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23095E" w14:textId="527A28DA" w:rsidR="00B060C4" w:rsidRDefault="003159C5" w:rsidP="00512FAD">
      <w:pPr>
        <w:pStyle w:val="CRCoverPage"/>
        <w:tabs>
          <w:tab w:val="right" w:pos="9639"/>
        </w:tabs>
        <w:spacing w:after="0"/>
        <w:rPr>
          <w:b/>
          <w:noProof/>
          <w:sz w:val="24"/>
        </w:rPr>
      </w:pPr>
      <w:r w:rsidRPr="003159C5">
        <w:rPr>
          <w:rFonts w:eastAsia="Malgun Gothic"/>
          <w:b/>
          <w:sz w:val="24"/>
          <w:lang w:val="en-US"/>
        </w:rPr>
        <w:t>3GPP TSG CT WG3 Meeting #137</w:t>
      </w:r>
      <w:r w:rsidR="00B060C4">
        <w:rPr>
          <w:b/>
          <w:noProof/>
          <w:sz w:val="24"/>
        </w:rPr>
        <w:fldChar w:fldCharType="begin"/>
      </w:r>
      <w:r w:rsidR="00B060C4">
        <w:rPr>
          <w:b/>
          <w:noProof/>
          <w:sz w:val="24"/>
        </w:rPr>
        <w:instrText xml:space="preserve"> DOCPROPERTY  MtgTitle  \* MERGEFORMAT </w:instrText>
      </w:r>
      <w:r w:rsidR="00B060C4">
        <w:rPr>
          <w:b/>
          <w:noProof/>
          <w:sz w:val="24"/>
        </w:rPr>
        <w:fldChar w:fldCharType="end"/>
      </w:r>
      <w:r w:rsidR="00B060C4">
        <w:rPr>
          <w:b/>
          <w:noProof/>
          <w:sz w:val="24"/>
        </w:rPr>
        <w:tab/>
        <w:t>C3-24</w:t>
      </w:r>
      <w:r>
        <w:rPr>
          <w:b/>
          <w:noProof/>
          <w:sz w:val="24"/>
        </w:rPr>
        <w:t>5</w:t>
      </w:r>
      <w:r w:rsidR="0065545F">
        <w:rPr>
          <w:b/>
          <w:noProof/>
          <w:sz w:val="24"/>
        </w:rPr>
        <w:t>422</w:t>
      </w:r>
      <w:r w:rsidR="00B060C4">
        <w:rPr>
          <w:b/>
          <w:noProof/>
          <w:sz w:val="24"/>
        </w:rPr>
        <w:fldChar w:fldCharType="begin"/>
      </w:r>
      <w:r w:rsidR="00B060C4">
        <w:rPr>
          <w:b/>
          <w:noProof/>
          <w:sz w:val="24"/>
        </w:rPr>
        <w:instrText xml:space="preserve"> DOCPROPERTY  Tdoc#  \* MERGEFORMAT </w:instrText>
      </w:r>
      <w:r w:rsidR="00B060C4">
        <w:rPr>
          <w:b/>
          <w:noProof/>
          <w:sz w:val="24"/>
        </w:rPr>
        <w:fldChar w:fldCharType="end"/>
      </w:r>
    </w:p>
    <w:p w14:paraId="522B4EA6" w14:textId="76076604" w:rsidR="00B060C4" w:rsidRDefault="003159C5" w:rsidP="00B060C4">
      <w:pPr>
        <w:pStyle w:val="CRCoverPage"/>
        <w:outlineLvl w:val="0"/>
        <w:rPr>
          <w:b/>
          <w:noProof/>
          <w:sz w:val="24"/>
        </w:rPr>
      </w:pPr>
      <w:r w:rsidRPr="003159C5">
        <w:rPr>
          <w:rFonts w:eastAsia="Malgun Gothic"/>
          <w:b/>
          <w:sz w:val="24"/>
          <w:lang w:val="en-US"/>
        </w:rPr>
        <w:t>Hefei, CN, 14 - 18 October, 2024</w:t>
      </w:r>
      <w:r w:rsidR="00B060C4">
        <w:rPr>
          <w:b/>
          <w:noProof/>
          <w:sz w:val="24"/>
        </w:rPr>
        <w:tab/>
      </w:r>
      <w:r w:rsidR="00B060C4">
        <w:rPr>
          <w:b/>
          <w:noProof/>
          <w:sz w:val="24"/>
        </w:rPr>
        <w:tab/>
      </w:r>
      <w:r w:rsidR="00B060C4">
        <w:rPr>
          <w:b/>
          <w:noProof/>
          <w:sz w:val="24"/>
        </w:rPr>
        <w:tab/>
      </w:r>
      <w:r w:rsidR="00B060C4">
        <w:rPr>
          <w:b/>
          <w:noProof/>
          <w:sz w:val="24"/>
        </w:rPr>
        <w:tab/>
      </w:r>
      <w:r w:rsidR="00B060C4">
        <w:rPr>
          <w:b/>
          <w:noProof/>
          <w:sz w:val="24"/>
        </w:rPr>
        <w:tab/>
      </w:r>
      <w:r w:rsidR="00B060C4">
        <w:rPr>
          <w:b/>
          <w:noProof/>
          <w:sz w:val="24"/>
        </w:rPr>
        <w:tab/>
      </w:r>
      <w:r w:rsidR="00B060C4">
        <w:rPr>
          <w:b/>
          <w:noProof/>
          <w:sz w:val="24"/>
        </w:rPr>
        <w:tab/>
      </w:r>
      <w:r>
        <w:rPr>
          <w:b/>
          <w:noProof/>
          <w:sz w:val="24"/>
        </w:rPr>
        <w:tab/>
      </w:r>
      <w:r>
        <w:rPr>
          <w:b/>
          <w:noProof/>
          <w:sz w:val="24"/>
        </w:rPr>
        <w:tab/>
      </w:r>
      <w:r w:rsidR="00B060C4">
        <w:rPr>
          <w:b/>
          <w:noProof/>
          <w:sz w:val="24"/>
        </w:rPr>
        <w:tab/>
      </w:r>
      <w:r w:rsidR="00B060C4">
        <w:rPr>
          <w:b/>
          <w:noProof/>
          <w:sz w:val="24"/>
        </w:rPr>
        <w:tab/>
      </w:r>
      <w:r w:rsidR="00B060C4">
        <w:rPr>
          <w:b/>
          <w:noProof/>
          <w:sz w:val="24"/>
        </w:rPr>
        <w:tab/>
      </w:r>
      <w:r w:rsidR="00B060C4">
        <w:rPr>
          <w:b/>
          <w:noProof/>
          <w:sz w:val="24"/>
        </w:rPr>
        <w:tab/>
      </w:r>
      <w:r w:rsidR="00B060C4">
        <w:rPr>
          <w:b/>
          <w:noProof/>
          <w:sz w:val="24"/>
        </w:rPr>
        <w:tab/>
      </w:r>
      <w:r w:rsidR="00B060C4" w:rsidRPr="00CD61B0">
        <w:rPr>
          <w:rFonts w:cs="Arial"/>
          <w:b/>
          <w:bCs/>
          <w:color w:val="0000FF"/>
        </w:rPr>
        <w:t>(</w:t>
      </w:r>
      <w:r w:rsidR="00B060C4">
        <w:rPr>
          <w:rFonts w:cs="Arial"/>
          <w:b/>
          <w:bCs/>
          <w:color w:val="0000FF"/>
        </w:rPr>
        <w:t>revision of C3-24</w:t>
      </w:r>
      <w:r>
        <w:rPr>
          <w:rFonts w:cs="Arial"/>
          <w:b/>
          <w:bCs/>
          <w:color w:val="0000FF"/>
        </w:rPr>
        <w:t>5</w:t>
      </w:r>
      <w:r w:rsidR="0065545F">
        <w:rPr>
          <w:rFonts w:cs="Arial"/>
          <w:b/>
          <w:bCs/>
          <w:color w:val="0000FF"/>
        </w:rPr>
        <w:t>273</w:t>
      </w:r>
      <w:r w:rsidR="00B060C4"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703169" w:rsidR="001E41F3" w:rsidRPr="00410371" w:rsidRDefault="005B278F" w:rsidP="005B278F">
            <w:pPr>
              <w:pStyle w:val="CRCoverPage"/>
              <w:spacing w:after="0"/>
              <w:jc w:val="right"/>
              <w:rPr>
                <w:b/>
                <w:noProof/>
                <w:sz w:val="28"/>
              </w:rPr>
            </w:pPr>
            <w:r>
              <w:rPr>
                <w:b/>
                <w:noProof/>
                <w:sz w:val="28"/>
              </w:rPr>
              <w:t>29.12</w:t>
            </w:r>
            <w:r w:rsidR="009C4F63">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D25861" w:rsidR="001E41F3" w:rsidRPr="00410371" w:rsidRDefault="000B0AA2" w:rsidP="000B0AA2">
            <w:pPr>
              <w:pStyle w:val="CRCoverPage"/>
              <w:spacing w:after="0"/>
              <w:jc w:val="center"/>
              <w:rPr>
                <w:noProof/>
              </w:rPr>
            </w:pPr>
            <w:r w:rsidRPr="000B0AA2">
              <w:rPr>
                <w:b/>
                <w:noProof/>
                <w:sz w:val="28"/>
              </w:rPr>
              <w:t>0881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484552" w:rsidR="001E41F3" w:rsidRPr="00410371" w:rsidRDefault="009467DB" w:rsidP="00E13F3D">
            <w:pPr>
              <w:pStyle w:val="CRCoverPage"/>
              <w:spacing w:after="0"/>
              <w:jc w:val="center"/>
              <w:rPr>
                <w:b/>
                <w:noProof/>
              </w:rPr>
            </w:pPr>
            <w:r>
              <w:rPr>
                <w:b/>
                <w:noProof/>
                <w:sz w:val="28"/>
              </w:rPr>
              <w:t>1</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21B490" w:rsidR="001E41F3" w:rsidRPr="00410371" w:rsidRDefault="004F60E8" w:rsidP="000B2F8B">
            <w:pPr>
              <w:pStyle w:val="CRCoverPage"/>
              <w:spacing w:after="0"/>
              <w:jc w:val="center"/>
              <w:rPr>
                <w:noProof/>
                <w:sz w:val="28"/>
              </w:rPr>
            </w:pPr>
            <w:r>
              <w:rPr>
                <w:b/>
                <w:noProof/>
                <w:sz w:val="28"/>
              </w:rPr>
              <w:t>1</w:t>
            </w:r>
            <w:r w:rsidR="003159C5">
              <w:rPr>
                <w:b/>
                <w:noProof/>
                <w:sz w:val="28"/>
              </w:rPr>
              <w:t>9</w:t>
            </w:r>
            <w:r>
              <w:rPr>
                <w:b/>
                <w:noProof/>
                <w:sz w:val="28"/>
              </w:rPr>
              <w:t>.</w:t>
            </w:r>
            <w:r w:rsidR="003159C5">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24652D" w:rsidR="001E41F3" w:rsidRDefault="00004993" w:rsidP="00224F7A">
            <w:pPr>
              <w:pStyle w:val="CRCoverPage"/>
              <w:spacing w:after="0"/>
              <w:ind w:left="100"/>
              <w:rPr>
                <w:noProof/>
                <w:lang w:eastAsia="zh-CN"/>
              </w:rPr>
            </w:pPr>
            <w:r>
              <w:rPr>
                <w:noProof/>
                <w:lang w:eastAsia="zh-CN"/>
              </w:rPr>
              <w:t>Corrections on the cardinality and feature name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6D1FDD" w:rsidR="001E41F3" w:rsidRDefault="004F60E8">
            <w:pPr>
              <w:pStyle w:val="CRCoverPage"/>
              <w:spacing w:after="0"/>
              <w:ind w:left="100"/>
              <w:rPr>
                <w:noProof/>
              </w:rPr>
            </w:pPr>
            <w:r>
              <w:t>Huawei</w:t>
            </w:r>
            <w:r w:rsidR="008D183B">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ED849C" w:rsidR="001E41F3" w:rsidRDefault="00420CCF" w:rsidP="00B61025">
            <w:pPr>
              <w:pStyle w:val="CRCoverPage"/>
              <w:spacing w:after="0"/>
              <w:ind w:left="100"/>
              <w:rPr>
                <w:noProof/>
              </w:rPr>
            </w:pPr>
            <w:r>
              <w:t>NBI19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D18C9E" w:rsidR="001E41F3" w:rsidRDefault="004F60E8">
            <w:pPr>
              <w:pStyle w:val="CRCoverPage"/>
              <w:spacing w:after="0"/>
              <w:ind w:left="100"/>
              <w:rPr>
                <w:noProof/>
              </w:rPr>
            </w:pPr>
            <w:r>
              <w:rPr>
                <w:noProof/>
              </w:rPr>
              <w:t>2024-0</w:t>
            </w:r>
            <w:r w:rsidR="003159C5">
              <w:rPr>
                <w:noProof/>
              </w:rPr>
              <w:t>9</w:t>
            </w:r>
            <w:r>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30DBE7" w:rsidR="001E41F3" w:rsidRDefault="00420CC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BC776F" w:rsidR="001E41F3" w:rsidRDefault="004F60E8" w:rsidP="00B61025">
            <w:pPr>
              <w:pStyle w:val="CRCoverPage"/>
              <w:spacing w:after="0"/>
              <w:ind w:left="100"/>
              <w:rPr>
                <w:noProof/>
              </w:rPr>
            </w:pPr>
            <w:r>
              <w:rPr>
                <w:noProof/>
              </w:rPr>
              <w:t>Rel-1</w:t>
            </w:r>
            <w:r w:rsidR="004166E8">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B87AAE" w14:textId="77777777" w:rsidR="004A33DD" w:rsidRDefault="00185ACE" w:rsidP="0085454E">
            <w:pPr>
              <w:pStyle w:val="CRCoverPage"/>
              <w:numPr>
                <w:ilvl w:val="0"/>
                <w:numId w:val="29"/>
              </w:numPr>
              <w:spacing w:after="0"/>
              <w:rPr>
                <w:noProof/>
                <w:lang w:eastAsia="zh-CN"/>
              </w:rPr>
            </w:pPr>
            <w:r>
              <w:rPr>
                <w:noProof/>
                <w:lang w:eastAsia="zh-CN"/>
              </w:rPr>
              <w:t xml:space="preserve">The </w:t>
            </w:r>
            <w:r w:rsidRPr="00185ACE">
              <w:rPr>
                <w:noProof/>
                <w:lang w:eastAsia="zh-CN"/>
              </w:rPr>
              <w:t>Multimedia</w:t>
            </w:r>
            <w:r>
              <w:rPr>
                <w:noProof/>
                <w:lang w:eastAsia="zh-CN"/>
              </w:rPr>
              <w:t xml:space="preserve"> feature name in </w:t>
            </w:r>
            <w:r w:rsidRPr="000A0A5F">
              <w:t>Table 5.14.2.1.1-1</w:t>
            </w:r>
            <w:r>
              <w:t xml:space="preserve"> is incorrect and shall be replaced by </w:t>
            </w:r>
            <w:r w:rsidR="0085454E" w:rsidRPr="00185ACE">
              <w:rPr>
                <w:noProof/>
                <w:lang w:eastAsia="zh-CN"/>
              </w:rPr>
              <w:t>Multi</w:t>
            </w:r>
            <w:r w:rsidR="0085454E">
              <w:rPr>
                <w:noProof/>
                <w:lang w:eastAsia="zh-CN"/>
              </w:rPr>
              <w:t>M</w:t>
            </w:r>
            <w:r w:rsidR="0085454E" w:rsidRPr="00185ACE">
              <w:rPr>
                <w:noProof/>
                <w:lang w:eastAsia="zh-CN"/>
              </w:rPr>
              <w:t>edia</w:t>
            </w:r>
            <w:r w:rsidR="004A33DD">
              <w:rPr>
                <w:noProof/>
                <w:lang w:eastAsia="zh-CN"/>
              </w:rPr>
              <w:t>.</w:t>
            </w:r>
          </w:p>
          <w:p w14:paraId="708AA7DE" w14:textId="32972987" w:rsidR="0085454E" w:rsidRDefault="0085454E" w:rsidP="00CC1B5E">
            <w:pPr>
              <w:pStyle w:val="CRCoverPage"/>
              <w:numPr>
                <w:ilvl w:val="0"/>
                <w:numId w:val="29"/>
              </w:numPr>
              <w:spacing w:after="0"/>
              <w:rPr>
                <w:noProof/>
                <w:lang w:eastAsia="zh-CN"/>
              </w:rPr>
            </w:pPr>
            <w:r>
              <w:rPr>
                <w:noProof/>
                <w:lang w:eastAsia="zh-CN"/>
              </w:rPr>
              <w:t xml:space="preserve">The cardinality of </w:t>
            </w:r>
            <w:r>
              <w:t>"</w:t>
            </w:r>
            <w:proofErr w:type="spellStart"/>
            <w:r w:rsidRPr="000A0A5F">
              <w:t>qosMonDatRateReps</w:t>
            </w:r>
            <w:proofErr w:type="spellEnd"/>
            <w:r>
              <w:t xml:space="preserve">" attribute included in </w:t>
            </w:r>
            <w:proofErr w:type="spellStart"/>
            <w:r w:rsidRPr="000A0A5F">
              <w:t>UserPlaneEventReport</w:t>
            </w:r>
            <w:proofErr w:type="spellEnd"/>
            <w:r>
              <w:t xml:space="preserve"> data type is incorrect.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4C88115" w:rsidR="00C16E53" w:rsidRDefault="00E364D5" w:rsidP="00E364D5">
            <w:pPr>
              <w:pStyle w:val="CRCoverPage"/>
              <w:spacing w:after="0"/>
              <w:ind w:left="100"/>
              <w:rPr>
                <w:noProof/>
              </w:rPr>
            </w:pPr>
            <w:r>
              <w:rPr>
                <w:noProof/>
                <w:lang w:eastAsia="zh-CN"/>
              </w:rPr>
              <w:t>Correct the feature name and cardinality listed above</w:t>
            </w:r>
            <w:r w:rsidR="00C16E53" w:rsidRPr="006D4AB4">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EB11F5" w:rsidR="001E41F3" w:rsidRDefault="00847410" w:rsidP="000B2F8B">
            <w:pPr>
              <w:pStyle w:val="CRCoverPage"/>
              <w:spacing w:after="0"/>
              <w:ind w:left="100"/>
              <w:rPr>
                <w:noProof/>
                <w:lang w:eastAsia="zh-CN"/>
              </w:rPr>
            </w:pPr>
            <w:r>
              <w:rPr>
                <w:lang w:val="en-US" w:eastAsia="zh-CN"/>
              </w:rPr>
              <w:t>Errors in the specification may lead to confusion</w:t>
            </w:r>
            <w:r w:rsidR="009A406A">
              <w:rPr>
                <w:lang w:val="en-US"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42C649" w:rsidR="001E41F3" w:rsidRDefault="00267359" w:rsidP="00C75547">
            <w:pPr>
              <w:pStyle w:val="CRCoverPage"/>
              <w:spacing w:after="0"/>
              <w:ind w:left="100"/>
              <w:rPr>
                <w:noProof/>
                <w:lang w:eastAsia="zh-CN"/>
              </w:rPr>
            </w:pPr>
            <w:r>
              <w:rPr>
                <w:noProof/>
                <w:lang w:eastAsia="zh-CN"/>
              </w:rPr>
              <w:t xml:space="preserve">5.2.1.1, 5.6.2.1.1, </w:t>
            </w:r>
            <w:r>
              <w:rPr>
                <w:noProof/>
                <w:lang w:eastAsia="zh-CN"/>
              </w:rPr>
              <w:t>5.</w:t>
            </w:r>
            <w:r>
              <w:rPr>
                <w:noProof/>
                <w:lang w:eastAsia="zh-CN"/>
              </w:rPr>
              <w:t>7</w:t>
            </w:r>
            <w:r>
              <w:rPr>
                <w:noProof/>
                <w:lang w:eastAsia="zh-CN"/>
              </w:rPr>
              <w:t>.2.1.1, 5.</w:t>
            </w:r>
            <w:r>
              <w:rPr>
                <w:noProof/>
                <w:lang w:eastAsia="zh-CN"/>
              </w:rPr>
              <w:t>8</w:t>
            </w:r>
            <w:r>
              <w:rPr>
                <w:noProof/>
                <w:lang w:eastAsia="zh-CN"/>
              </w:rPr>
              <w:t>.2.1.1</w:t>
            </w:r>
            <w:r>
              <w:rPr>
                <w:noProof/>
                <w:lang w:eastAsia="zh-CN"/>
              </w:rPr>
              <w:t>.1</w:t>
            </w:r>
            <w:r>
              <w:rPr>
                <w:noProof/>
                <w:lang w:eastAsia="zh-CN"/>
              </w:rPr>
              <w:t xml:space="preserve">, </w:t>
            </w:r>
            <w:r>
              <w:rPr>
                <w:noProof/>
                <w:lang w:eastAsia="zh-CN"/>
              </w:rPr>
              <w:t xml:space="preserve">5.8.3.1.1.1, 5.9.2.1.1, </w:t>
            </w:r>
            <w:r w:rsidR="00C873F7">
              <w:rPr>
                <w:noProof/>
                <w:lang w:eastAsia="zh-CN"/>
              </w:rPr>
              <w:t>5.14.2.1.1, 5.14.2.1.5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EF0B95"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D7CFC" w:rsidRDefault="009D7CFC" w:rsidP="009D7CFC">
            <w:pPr>
              <w:pStyle w:val="CRCoverPage"/>
              <w:spacing w:after="0"/>
              <w:ind w:left="99"/>
              <w:rPr>
                <w:noProof/>
              </w:rPr>
            </w:pPr>
            <w:r>
              <w:rPr>
                <w:noProof/>
              </w:rPr>
              <w:t xml:space="preserve">TS/TR ... CR ...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E0B638D" w:rsidR="009D7CFC" w:rsidRDefault="005113A2" w:rsidP="000B2F8B">
            <w:pPr>
              <w:pStyle w:val="CRCoverPage"/>
              <w:spacing w:after="0"/>
              <w:ind w:left="100"/>
              <w:rPr>
                <w:noProof/>
              </w:rPr>
            </w:pPr>
            <w:r>
              <w:rPr>
                <w:rFonts w:hint="eastAsia"/>
                <w:noProof/>
                <w:lang w:eastAsia="zh-CN"/>
              </w:rPr>
              <w:t>T</w:t>
            </w:r>
            <w:r>
              <w:rPr>
                <w:noProof/>
                <w:lang w:eastAsia="zh-CN"/>
              </w:rPr>
              <w:t xml:space="preserve">he CR </w:t>
            </w:r>
            <w:r w:rsidR="000B2F8B">
              <w:rPr>
                <w:noProof/>
                <w:lang w:eastAsia="zh-CN"/>
              </w:rPr>
              <w:t>does not impact</w:t>
            </w:r>
            <w:r>
              <w:rPr>
                <w:noProof/>
                <w:lang w:eastAsia="zh-CN"/>
              </w:rPr>
              <w:t xml:space="preserve"> the OpenAPI file.</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5DD271" w14:textId="77777777" w:rsidR="009D7CFC" w:rsidRPr="00B61815" w:rsidRDefault="009D7CFC" w:rsidP="009D7C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46A0DAB1" w14:textId="77777777" w:rsidR="00267359" w:rsidRPr="000A0A5F" w:rsidRDefault="00267359" w:rsidP="00267359">
      <w:pPr>
        <w:pStyle w:val="40"/>
      </w:pPr>
      <w:bookmarkStart w:id="2" w:name="_Toc11247878"/>
      <w:bookmarkStart w:id="3" w:name="_Toc27045022"/>
      <w:bookmarkStart w:id="4" w:name="_Toc36034064"/>
      <w:bookmarkStart w:id="5" w:name="_Toc45132211"/>
      <w:bookmarkStart w:id="6" w:name="_Toc49776496"/>
      <w:bookmarkStart w:id="7" w:name="_Toc51747416"/>
      <w:bookmarkStart w:id="8" w:name="_Toc66360995"/>
      <w:bookmarkStart w:id="9" w:name="_Toc68105500"/>
      <w:bookmarkStart w:id="10" w:name="_Toc74756130"/>
      <w:bookmarkStart w:id="11" w:name="_Toc105675007"/>
      <w:bookmarkStart w:id="12" w:name="_Toc130503075"/>
      <w:bookmarkStart w:id="13" w:name="_Toc153625863"/>
      <w:bookmarkStart w:id="14" w:name="_Toc170115008"/>
      <w:bookmarkStart w:id="15" w:name="_Toc98233570"/>
      <w:bookmarkStart w:id="16" w:name="_Toc114133740"/>
      <w:bookmarkStart w:id="17" w:name="_Toc120702240"/>
      <w:bookmarkStart w:id="18" w:name="_Toc101244346"/>
      <w:bookmarkStart w:id="19" w:name="_Toc94064185"/>
      <w:bookmarkStart w:id="20" w:name="_Toc113031601"/>
      <w:bookmarkStart w:id="21" w:name="_Toc112951061"/>
      <w:bookmarkStart w:id="22" w:name="_Toc85557015"/>
      <w:bookmarkStart w:id="23" w:name="_Toc90655802"/>
      <w:bookmarkStart w:id="24" w:name="_Toc70550582"/>
      <w:bookmarkStart w:id="25" w:name="_Toc138754121"/>
      <w:bookmarkStart w:id="26" w:name="_Toc104538939"/>
      <w:bookmarkStart w:id="27" w:name="_Toc85552916"/>
      <w:bookmarkStart w:id="28" w:name="_Toc83233019"/>
      <w:bookmarkStart w:id="29" w:name="_Toc136562287"/>
      <w:bookmarkStart w:id="30" w:name="_Toc145705608"/>
      <w:bookmarkStart w:id="31" w:name="_Toc88667517"/>
      <w:bookmarkStart w:id="32" w:name="_Toc148522512"/>
      <w:bookmarkStart w:id="33" w:name="_Toc164920636"/>
      <w:bookmarkStart w:id="34" w:name="_Toc170120178"/>
      <w:bookmarkStart w:id="35" w:name="_Toc175858423"/>
      <w:bookmarkStart w:id="36" w:name="_Toc175859496"/>
      <w:bookmarkStart w:id="37" w:name="_Toc175858512"/>
      <w:bookmarkStart w:id="38" w:name="_Toc164920725"/>
      <w:bookmarkStart w:id="39" w:name="_Toc170120267"/>
      <w:bookmarkStart w:id="40" w:name="_Hlk56636785"/>
      <w:bookmarkStart w:id="41" w:name="_Toc88667777"/>
      <w:bookmarkStart w:id="42" w:name="_Toc85557267"/>
      <w:bookmarkStart w:id="43" w:name="_Toc101244652"/>
      <w:bookmarkStart w:id="44" w:name="_Toc85553168"/>
      <w:bookmarkStart w:id="45" w:name="_Toc112951381"/>
      <w:bookmarkStart w:id="46" w:name="_Toc104539258"/>
      <w:bookmarkStart w:id="47" w:name="_Toc90656062"/>
      <w:bookmarkStart w:id="48" w:name="_Toc94064469"/>
      <w:bookmarkStart w:id="49" w:name="_Toc70550755"/>
      <w:bookmarkStart w:id="50" w:name="_Toc113031921"/>
      <w:bookmarkStart w:id="51" w:name="_Toc145706052"/>
      <w:bookmarkStart w:id="52" w:name="_Toc148523025"/>
      <w:bookmarkStart w:id="53" w:name="_Toc114134060"/>
      <w:bookmarkStart w:id="54" w:name="_Toc136562720"/>
      <w:bookmarkStart w:id="55" w:name="_Toc98233871"/>
      <w:bookmarkStart w:id="56" w:name="_Toc83233239"/>
      <w:bookmarkStart w:id="57" w:name="_Toc120702561"/>
      <w:bookmarkStart w:id="58" w:name="_Toc138754554"/>
      <w:bookmarkStart w:id="59" w:name="_Toc153364161"/>
      <w:bookmarkStart w:id="60" w:name="_Toc11247251"/>
      <w:bookmarkStart w:id="61" w:name="_Toc27044371"/>
      <w:bookmarkStart w:id="62" w:name="_Toc36033413"/>
      <w:bookmarkStart w:id="63" w:name="_Toc45131545"/>
      <w:bookmarkStart w:id="64" w:name="_Toc49775830"/>
      <w:bookmarkStart w:id="65" w:name="_Toc51746750"/>
      <w:bookmarkStart w:id="66" w:name="_Toc66360292"/>
      <w:bookmarkStart w:id="67" w:name="_Toc68104797"/>
      <w:bookmarkStart w:id="68" w:name="_Toc74755426"/>
      <w:bookmarkStart w:id="69" w:name="_Toc105674281"/>
      <w:bookmarkStart w:id="70" w:name="_Toc130502314"/>
      <w:bookmarkStart w:id="71" w:name="_Toc153625093"/>
      <w:bookmarkStart w:id="72" w:name="_Toc170114238"/>
      <w:r w:rsidRPr="000A0A5F">
        <w:t>5.2.1.1</w:t>
      </w:r>
      <w:r w:rsidRPr="000A0A5F">
        <w:tab/>
        <w:t>Introduction</w:t>
      </w:r>
      <w:bookmarkEnd w:id="60"/>
      <w:bookmarkEnd w:id="61"/>
      <w:bookmarkEnd w:id="62"/>
      <w:bookmarkEnd w:id="63"/>
      <w:bookmarkEnd w:id="64"/>
      <w:bookmarkEnd w:id="65"/>
      <w:bookmarkEnd w:id="66"/>
      <w:bookmarkEnd w:id="67"/>
      <w:bookmarkEnd w:id="68"/>
      <w:bookmarkEnd w:id="69"/>
      <w:bookmarkEnd w:id="70"/>
      <w:bookmarkEnd w:id="71"/>
      <w:bookmarkEnd w:id="72"/>
    </w:p>
    <w:p w14:paraId="23F290F1" w14:textId="77777777" w:rsidR="00267359" w:rsidRPr="000A0A5F" w:rsidRDefault="00267359" w:rsidP="00267359">
      <w:r w:rsidRPr="000A0A5F">
        <w:t xml:space="preserve">This clause defines structured data types, simple data types and enumerations that are applicable to several APIs defined in the present specification and can be referenced from data structures defined in the subsequent clauses. In addition, data types that are defined in </w:t>
      </w:r>
      <w:proofErr w:type="spellStart"/>
      <w:r w:rsidRPr="000A0A5F">
        <w:rPr>
          <w:lang w:val="en-US"/>
        </w:rPr>
        <w:t>OpenAPI</w:t>
      </w:r>
      <w:proofErr w:type="spellEnd"/>
      <w:r w:rsidRPr="000A0A5F">
        <w:rPr>
          <w:lang w:val="en-US"/>
        </w:rPr>
        <w:t xml:space="preserve"> Specification [27] can also be </w:t>
      </w:r>
      <w:r w:rsidRPr="000A0A5F">
        <w:t>referenced from data structures defined in the subsequent clauses.</w:t>
      </w:r>
    </w:p>
    <w:p w14:paraId="2BAF42D2" w14:textId="77777777" w:rsidR="00267359" w:rsidRPr="000A0A5F" w:rsidRDefault="00267359" w:rsidP="00267359">
      <w:pPr>
        <w:pStyle w:val="NO"/>
      </w:pPr>
      <w:r w:rsidRPr="000A0A5F">
        <w:t>NOTE:</w:t>
      </w:r>
      <w:r w:rsidRPr="000A0A5F">
        <w:tab/>
        <w:t xml:space="preserve">As a convention, data types in the present specification are written with </w:t>
      </w:r>
      <w:bookmarkStart w:id="73" w:name="_Hlk488929525"/>
      <w:r w:rsidRPr="000A0A5F">
        <w:t xml:space="preserve">an upper-case letter </w:t>
      </w:r>
      <w:bookmarkEnd w:id="73"/>
      <w:r w:rsidRPr="000A0A5F">
        <w:t xml:space="preserve">in the beginning. Parameters are written with a lower-case letter in the beginning. As an exception, data types that are also defined in </w:t>
      </w:r>
      <w:proofErr w:type="spellStart"/>
      <w:r w:rsidRPr="000A0A5F">
        <w:rPr>
          <w:lang w:val="en-US"/>
        </w:rPr>
        <w:t>OpenAPI</w:t>
      </w:r>
      <w:proofErr w:type="spellEnd"/>
      <w:r w:rsidRPr="000A0A5F">
        <w:rPr>
          <w:lang w:val="en-US"/>
        </w:rPr>
        <w:t> Specification</w:t>
      </w:r>
      <w:r w:rsidRPr="000A0A5F">
        <w:rPr>
          <w:rFonts w:ascii="Segoe UI Symbol" w:hAnsi="Segoe UI Symbol"/>
          <w:lang w:val="en-US"/>
        </w:rPr>
        <w:t> </w:t>
      </w:r>
      <w:r w:rsidRPr="000A0A5F">
        <w:rPr>
          <w:lang w:val="en-US"/>
        </w:rPr>
        <w:t xml:space="preserve">[27] can use a lower-case </w:t>
      </w:r>
      <w:r w:rsidRPr="000A0A5F">
        <w:t>case letter in the beginning for consistency.</w:t>
      </w:r>
    </w:p>
    <w:p w14:paraId="7DA340E3" w14:textId="77777777" w:rsidR="00267359" w:rsidRPr="000A0A5F" w:rsidRDefault="00267359" w:rsidP="00267359">
      <w:r w:rsidRPr="000A0A5F">
        <w:t>Table 5.2.1.1-1 lists these common data types.</w:t>
      </w:r>
    </w:p>
    <w:p w14:paraId="7AFD330E" w14:textId="77777777" w:rsidR="00267359" w:rsidRPr="000A0A5F" w:rsidRDefault="00267359" w:rsidP="00267359">
      <w:pPr>
        <w:pStyle w:val="TH"/>
      </w:pPr>
      <w:r w:rsidRPr="000A0A5F">
        <w:lastRenderedPageBreak/>
        <w:t>Table 5.2.1.1-1: Common Data Types applicable to several T8 APIs</w:t>
      </w:r>
    </w:p>
    <w:tbl>
      <w:tblPr>
        <w:tblW w:w="964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55"/>
        <w:gridCol w:w="1559"/>
        <w:gridCol w:w="4146"/>
        <w:gridCol w:w="1387"/>
      </w:tblGrid>
      <w:tr w:rsidR="00267359" w:rsidRPr="000A0A5F" w14:paraId="5CE90080" w14:textId="77777777" w:rsidTr="00931B8F">
        <w:trPr>
          <w:cantSplit/>
          <w:jc w:val="center"/>
        </w:trPr>
        <w:tc>
          <w:tcPr>
            <w:tcW w:w="2555" w:type="dxa"/>
            <w:shd w:val="clear" w:color="auto" w:fill="C0C0C0"/>
            <w:hideMark/>
          </w:tcPr>
          <w:p w14:paraId="5E9CA42F" w14:textId="77777777" w:rsidR="00267359" w:rsidRPr="000A0A5F" w:rsidRDefault="00267359" w:rsidP="00931B8F">
            <w:pPr>
              <w:pStyle w:val="TAH"/>
            </w:pPr>
            <w:r w:rsidRPr="000A0A5F">
              <w:lastRenderedPageBreak/>
              <w:t>Data type</w:t>
            </w:r>
          </w:p>
        </w:tc>
        <w:tc>
          <w:tcPr>
            <w:tcW w:w="1559" w:type="dxa"/>
            <w:shd w:val="clear" w:color="auto" w:fill="C0C0C0"/>
            <w:hideMark/>
          </w:tcPr>
          <w:p w14:paraId="3A5381E8" w14:textId="77777777" w:rsidR="00267359" w:rsidRPr="000A0A5F" w:rsidRDefault="00267359" w:rsidP="00931B8F">
            <w:pPr>
              <w:pStyle w:val="TAH"/>
            </w:pPr>
            <w:r w:rsidRPr="000A0A5F">
              <w:t>Section defined</w:t>
            </w:r>
          </w:p>
        </w:tc>
        <w:tc>
          <w:tcPr>
            <w:tcW w:w="4146" w:type="dxa"/>
            <w:shd w:val="clear" w:color="auto" w:fill="C0C0C0"/>
            <w:hideMark/>
          </w:tcPr>
          <w:p w14:paraId="30AB6B29" w14:textId="77777777" w:rsidR="00267359" w:rsidRPr="000A0A5F" w:rsidRDefault="00267359" w:rsidP="00931B8F">
            <w:pPr>
              <w:pStyle w:val="TAH"/>
            </w:pPr>
            <w:r w:rsidRPr="000A0A5F">
              <w:t>Description</w:t>
            </w:r>
          </w:p>
        </w:tc>
        <w:tc>
          <w:tcPr>
            <w:tcW w:w="1387" w:type="dxa"/>
            <w:shd w:val="clear" w:color="auto" w:fill="C0C0C0"/>
          </w:tcPr>
          <w:p w14:paraId="3B3AE17B" w14:textId="6CE4121D" w:rsidR="00267359" w:rsidRPr="000A0A5F" w:rsidRDefault="00267359" w:rsidP="00931B8F">
            <w:pPr>
              <w:pStyle w:val="TAH"/>
            </w:pPr>
            <w:del w:id="74" w:author="Huawei" w:date="2024-10-17T23:06:00Z">
              <w:r w:rsidRPr="000A0A5F" w:rsidDel="00267359">
                <w:delText>Applicability</w:delText>
              </w:r>
            </w:del>
          </w:p>
        </w:tc>
      </w:tr>
      <w:tr w:rsidR="00267359" w:rsidRPr="000A0A5F" w14:paraId="3201CB1C" w14:textId="77777777" w:rsidTr="00931B8F">
        <w:trPr>
          <w:cantSplit/>
          <w:jc w:val="center"/>
        </w:trPr>
        <w:tc>
          <w:tcPr>
            <w:tcW w:w="2555" w:type="dxa"/>
            <w:shd w:val="clear" w:color="auto" w:fill="auto"/>
          </w:tcPr>
          <w:p w14:paraId="71C52003" w14:textId="77777777" w:rsidR="00267359" w:rsidRPr="000A0A5F" w:rsidRDefault="00267359" w:rsidP="00931B8F">
            <w:pPr>
              <w:pStyle w:val="TAL"/>
            </w:pPr>
            <w:proofErr w:type="spellStart"/>
            <w:r w:rsidRPr="000A0A5F">
              <w:t>AccumulatedUsage</w:t>
            </w:r>
            <w:proofErr w:type="spellEnd"/>
          </w:p>
        </w:tc>
        <w:tc>
          <w:tcPr>
            <w:tcW w:w="1559" w:type="dxa"/>
            <w:shd w:val="clear" w:color="auto" w:fill="auto"/>
          </w:tcPr>
          <w:p w14:paraId="326A1A69" w14:textId="77777777" w:rsidR="00267359" w:rsidRPr="000A0A5F" w:rsidRDefault="00267359" w:rsidP="00931B8F">
            <w:pPr>
              <w:pStyle w:val="TAL"/>
            </w:pPr>
            <w:r w:rsidRPr="000A0A5F">
              <w:t>5.2.1.2.7</w:t>
            </w:r>
          </w:p>
        </w:tc>
        <w:tc>
          <w:tcPr>
            <w:tcW w:w="4146" w:type="dxa"/>
            <w:shd w:val="clear" w:color="auto" w:fill="auto"/>
          </w:tcPr>
          <w:p w14:paraId="2B8409C9" w14:textId="77777777" w:rsidR="00267359" w:rsidRPr="000A0A5F" w:rsidRDefault="00267359" w:rsidP="00931B8F">
            <w:pPr>
              <w:pStyle w:val="TAL"/>
            </w:pPr>
            <w:r w:rsidRPr="000A0A5F">
              <w:t>Represents an accumulated usage.</w:t>
            </w:r>
          </w:p>
        </w:tc>
        <w:tc>
          <w:tcPr>
            <w:tcW w:w="1387" w:type="dxa"/>
            <w:shd w:val="clear" w:color="auto" w:fill="auto"/>
          </w:tcPr>
          <w:p w14:paraId="03781D1E" w14:textId="77777777" w:rsidR="00267359" w:rsidRPr="000A0A5F" w:rsidRDefault="00267359" w:rsidP="00931B8F">
            <w:pPr>
              <w:pStyle w:val="TAL"/>
            </w:pPr>
          </w:p>
        </w:tc>
      </w:tr>
      <w:tr w:rsidR="00267359" w:rsidRPr="000A0A5F" w14:paraId="0DB3E63D" w14:textId="77777777" w:rsidTr="00931B8F">
        <w:trPr>
          <w:cantSplit/>
          <w:jc w:val="center"/>
        </w:trPr>
        <w:tc>
          <w:tcPr>
            <w:tcW w:w="2555" w:type="dxa"/>
            <w:shd w:val="clear" w:color="auto" w:fill="auto"/>
          </w:tcPr>
          <w:p w14:paraId="09D9C864" w14:textId="77777777" w:rsidR="00267359" w:rsidRPr="000A0A5F" w:rsidRDefault="00267359" w:rsidP="00931B8F">
            <w:pPr>
              <w:pStyle w:val="TAL"/>
            </w:pPr>
            <w:r w:rsidRPr="000A0A5F">
              <w:t>Acknowledgement</w:t>
            </w:r>
          </w:p>
        </w:tc>
        <w:tc>
          <w:tcPr>
            <w:tcW w:w="1559" w:type="dxa"/>
            <w:shd w:val="clear" w:color="auto" w:fill="auto"/>
          </w:tcPr>
          <w:p w14:paraId="02E9684B" w14:textId="77777777" w:rsidR="00267359" w:rsidRPr="000A0A5F" w:rsidRDefault="00267359" w:rsidP="00931B8F">
            <w:pPr>
              <w:pStyle w:val="TAL"/>
            </w:pPr>
            <w:r w:rsidRPr="000A0A5F">
              <w:t>5.2.1.2.4</w:t>
            </w:r>
          </w:p>
        </w:tc>
        <w:tc>
          <w:tcPr>
            <w:tcW w:w="4146" w:type="dxa"/>
            <w:shd w:val="clear" w:color="auto" w:fill="auto"/>
          </w:tcPr>
          <w:p w14:paraId="4F52AF0E" w14:textId="77777777" w:rsidR="00267359" w:rsidRPr="000A0A5F" w:rsidRDefault="00267359" w:rsidP="00931B8F">
            <w:pPr>
              <w:pStyle w:val="TAL"/>
            </w:pPr>
            <w:r w:rsidRPr="000A0A5F">
              <w:t>Represents a successful acknowledgement of a notification.</w:t>
            </w:r>
          </w:p>
        </w:tc>
        <w:tc>
          <w:tcPr>
            <w:tcW w:w="1387" w:type="dxa"/>
            <w:shd w:val="clear" w:color="auto" w:fill="auto"/>
          </w:tcPr>
          <w:p w14:paraId="32129391" w14:textId="77777777" w:rsidR="00267359" w:rsidRPr="000A0A5F" w:rsidRDefault="00267359" w:rsidP="00931B8F">
            <w:pPr>
              <w:pStyle w:val="TAL"/>
            </w:pPr>
          </w:p>
        </w:tc>
      </w:tr>
      <w:tr w:rsidR="00267359" w:rsidRPr="000A0A5F" w14:paraId="5FF684C7" w14:textId="77777777" w:rsidTr="00931B8F">
        <w:trPr>
          <w:cantSplit/>
          <w:jc w:val="center"/>
        </w:trPr>
        <w:tc>
          <w:tcPr>
            <w:tcW w:w="2555" w:type="dxa"/>
            <w:shd w:val="clear" w:color="auto" w:fill="auto"/>
          </w:tcPr>
          <w:p w14:paraId="49946D5A" w14:textId="77777777" w:rsidR="00267359" w:rsidRPr="000A0A5F" w:rsidRDefault="00267359" w:rsidP="00931B8F">
            <w:pPr>
              <w:pStyle w:val="TAL"/>
            </w:pPr>
            <w:r w:rsidRPr="000A0A5F">
              <w:rPr>
                <w:rFonts w:hint="eastAsia"/>
              </w:rPr>
              <w:t>Bandwidth</w:t>
            </w:r>
          </w:p>
        </w:tc>
        <w:tc>
          <w:tcPr>
            <w:tcW w:w="1559" w:type="dxa"/>
            <w:shd w:val="clear" w:color="auto" w:fill="auto"/>
          </w:tcPr>
          <w:p w14:paraId="5E340291" w14:textId="77777777" w:rsidR="00267359" w:rsidRPr="000A0A5F" w:rsidRDefault="00267359" w:rsidP="00931B8F">
            <w:pPr>
              <w:pStyle w:val="TAL"/>
            </w:pPr>
            <w:r w:rsidRPr="000A0A5F">
              <w:t>5.2.1.3.2</w:t>
            </w:r>
          </w:p>
        </w:tc>
        <w:tc>
          <w:tcPr>
            <w:tcW w:w="4146" w:type="dxa"/>
            <w:shd w:val="clear" w:color="auto" w:fill="auto"/>
          </w:tcPr>
          <w:p w14:paraId="0C534B99" w14:textId="77777777" w:rsidR="00267359" w:rsidRPr="000A0A5F" w:rsidRDefault="00267359" w:rsidP="00931B8F">
            <w:pPr>
              <w:pStyle w:val="TAL"/>
            </w:pPr>
            <w:r w:rsidRPr="000A0A5F">
              <w:t>Represents an integer indicating a bandwidth in bits per second.</w:t>
            </w:r>
          </w:p>
        </w:tc>
        <w:tc>
          <w:tcPr>
            <w:tcW w:w="1387" w:type="dxa"/>
            <w:shd w:val="clear" w:color="auto" w:fill="auto"/>
          </w:tcPr>
          <w:p w14:paraId="7287D4AA" w14:textId="77777777" w:rsidR="00267359" w:rsidRPr="000A0A5F" w:rsidRDefault="00267359" w:rsidP="00931B8F">
            <w:pPr>
              <w:pStyle w:val="TAL"/>
            </w:pPr>
          </w:p>
        </w:tc>
      </w:tr>
      <w:tr w:rsidR="00267359" w:rsidRPr="000A0A5F" w14:paraId="15DEB0F9" w14:textId="77777777" w:rsidTr="00931B8F">
        <w:trPr>
          <w:cantSplit/>
          <w:jc w:val="center"/>
        </w:trPr>
        <w:tc>
          <w:tcPr>
            <w:tcW w:w="2555" w:type="dxa"/>
            <w:shd w:val="clear" w:color="auto" w:fill="auto"/>
          </w:tcPr>
          <w:p w14:paraId="0F50AC6C" w14:textId="77777777" w:rsidR="00267359" w:rsidRPr="000A0A5F" w:rsidRDefault="00267359" w:rsidP="00931B8F">
            <w:pPr>
              <w:pStyle w:val="TAL"/>
            </w:pPr>
            <w:proofErr w:type="spellStart"/>
            <w:r w:rsidRPr="000A0A5F">
              <w:t>BdtReferenceId</w:t>
            </w:r>
            <w:proofErr w:type="spellEnd"/>
          </w:p>
        </w:tc>
        <w:tc>
          <w:tcPr>
            <w:tcW w:w="1559" w:type="dxa"/>
            <w:shd w:val="clear" w:color="auto" w:fill="auto"/>
          </w:tcPr>
          <w:p w14:paraId="24F374D1" w14:textId="77777777" w:rsidR="00267359" w:rsidRPr="000A0A5F" w:rsidRDefault="00267359" w:rsidP="00931B8F">
            <w:pPr>
              <w:pStyle w:val="TAL"/>
            </w:pPr>
            <w:r w:rsidRPr="000A0A5F">
              <w:t>5.2.1.3.2</w:t>
            </w:r>
          </w:p>
        </w:tc>
        <w:tc>
          <w:tcPr>
            <w:tcW w:w="4146" w:type="dxa"/>
            <w:shd w:val="clear" w:color="auto" w:fill="auto"/>
          </w:tcPr>
          <w:p w14:paraId="2AD537A4" w14:textId="77777777" w:rsidR="00267359" w:rsidRPr="000A0A5F" w:rsidRDefault="00267359" w:rsidP="00931B8F">
            <w:pPr>
              <w:pStyle w:val="TAL"/>
            </w:pPr>
            <w:r w:rsidRPr="000A0A5F">
              <w:t>Represents a BDT Reference ID.</w:t>
            </w:r>
          </w:p>
        </w:tc>
        <w:tc>
          <w:tcPr>
            <w:tcW w:w="1387" w:type="dxa"/>
            <w:shd w:val="clear" w:color="auto" w:fill="auto"/>
          </w:tcPr>
          <w:p w14:paraId="50C44D84" w14:textId="77777777" w:rsidR="00267359" w:rsidRPr="000A0A5F" w:rsidRDefault="00267359" w:rsidP="00931B8F">
            <w:pPr>
              <w:pStyle w:val="TAL"/>
            </w:pPr>
          </w:p>
        </w:tc>
      </w:tr>
      <w:tr w:rsidR="00267359" w:rsidRPr="000A0A5F" w14:paraId="0D55B340" w14:textId="77777777" w:rsidTr="00931B8F">
        <w:trPr>
          <w:cantSplit/>
          <w:jc w:val="center"/>
        </w:trPr>
        <w:tc>
          <w:tcPr>
            <w:tcW w:w="2555" w:type="dxa"/>
            <w:shd w:val="clear" w:color="auto" w:fill="auto"/>
          </w:tcPr>
          <w:p w14:paraId="1B380924" w14:textId="77777777" w:rsidR="00267359" w:rsidRPr="000A0A5F" w:rsidRDefault="00267359" w:rsidP="00931B8F">
            <w:pPr>
              <w:pStyle w:val="TAL"/>
            </w:pPr>
            <w:r w:rsidRPr="000A0A5F">
              <w:t>Binary</w:t>
            </w:r>
          </w:p>
        </w:tc>
        <w:tc>
          <w:tcPr>
            <w:tcW w:w="1559" w:type="dxa"/>
            <w:shd w:val="clear" w:color="auto" w:fill="auto"/>
          </w:tcPr>
          <w:p w14:paraId="4FC364E5" w14:textId="77777777" w:rsidR="00267359" w:rsidRPr="000A0A5F" w:rsidRDefault="00267359" w:rsidP="00931B8F">
            <w:pPr>
              <w:pStyle w:val="TAL"/>
            </w:pPr>
            <w:r w:rsidRPr="000A0A5F">
              <w:t>5.2.1.3.2</w:t>
            </w:r>
          </w:p>
        </w:tc>
        <w:tc>
          <w:tcPr>
            <w:tcW w:w="4146" w:type="dxa"/>
            <w:shd w:val="clear" w:color="auto" w:fill="auto"/>
          </w:tcPr>
          <w:p w14:paraId="16029596" w14:textId="77777777" w:rsidR="00267359" w:rsidRPr="000A0A5F" w:rsidRDefault="00267359" w:rsidP="00931B8F">
            <w:pPr>
              <w:pStyle w:val="TAL"/>
            </w:pPr>
            <w:r w:rsidRPr="000A0A5F">
              <w:t xml:space="preserve">String with format "binary" as defined in the </w:t>
            </w:r>
            <w:proofErr w:type="spellStart"/>
            <w:r w:rsidRPr="000A0A5F">
              <w:t>OpenAPI</w:t>
            </w:r>
            <w:proofErr w:type="spellEnd"/>
            <w:r w:rsidRPr="000A0A5F">
              <w:t xml:space="preserve"> Specification.</w:t>
            </w:r>
          </w:p>
        </w:tc>
        <w:tc>
          <w:tcPr>
            <w:tcW w:w="1387" w:type="dxa"/>
            <w:shd w:val="clear" w:color="auto" w:fill="auto"/>
          </w:tcPr>
          <w:p w14:paraId="7C3160A6" w14:textId="77777777" w:rsidR="00267359" w:rsidRPr="000A0A5F" w:rsidRDefault="00267359" w:rsidP="00931B8F">
            <w:pPr>
              <w:pStyle w:val="TAL"/>
            </w:pPr>
          </w:p>
        </w:tc>
      </w:tr>
      <w:tr w:rsidR="00267359" w:rsidRPr="000A0A5F" w14:paraId="080811A8" w14:textId="77777777" w:rsidTr="00931B8F">
        <w:trPr>
          <w:cantSplit/>
          <w:jc w:val="center"/>
        </w:trPr>
        <w:tc>
          <w:tcPr>
            <w:tcW w:w="2555" w:type="dxa"/>
            <w:shd w:val="clear" w:color="auto" w:fill="auto"/>
          </w:tcPr>
          <w:p w14:paraId="2BCA43F1" w14:textId="77777777" w:rsidR="00267359" w:rsidRPr="000A0A5F" w:rsidRDefault="00267359" w:rsidP="00931B8F">
            <w:pPr>
              <w:pStyle w:val="TAL"/>
            </w:pPr>
            <w:r w:rsidRPr="000A0A5F">
              <w:t>Bytes</w:t>
            </w:r>
          </w:p>
        </w:tc>
        <w:tc>
          <w:tcPr>
            <w:tcW w:w="1559" w:type="dxa"/>
            <w:shd w:val="clear" w:color="auto" w:fill="auto"/>
          </w:tcPr>
          <w:p w14:paraId="099D360B" w14:textId="77777777" w:rsidR="00267359" w:rsidRPr="000A0A5F" w:rsidRDefault="00267359" w:rsidP="00931B8F">
            <w:pPr>
              <w:pStyle w:val="TAL"/>
            </w:pPr>
            <w:r w:rsidRPr="000A0A5F">
              <w:t>5.2.1.3.2</w:t>
            </w:r>
          </w:p>
        </w:tc>
        <w:tc>
          <w:tcPr>
            <w:tcW w:w="4146" w:type="dxa"/>
            <w:shd w:val="clear" w:color="auto" w:fill="auto"/>
          </w:tcPr>
          <w:p w14:paraId="6F2EEE07" w14:textId="77777777" w:rsidR="00267359" w:rsidRPr="000A0A5F" w:rsidRDefault="00267359" w:rsidP="00931B8F">
            <w:pPr>
              <w:pStyle w:val="TAL"/>
            </w:pPr>
            <w:r w:rsidRPr="000A0A5F">
              <w:t xml:space="preserve">String with format "byte" as defined in the </w:t>
            </w:r>
            <w:proofErr w:type="spellStart"/>
            <w:r w:rsidRPr="000A0A5F">
              <w:t>OpenAPI</w:t>
            </w:r>
            <w:proofErr w:type="spellEnd"/>
            <w:r w:rsidRPr="000A0A5F">
              <w:t xml:space="preserve"> Specification.</w:t>
            </w:r>
          </w:p>
        </w:tc>
        <w:tc>
          <w:tcPr>
            <w:tcW w:w="1387" w:type="dxa"/>
            <w:shd w:val="clear" w:color="auto" w:fill="auto"/>
          </w:tcPr>
          <w:p w14:paraId="766E7EEC" w14:textId="77777777" w:rsidR="00267359" w:rsidRPr="000A0A5F" w:rsidRDefault="00267359" w:rsidP="00931B8F">
            <w:pPr>
              <w:pStyle w:val="TAL"/>
            </w:pPr>
          </w:p>
        </w:tc>
      </w:tr>
      <w:tr w:rsidR="00267359" w:rsidRPr="000A0A5F" w14:paraId="29928C65" w14:textId="77777777" w:rsidTr="00931B8F">
        <w:trPr>
          <w:cantSplit/>
          <w:jc w:val="center"/>
        </w:trPr>
        <w:tc>
          <w:tcPr>
            <w:tcW w:w="2555" w:type="dxa"/>
            <w:shd w:val="clear" w:color="auto" w:fill="auto"/>
          </w:tcPr>
          <w:p w14:paraId="389A1F7E" w14:textId="77777777" w:rsidR="00267359" w:rsidRPr="000A0A5F" w:rsidRDefault="00267359" w:rsidP="00931B8F">
            <w:pPr>
              <w:pStyle w:val="TAL"/>
            </w:pPr>
            <w:proofErr w:type="spellStart"/>
            <w:r w:rsidRPr="000A0A5F">
              <w:t>ConfigResult</w:t>
            </w:r>
            <w:proofErr w:type="spellEnd"/>
          </w:p>
        </w:tc>
        <w:tc>
          <w:tcPr>
            <w:tcW w:w="1559" w:type="dxa"/>
            <w:shd w:val="clear" w:color="auto" w:fill="auto"/>
          </w:tcPr>
          <w:p w14:paraId="0BB6E6DD" w14:textId="77777777" w:rsidR="00267359" w:rsidRPr="000A0A5F" w:rsidRDefault="00267359" w:rsidP="00931B8F">
            <w:pPr>
              <w:pStyle w:val="TAL"/>
            </w:pPr>
            <w:r w:rsidRPr="000A0A5F">
              <w:t>5.2.1.2.15</w:t>
            </w:r>
          </w:p>
        </w:tc>
        <w:tc>
          <w:tcPr>
            <w:tcW w:w="4146" w:type="dxa"/>
            <w:shd w:val="clear" w:color="auto" w:fill="auto"/>
          </w:tcPr>
          <w:p w14:paraId="02C367B5" w14:textId="77777777" w:rsidR="00267359" w:rsidRPr="000A0A5F" w:rsidRDefault="00267359" w:rsidP="00931B8F">
            <w:pPr>
              <w:pStyle w:val="TAL"/>
            </w:pPr>
            <w:r w:rsidRPr="000A0A5F">
              <w:t>Represents one configuration processing result for a group's members.</w:t>
            </w:r>
          </w:p>
        </w:tc>
        <w:tc>
          <w:tcPr>
            <w:tcW w:w="1387" w:type="dxa"/>
            <w:shd w:val="clear" w:color="auto" w:fill="auto"/>
          </w:tcPr>
          <w:p w14:paraId="1D6E3FCE" w14:textId="77777777" w:rsidR="00267359" w:rsidRPr="000A0A5F" w:rsidRDefault="00267359" w:rsidP="00931B8F">
            <w:pPr>
              <w:pStyle w:val="TAL"/>
            </w:pPr>
          </w:p>
        </w:tc>
      </w:tr>
      <w:tr w:rsidR="00267359" w:rsidRPr="000A0A5F" w14:paraId="02641589" w14:textId="77777777" w:rsidTr="00931B8F">
        <w:trPr>
          <w:cantSplit/>
          <w:jc w:val="center"/>
        </w:trPr>
        <w:tc>
          <w:tcPr>
            <w:tcW w:w="2555" w:type="dxa"/>
            <w:shd w:val="clear" w:color="auto" w:fill="auto"/>
          </w:tcPr>
          <w:p w14:paraId="7620BEE7" w14:textId="77777777" w:rsidR="00267359" w:rsidRPr="000A0A5F" w:rsidRDefault="00267359" w:rsidP="00931B8F">
            <w:pPr>
              <w:pStyle w:val="TAL"/>
            </w:pPr>
            <w:proofErr w:type="spellStart"/>
            <w:r w:rsidRPr="000A0A5F">
              <w:t>DateTime</w:t>
            </w:r>
            <w:proofErr w:type="spellEnd"/>
          </w:p>
        </w:tc>
        <w:tc>
          <w:tcPr>
            <w:tcW w:w="1559" w:type="dxa"/>
            <w:shd w:val="clear" w:color="auto" w:fill="auto"/>
          </w:tcPr>
          <w:p w14:paraId="6148974E" w14:textId="77777777" w:rsidR="00267359" w:rsidRPr="000A0A5F" w:rsidRDefault="00267359" w:rsidP="00931B8F">
            <w:pPr>
              <w:pStyle w:val="TAL"/>
            </w:pPr>
            <w:r w:rsidRPr="000A0A5F">
              <w:t>5.2.1.3.2</w:t>
            </w:r>
          </w:p>
        </w:tc>
        <w:tc>
          <w:tcPr>
            <w:tcW w:w="4146" w:type="dxa"/>
            <w:shd w:val="clear" w:color="auto" w:fill="auto"/>
          </w:tcPr>
          <w:p w14:paraId="38E1810D" w14:textId="77777777" w:rsidR="00267359" w:rsidRPr="000A0A5F" w:rsidRDefault="00267359" w:rsidP="00931B8F">
            <w:pPr>
              <w:pStyle w:val="TAL"/>
            </w:pPr>
            <w:r w:rsidRPr="000A0A5F">
              <w:t xml:space="preserve">String with format "date-time" as defined in </w:t>
            </w:r>
            <w:proofErr w:type="spellStart"/>
            <w:r w:rsidRPr="000A0A5F">
              <w:t>OpenAPI</w:t>
            </w:r>
            <w:proofErr w:type="spellEnd"/>
            <w:r w:rsidRPr="000A0A5F">
              <w:t xml:space="preserve"> Specification.</w:t>
            </w:r>
          </w:p>
        </w:tc>
        <w:tc>
          <w:tcPr>
            <w:tcW w:w="1387" w:type="dxa"/>
            <w:shd w:val="clear" w:color="auto" w:fill="auto"/>
          </w:tcPr>
          <w:p w14:paraId="3E2090E9" w14:textId="77777777" w:rsidR="00267359" w:rsidRPr="000A0A5F" w:rsidRDefault="00267359" w:rsidP="00931B8F">
            <w:pPr>
              <w:pStyle w:val="TAL"/>
            </w:pPr>
          </w:p>
        </w:tc>
      </w:tr>
      <w:tr w:rsidR="00267359" w:rsidRPr="000A0A5F" w14:paraId="2F5EA0ED" w14:textId="77777777" w:rsidTr="00931B8F">
        <w:trPr>
          <w:cantSplit/>
          <w:jc w:val="center"/>
        </w:trPr>
        <w:tc>
          <w:tcPr>
            <w:tcW w:w="2555" w:type="dxa"/>
            <w:shd w:val="clear" w:color="auto" w:fill="auto"/>
          </w:tcPr>
          <w:p w14:paraId="549AE8E8" w14:textId="77777777" w:rsidR="00267359" w:rsidRPr="000A0A5F" w:rsidRDefault="00267359" w:rsidP="00931B8F">
            <w:pPr>
              <w:pStyle w:val="TAL"/>
            </w:pPr>
            <w:proofErr w:type="spellStart"/>
            <w:r w:rsidRPr="000A0A5F">
              <w:t>DateTimeRm</w:t>
            </w:r>
            <w:proofErr w:type="spellEnd"/>
          </w:p>
        </w:tc>
        <w:tc>
          <w:tcPr>
            <w:tcW w:w="1559" w:type="dxa"/>
            <w:shd w:val="clear" w:color="auto" w:fill="auto"/>
          </w:tcPr>
          <w:p w14:paraId="55E5F8B4" w14:textId="77777777" w:rsidR="00267359" w:rsidRPr="000A0A5F" w:rsidRDefault="00267359" w:rsidP="00931B8F">
            <w:pPr>
              <w:pStyle w:val="TAL"/>
            </w:pPr>
            <w:r w:rsidRPr="000A0A5F">
              <w:t>5.2.1.3.2</w:t>
            </w:r>
          </w:p>
        </w:tc>
        <w:tc>
          <w:tcPr>
            <w:tcW w:w="4146" w:type="dxa"/>
            <w:shd w:val="clear" w:color="auto" w:fill="auto"/>
          </w:tcPr>
          <w:p w14:paraId="7282FBDC" w14:textId="77777777" w:rsidR="00267359" w:rsidRPr="000A0A5F" w:rsidRDefault="00267359" w:rsidP="00931B8F">
            <w:pPr>
              <w:pStyle w:val="TAL"/>
            </w:pPr>
            <w:r w:rsidRPr="000A0A5F">
              <w:t xml:space="preserve">Represents the same as the </w:t>
            </w:r>
            <w:proofErr w:type="spellStart"/>
            <w:r w:rsidRPr="000A0A5F">
              <w:t>DateTime</w:t>
            </w:r>
            <w:proofErr w:type="spellEnd"/>
            <w:r w:rsidRPr="000A0A5F">
              <w:t xml:space="preserve"> data type, but with the "nullable: true" property.</w:t>
            </w:r>
          </w:p>
        </w:tc>
        <w:tc>
          <w:tcPr>
            <w:tcW w:w="1387" w:type="dxa"/>
            <w:shd w:val="clear" w:color="auto" w:fill="auto"/>
          </w:tcPr>
          <w:p w14:paraId="26052B66" w14:textId="77777777" w:rsidR="00267359" w:rsidRPr="000A0A5F" w:rsidRDefault="00267359" w:rsidP="00931B8F">
            <w:pPr>
              <w:pStyle w:val="TAL"/>
            </w:pPr>
          </w:p>
        </w:tc>
      </w:tr>
      <w:tr w:rsidR="00267359" w:rsidRPr="000A0A5F" w14:paraId="4D5CA32D" w14:textId="77777777" w:rsidTr="00931B8F">
        <w:trPr>
          <w:cantSplit/>
          <w:jc w:val="center"/>
        </w:trPr>
        <w:tc>
          <w:tcPr>
            <w:tcW w:w="2555" w:type="dxa"/>
            <w:shd w:val="clear" w:color="auto" w:fill="auto"/>
          </w:tcPr>
          <w:p w14:paraId="5C5078C4" w14:textId="77777777" w:rsidR="00267359" w:rsidRPr="000A0A5F" w:rsidRDefault="00267359" w:rsidP="00931B8F">
            <w:pPr>
              <w:pStyle w:val="TAL"/>
            </w:pPr>
            <w:proofErr w:type="spellStart"/>
            <w:r w:rsidRPr="000A0A5F">
              <w:t>DateTimeRo</w:t>
            </w:r>
            <w:proofErr w:type="spellEnd"/>
          </w:p>
        </w:tc>
        <w:tc>
          <w:tcPr>
            <w:tcW w:w="1559" w:type="dxa"/>
            <w:shd w:val="clear" w:color="auto" w:fill="auto"/>
          </w:tcPr>
          <w:p w14:paraId="1635DAC9" w14:textId="77777777" w:rsidR="00267359" w:rsidRPr="000A0A5F" w:rsidRDefault="00267359" w:rsidP="00931B8F">
            <w:pPr>
              <w:pStyle w:val="TAL"/>
            </w:pPr>
            <w:r w:rsidRPr="000A0A5F">
              <w:t>5.2.1.3.2</w:t>
            </w:r>
          </w:p>
        </w:tc>
        <w:tc>
          <w:tcPr>
            <w:tcW w:w="4146" w:type="dxa"/>
            <w:shd w:val="clear" w:color="auto" w:fill="auto"/>
          </w:tcPr>
          <w:p w14:paraId="2B1713DB" w14:textId="77777777" w:rsidR="00267359" w:rsidRPr="000A0A5F" w:rsidRDefault="00267359" w:rsidP="00931B8F">
            <w:pPr>
              <w:pStyle w:val="TAL"/>
            </w:pPr>
            <w:r w:rsidRPr="000A0A5F">
              <w:t xml:space="preserve">Represents the same as the </w:t>
            </w:r>
            <w:proofErr w:type="spellStart"/>
            <w:r w:rsidRPr="000A0A5F">
              <w:t>DateTime</w:t>
            </w:r>
            <w:proofErr w:type="spellEnd"/>
            <w:r w:rsidRPr="000A0A5F">
              <w:t xml:space="preserve"> data type, but with the "</w:t>
            </w:r>
            <w:proofErr w:type="spellStart"/>
            <w:r w:rsidRPr="000A0A5F">
              <w:t>readOnly</w:t>
            </w:r>
            <w:proofErr w:type="spellEnd"/>
            <w:r w:rsidRPr="000A0A5F">
              <w:t>=true" property.</w:t>
            </w:r>
          </w:p>
        </w:tc>
        <w:tc>
          <w:tcPr>
            <w:tcW w:w="1387" w:type="dxa"/>
            <w:shd w:val="clear" w:color="auto" w:fill="auto"/>
          </w:tcPr>
          <w:p w14:paraId="2F61934C" w14:textId="77777777" w:rsidR="00267359" w:rsidRPr="000A0A5F" w:rsidRDefault="00267359" w:rsidP="00931B8F">
            <w:pPr>
              <w:pStyle w:val="TAL"/>
            </w:pPr>
          </w:p>
        </w:tc>
      </w:tr>
      <w:tr w:rsidR="00267359" w:rsidRPr="000A0A5F" w14:paraId="2F443636" w14:textId="77777777" w:rsidTr="00931B8F">
        <w:trPr>
          <w:cantSplit/>
          <w:jc w:val="center"/>
        </w:trPr>
        <w:tc>
          <w:tcPr>
            <w:tcW w:w="2555" w:type="dxa"/>
            <w:shd w:val="clear" w:color="auto" w:fill="auto"/>
          </w:tcPr>
          <w:p w14:paraId="75ECC3A5" w14:textId="77777777" w:rsidR="00267359" w:rsidRPr="000A0A5F" w:rsidRDefault="00267359" w:rsidP="00931B8F">
            <w:pPr>
              <w:pStyle w:val="TAL"/>
            </w:pPr>
            <w:proofErr w:type="spellStart"/>
            <w:r w:rsidRPr="000A0A5F">
              <w:t>DayOfWeek</w:t>
            </w:r>
            <w:proofErr w:type="spellEnd"/>
          </w:p>
        </w:tc>
        <w:tc>
          <w:tcPr>
            <w:tcW w:w="1559" w:type="dxa"/>
            <w:shd w:val="clear" w:color="auto" w:fill="auto"/>
          </w:tcPr>
          <w:p w14:paraId="171A8A07" w14:textId="77777777" w:rsidR="00267359" w:rsidRPr="000A0A5F" w:rsidRDefault="00267359" w:rsidP="00931B8F">
            <w:pPr>
              <w:pStyle w:val="TAL"/>
            </w:pPr>
            <w:r w:rsidRPr="000A0A5F">
              <w:t>5.2.1.3.2</w:t>
            </w:r>
          </w:p>
        </w:tc>
        <w:tc>
          <w:tcPr>
            <w:tcW w:w="4146" w:type="dxa"/>
            <w:shd w:val="clear" w:color="auto" w:fill="auto"/>
          </w:tcPr>
          <w:p w14:paraId="702DF666" w14:textId="77777777" w:rsidR="00267359" w:rsidRPr="000A0A5F" w:rsidRDefault="00267359" w:rsidP="00931B8F">
            <w:pPr>
              <w:pStyle w:val="TAL"/>
            </w:pPr>
            <w:r w:rsidRPr="000A0A5F">
              <w:t>Integer between 1 and 7 denoting a weekday. 1 shall indicate Monday, and the subsequent weekdays shall be indicated with the next higher numbers. 7 shall indicate Sunday.</w:t>
            </w:r>
          </w:p>
        </w:tc>
        <w:tc>
          <w:tcPr>
            <w:tcW w:w="1387" w:type="dxa"/>
            <w:shd w:val="clear" w:color="auto" w:fill="auto"/>
          </w:tcPr>
          <w:p w14:paraId="2E528850" w14:textId="77777777" w:rsidR="00267359" w:rsidRPr="000A0A5F" w:rsidRDefault="00267359" w:rsidP="00931B8F">
            <w:pPr>
              <w:pStyle w:val="TAL"/>
            </w:pPr>
          </w:p>
        </w:tc>
      </w:tr>
      <w:tr w:rsidR="00267359" w:rsidRPr="000A0A5F" w14:paraId="576783B6" w14:textId="77777777" w:rsidTr="00931B8F">
        <w:trPr>
          <w:cantSplit/>
          <w:jc w:val="center"/>
        </w:trPr>
        <w:tc>
          <w:tcPr>
            <w:tcW w:w="2555" w:type="dxa"/>
            <w:shd w:val="clear" w:color="auto" w:fill="auto"/>
          </w:tcPr>
          <w:p w14:paraId="66E08497" w14:textId="77777777" w:rsidR="00267359" w:rsidRPr="000A0A5F" w:rsidRDefault="00267359" w:rsidP="00931B8F">
            <w:pPr>
              <w:pStyle w:val="TAL"/>
            </w:pPr>
            <w:proofErr w:type="spellStart"/>
            <w:r w:rsidRPr="000A0A5F">
              <w:rPr>
                <w:rFonts w:hint="eastAsia"/>
                <w:lang w:eastAsia="zh-CN"/>
              </w:rPr>
              <w:t>DurationMin</w:t>
            </w:r>
            <w:proofErr w:type="spellEnd"/>
          </w:p>
        </w:tc>
        <w:tc>
          <w:tcPr>
            <w:tcW w:w="1559" w:type="dxa"/>
            <w:shd w:val="clear" w:color="auto" w:fill="auto"/>
          </w:tcPr>
          <w:p w14:paraId="4E4B7FED" w14:textId="77777777" w:rsidR="00267359" w:rsidRPr="000A0A5F" w:rsidRDefault="00267359" w:rsidP="00931B8F">
            <w:pPr>
              <w:pStyle w:val="TAL"/>
            </w:pPr>
            <w:r w:rsidRPr="000A0A5F">
              <w:t>5.2.1.3.2</w:t>
            </w:r>
          </w:p>
        </w:tc>
        <w:tc>
          <w:tcPr>
            <w:tcW w:w="4146" w:type="dxa"/>
            <w:shd w:val="clear" w:color="auto" w:fill="auto"/>
          </w:tcPr>
          <w:p w14:paraId="41779697" w14:textId="77777777" w:rsidR="00267359" w:rsidRPr="000A0A5F" w:rsidRDefault="00267359" w:rsidP="00931B8F">
            <w:pPr>
              <w:pStyle w:val="TAL"/>
            </w:pPr>
            <w:r w:rsidRPr="000A0A5F">
              <w:t>Unsigned integer identifying a period of time in units of minutes.</w:t>
            </w:r>
          </w:p>
        </w:tc>
        <w:tc>
          <w:tcPr>
            <w:tcW w:w="1387" w:type="dxa"/>
            <w:shd w:val="clear" w:color="auto" w:fill="auto"/>
          </w:tcPr>
          <w:p w14:paraId="23D9037C" w14:textId="77777777" w:rsidR="00267359" w:rsidRPr="000A0A5F" w:rsidRDefault="00267359" w:rsidP="00931B8F">
            <w:pPr>
              <w:pStyle w:val="TAL"/>
            </w:pPr>
          </w:p>
        </w:tc>
      </w:tr>
      <w:tr w:rsidR="00267359" w:rsidRPr="000A0A5F" w14:paraId="3E3A07DF" w14:textId="77777777" w:rsidTr="00931B8F">
        <w:trPr>
          <w:cantSplit/>
          <w:jc w:val="center"/>
        </w:trPr>
        <w:tc>
          <w:tcPr>
            <w:tcW w:w="2555" w:type="dxa"/>
            <w:shd w:val="clear" w:color="auto" w:fill="auto"/>
          </w:tcPr>
          <w:p w14:paraId="3934CAE3" w14:textId="77777777" w:rsidR="00267359" w:rsidRPr="000A0A5F" w:rsidRDefault="00267359" w:rsidP="00931B8F">
            <w:pPr>
              <w:pStyle w:val="TAL"/>
            </w:pPr>
            <w:proofErr w:type="spellStart"/>
            <w:r w:rsidRPr="000A0A5F">
              <w:rPr>
                <w:rFonts w:hint="eastAsia"/>
                <w:lang w:eastAsia="zh-CN"/>
              </w:rPr>
              <w:t>Duration</w:t>
            </w:r>
            <w:r w:rsidRPr="000A0A5F">
              <w:rPr>
                <w:lang w:eastAsia="zh-CN"/>
              </w:rPr>
              <w:t>Sec</w:t>
            </w:r>
            <w:proofErr w:type="spellEnd"/>
          </w:p>
        </w:tc>
        <w:tc>
          <w:tcPr>
            <w:tcW w:w="1559" w:type="dxa"/>
            <w:shd w:val="clear" w:color="auto" w:fill="auto"/>
          </w:tcPr>
          <w:p w14:paraId="39584447" w14:textId="77777777" w:rsidR="00267359" w:rsidRPr="000A0A5F" w:rsidRDefault="00267359" w:rsidP="00931B8F">
            <w:pPr>
              <w:pStyle w:val="TAL"/>
            </w:pPr>
            <w:r w:rsidRPr="000A0A5F">
              <w:t>5.2.1.3.2</w:t>
            </w:r>
          </w:p>
        </w:tc>
        <w:tc>
          <w:tcPr>
            <w:tcW w:w="4146" w:type="dxa"/>
            <w:shd w:val="clear" w:color="auto" w:fill="auto"/>
          </w:tcPr>
          <w:p w14:paraId="0A401B28" w14:textId="77777777" w:rsidR="00267359" w:rsidRPr="000A0A5F" w:rsidRDefault="00267359" w:rsidP="00931B8F">
            <w:pPr>
              <w:pStyle w:val="TAL"/>
            </w:pPr>
            <w:r w:rsidRPr="000A0A5F">
              <w:t>Unsigned integer identifying a period of time in units of seconds.</w:t>
            </w:r>
          </w:p>
        </w:tc>
        <w:tc>
          <w:tcPr>
            <w:tcW w:w="1387" w:type="dxa"/>
            <w:shd w:val="clear" w:color="auto" w:fill="auto"/>
          </w:tcPr>
          <w:p w14:paraId="585E8C52" w14:textId="77777777" w:rsidR="00267359" w:rsidRPr="000A0A5F" w:rsidRDefault="00267359" w:rsidP="00931B8F">
            <w:pPr>
              <w:pStyle w:val="TAL"/>
            </w:pPr>
          </w:p>
        </w:tc>
      </w:tr>
      <w:tr w:rsidR="00267359" w:rsidRPr="000A0A5F" w14:paraId="4D2698C3" w14:textId="77777777" w:rsidTr="00931B8F">
        <w:trPr>
          <w:cantSplit/>
          <w:jc w:val="center"/>
        </w:trPr>
        <w:tc>
          <w:tcPr>
            <w:tcW w:w="2555" w:type="dxa"/>
            <w:shd w:val="clear" w:color="auto" w:fill="auto"/>
          </w:tcPr>
          <w:p w14:paraId="534CC6EF" w14:textId="77777777" w:rsidR="00267359" w:rsidRPr="000A0A5F" w:rsidRDefault="00267359" w:rsidP="00931B8F">
            <w:pPr>
              <w:pStyle w:val="TAL"/>
            </w:pPr>
            <w:proofErr w:type="spellStart"/>
            <w:r w:rsidRPr="000A0A5F">
              <w:rPr>
                <w:rFonts w:hint="eastAsia"/>
                <w:lang w:eastAsia="zh-CN"/>
              </w:rPr>
              <w:t>Duration</w:t>
            </w:r>
            <w:r w:rsidRPr="000A0A5F">
              <w:rPr>
                <w:lang w:eastAsia="zh-CN"/>
              </w:rPr>
              <w:t>SecRm</w:t>
            </w:r>
            <w:proofErr w:type="spellEnd"/>
          </w:p>
        </w:tc>
        <w:tc>
          <w:tcPr>
            <w:tcW w:w="1559" w:type="dxa"/>
            <w:shd w:val="clear" w:color="auto" w:fill="auto"/>
          </w:tcPr>
          <w:p w14:paraId="43789F42" w14:textId="77777777" w:rsidR="00267359" w:rsidRPr="000A0A5F" w:rsidRDefault="00267359" w:rsidP="00931B8F">
            <w:pPr>
              <w:pStyle w:val="TAL"/>
            </w:pPr>
            <w:r w:rsidRPr="000A0A5F">
              <w:t>5.2.1.3.2</w:t>
            </w:r>
          </w:p>
        </w:tc>
        <w:tc>
          <w:tcPr>
            <w:tcW w:w="4146" w:type="dxa"/>
            <w:shd w:val="clear" w:color="auto" w:fill="auto"/>
          </w:tcPr>
          <w:p w14:paraId="0582780E" w14:textId="77777777" w:rsidR="00267359" w:rsidRPr="000A0A5F" w:rsidRDefault="00267359" w:rsidP="00931B8F">
            <w:pPr>
              <w:pStyle w:val="TAL"/>
            </w:pPr>
            <w:r w:rsidRPr="000A0A5F">
              <w:t xml:space="preserve">Represents the same as the </w:t>
            </w:r>
            <w:proofErr w:type="spellStart"/>
            <w:r w:rsidRPr="000A0A5F">
              <w:t>DurationSec</w:t>
            </w:r>
            <w:proofErr w:type="spellEnd"/>
            <w:r w:rsidRPr="000A0A5F">
              <w:t xml:space="preserve"> data type, but with the "nullable: true" property.</w:t>
            </w:r>
          </w:p>
        </w:tc>
        <w:tc>
          <w:tcPr>
            <w:tcW w:w="1387" w:type="dxa"/>
            <w:shd w:val="clear" w:color="auto" w:fill="auto"/>
          </w:tcPr>
          <w:p w14:paraId="794452BA" w14:textId="77777777" w:rsidR="00267359" w:rsidRPr="000A0A5F" w:rsidRDefault="00267359" w:rsidP="00931B8F">
            <w:pPr>
              <w:pStyle w:val="TAL"/>
            </w:pPr>
          </w:p>
        </w:tc>
      </w:tr>
      <w:tr w:rsidR="00267359" w:rsidRPr="000A0A5F" w14:paraId="26BB358D" w14:textId="77777777" w:rsidTr="00931B8F">
        <w:trPr>
          <w:cantSplit/>
          <w:jc w:val="center"/>
        </w:trPr>
        <w:tc>
          <w:tcPr>
            <w:tcW w:w="2555" w:type="dxa"/>
            <w:shd w:val="clear" w:color="auto" w:fill="auto"/>
          </w:tcPr>
          <w:p w14:paraId="5CBF5FF5" w14:textId="77777777" w:rsidR="00267359" w:rsidRPr="000A0A5F" w:rsidRDefault="00267359" w:rsidP="00931B8F">
            <w:pPr>
              <w:pStyle w:val="TAL"/>
            </w:pPr>
            <w:proofErr w:type="spellStart"/>
            <w:r w:rsidRPr="000A0A5F">
              <w:rPr>
                <w:rFonts w:hint="eastAsia"/>
                <w:lang w:eastAsia="zh-CN"/>
              </w:rPr>
              <w:t>Duration</w:t>
            </w:r>
            <w:r w:rsidRPr="000A0A5F">
              <w:rPr>
                <w:lang w:eastAsia="zh-CN"/>
              </w:rPr>
              <w:t>SecRo</w:t>
            </w:r>
            <w:proofErr w:type="spellEnd"/>
          </w:p>
        </w:tc>
        <w:tc>
          <w:tcPr>
            <w:tcW w:w="1559" w:type="dxa"/>
            <w:shd w:val="clear" w:color="auto" w:fill="auto"/>
          </w:tcPr>
          <w:p w14:paraId="34D12228" w14:textId="77777777" w:rsidR="00267359" w:rsidRPr="000A0A5F" w:rsidRDefault="00267359" w:rsidP="00931B8F">
            <w:pPr>
              <w:pStyle w:val="TAL"/>
            </w:pPr>
            <w:r w:rsidRPr="000A0A5F">
              <w:t>5.2.1.3.2</w:t>
            </w:r>
          </w:p>
        </w:tc>
        <w:tc>
          <w:tcPr>
            <w:tcW w:w="4146" w:type="dxa"/>
            <w:shd w:val="clear" w:color="auto" w:fill="auto"/>
          </w:tcPr>
          <w:p w14:paraId="56181E70" w14:textId="77777777" w:rsidR="00267359" w:rsidRPr="000A0A5F" w:rsidRDefault="00267359" w:rsidP="00931B8F">
            <w:pPr>
              <w:pStyle w:val="TAL"/>
            </w:pPr>
            <w:r w:rsidRPr="000A0A5F">
              <w:t xml:space="preserve">Represents the same as the </w:t>
            </w:r>
            <w:proofErr w:type="spellStart"/>
            <w:r w:rsidRPr="000A0A5F">
              <w:t>DurationSec</w:t>
            </w:r>
            <w:proofErr w:type="spellEnd"/>
            <w:r w:rsidRPr="000A0A5F">
              <w:t xml:space="preserve"> data type, but with the "</w:t>
            </w:r>
            <w:proofErr w:type="spellStart"/>
            <w:r w:rsidRPr="000A0A5F">
              <w:t>readOnly</w:t>
            </w:r>
            <w:proofErr w:type="spellEnd"/>
            <w:r w:rsidRPr="000A0A5F">
              <w:t>=true" property.</w:t>
            </w:r>
          </w:p>
        </w:tc>
        <w:tc>
          <w:tcPr>
            <w:tcW w:w="1387" w:type="dxa"/>
            <w:shd w:val="clear" w:color="auto" w:fill="auto"/>
          </w:tcPr>
          <w:p w14:paraId="76549A95" w14:textId="77777777" w:rsidR="00267359" w:rsidRPr="000A0A5F" w:rsidRDefault="00267359" w:rsidP="00931B8F">
            <w:pPr>
              <w:pStyle w:val="TAL"/>
            </w:pPr>
          </w:p>
        </w:tc>
      </w:tr>
      <w:tr w:rsidR="00267359" w:rsidRPr="000A0A5F" w14:paraId="2CDB9DCE" w14:textId="77777777" w:rsidTr="00931B8F">
        <w:trPr>
          <w:cantSplit/>
          <w:jc w:val="center"/>
        </w:trPr>
        <w:tc>
          <w:tcPr>
            <w:tcW w:w="2555" w:type="dxa"/>
            <w:shd w:val="clear" w:color="auto" w:fill="auto"/>
          </w:tcPr>
          <w:p w14:paraId="77021997" w14:textId="77777777" w:rsidR="00267359" w:rsidRPr="000A0A5F" w:rsidRDefault="00267359" w:rsidP="00931B8F">
            <w:pPr>
              <w:pStyle w:val="TAL"/>
            </w:pPr>
            <w:r w:rsidRPr="000A0A5F">
              <w:t>Event</w:t>
            </w:r>
          </w:p>
        </w:tc>
        <w:tc>
          <w:tcPr>
            <w:tcW w:w="1559" w:type="dxa"/>
            <w:shd w:val="clear" w:color="auto" w:fill="auto"/>
          </w:tcPr>
          <w:p w14:paraId="269CBEFA" w14:textId="77777777" w:rsidR="00267359" w:rsidRPr="000A0A5F" w:rsidRDefault="00267359" w:rsidP="00931B8F">
            <w:pPr>
              <w:pStyle w:val="TAL"/>
            </w:pPr>
            <w:r w:rsidRPr="000A0A5F">
              <w:t>5.2.1.3.3</w:t>
            </w:r>
          </w:p>
        </w:tc>
        <w:tc>
          <w:tcPr>
            <w:tcW w:w="4146" w:type="dxa"/>
            <w:shd w:val="clear" w:color="auto" w:fill="auto"/>
          </w:tcPr>
          <w:p w14:paraId="66573FE1" w14:textId="77777777" w:rsidR="00267359" w:rsidRPr="000A0A5F" w:rsidRDefault="00267359" w:rsidP="00931B8F">
            <w:pPr>
              <w:pStyle w:val="TAL"/>
            </w:pPr>
            <w:r w:rsidRPr="000A0A5F">
              <w:t>Represents a bearer event.</w:t>
            </w:r>
          </w:p>
        </w:tc>
        <w:tc>
          <w:tcPr>
            <w:tcW w:w="1387" w:type="dxa"/>
            <w:shd w:val="clear" w:color="auto" w:fill="auto"/>
          </w:tcPr>
          <w:p w14:paraId="3C3A8A62" w14:textId="77777777" w:rsidR="00267359" w:rsidRPr="000A0A5F" w:rsidRDefault="00267359" w:rsidP="00931B8F">
            <w:pPr>
              <w:pStyle w:val="TAL"/>
            </w:pPr>
          </w:p>
        </w:tc>
      </w:tr>
      <w:tr w:rsidR="00267359" w:rsidRPr="000A0A5F" w14:paraId="77E2FED0" w14:textId="77777777" w:rsidTr="00931B8F">
        <w:trPr>
          <w:cantSplit/>
          <w:jc w:val="center"/>
        </w:trPr>
        <w:tc>
          <w:tcPr>
            <w:tcW w:w="2555" w:type="dxa"/>
            <w:shd w:val="clear" w:color="auto" w:fill="auto"/>
          </w:tcPr>
          <w:p w14:paraId="0041B744" w14:textId="77777777" w:rsidR="00267359" w:rsidRPr="000A0A5F" w:rsidRDefault="00267359" w:rsidP="00931B8F">
            <w:pPr>
              <w:pStyle w:val="TAL"/>
            </w:pPr>
            <w:proofErr w:type="spellStart"/>
            <w:r w:rsidRPr="000A0A5F">
              <w:t>EventReport</w:t>
            </w:r>
            <w:proofErr w:type="spellEnd"/>
          </w:p>
        </w:tc>
        <w:tc>
          <w:tcPr>
            <w:tcW w:w="1559" w:type="dxa"/>
            <w:shd w:val="clear" w:color="auto" w:fill="auto"/>
          </w:tcPr>
          <w:p w14:paraId="74204D7E" w14:textId="77777777" w:rsidR="00267359" w:rsidRPr="000A0A5F" w:rsidRDefault="00267359" w:rsidP="00931B8F">
            <w:pPr>
              <w:pStyle w:val="TAL"/>
            </w:pPr>
            <w:r w:rsidRPr="000A0A5F">
              <w:t>5.2.1.2.6</w:t>
            </w:r>
          </w:p>
        </w:tc>
        <w:tc>
          <w:tcPr>
            <w:tcW w:w="4146" w:type="dxa"/>
            <w:shd w:val="clear" w:color="auto" w:fill="auto"/>
          </w:tcPr>
          <w:p w14:paraId="1649D7E8" w14:textId="77777777" w:rsidR="00267359" w:rsidRPr="000A0A5F" w:rsidRDefault="00267359" w:rsidP="00931B8F">
            <w:pPr>
              <w:pStyle w:val="TAL"/>
            </w:pPr>
            <w:r w:rsidRPr="000A0A5F">
              <w:t>Represents an event report.</w:t>
            </w:r>
          </w:p>
        </w:tc>
        <w:tc>
          <w:tcPr>
            <w:tcW w:w="1387" w:type="dxa"/>
            <w:shd w:val="clear" w:color="auto" w:fill="auto"/>
          </w:tcPr>
          <w:p w14:paraId="29ECAE2F" w14:textId="77777777" w:rsidR="00267359" w:rsidRPr="000A0A5F" w:rsidRDefault="00267359" w:rsidP="00931B8F">
            <w:pPr>
              <w:pStyle w:val="TAL"/>
            </w:pPr>
          </w:p>
        </w:tc>
      </w:tr>
      <w:tr w:rsidR="00267359" w:rsidRPr="000A0A5F" w14:paraId="15AF066B" w14:textId="77777777" w:rsidTr="00931B8F">
        <w:trPr>
          <w:cantSplit/>
          <w:jc w:val="center"/>
        </w:trPr>
        <w:tc>
          <w:tcPr>
            <w:tcW w:w="2555" w:type="dxa"/>
            <w:shd w:val="clear" w:color="auto" w:fill="auto"/>
          </w:tcPr>
          <w:p w14:paraId="5A56652D" w14:textId="77777777" w:rsidR="00267359" w:rsidRPr="000A0A5F" w:rsidRDefault="00267359" w:rsidP="00931B8F">
            <w:pPr>
              <w:pStyle w:val="TAL"/>
            </w:pPr>
            <w:proofErr w:type="spellStart"/>
            <w:r w:rsidRPr="000A0A5F">
              <w:rPr>
                <w:lang w:eastAsia="zh-CN"/>
              </w:rPr>
              <w:t>EthFlowInfo</w:t>
            </w:r>
            <w:proofErr w:type="spellEnd"/>
          </w:p>
        </w:tc>
        <w:tc>
          <w:tcPr>
            <w:tcW w:w="1559" w:type="dxa"/>
            <w:shd w:val="clear" w:color="auto" w:fill="auto"/>
          </w:tcPr>
          <w:p w14:paraId="3F7453AD" w14:textId="77777777" w:rsidR="00267359" w:rsidRPr="000A0A5F" w:rsidRDefault="00267359" w:rsidP="00931B8F">
            <w:pPr>
              <w:pStyle w:val="TAL"/>
            </w:pPr>
            <w:r w:rsidRPr="000A0A5F">
              <w:t>5.2.1.2.18</w:t>
            </w:r>
          </w:p>
        </w:tc>
        <w:tc>
          <w:tcPr>
            <w:tcW w:w="4146" w:type="dxa"/>
            <w:shd w:val="clear" w:color="auto" w:fill="auto"/>
          </w:tcPr>
          <w:p w14:paraId="6CBAF600" w14:textId="77777777" w:rsidR="00267359" w:rsidRPr="000A0A5F" w:rsidRDefault="00267359" w:rsidP="00931B8F">
            <w:pPr>
              <w:pStyle w:val="TAL"/>
            </w:pPr>
            <w:r w:rsidRPr="000A0A5F">
              <w:t>Represents flow Ethernet flow information</w:t>
            </w:r>
          </w:p>
        </w:tc>
        <w:tc>
          <w:tcPr>
            <w:tcW w:w="1387" w:type="dxa"/>
            <w:shd w:val="clear" w:color="auto" w:fill="auto"/>
          </w:tcPr>
          <w:p w14:paraId="4CEC0600" w14:textId="369BA178" w:rsidR="00267359" w:rsidRPr="000A0A5F" w:rsidRDefault="00267359" w:rsidP="00931B8F">
            <w:pPr>
              <w:pStyle w:val="TAL"/>
            </w:pPr>
          </w:p>
        </w:tc>
      </w:tr>
      <w:tr w:rsidR="00267359" w:rsidRPr="000A0A5F" w14:paraId="6242D77A" w14:textId="77777777" w:rsidTr="00931B8F">
        <w:trPr>
          <w:cantSplit/>
          <w:jc w:val="center"/>
        </w:trPr>
        <w:tc>
          <w:tcPr>
            <w:tcW w:w="2555" w:type="dxa"/>
            <w:shd w:val="clear" w:color="auto" w:fill="auto"/>
          </w:tcPr>
          <w:p w14:paraId="7695F73B" w14:textId="77777777" w:rsidR="00267359" w:rsidRPr="000A0A5F" w:rsidRDefault="00267359" w:rsidP="00931B8F">
            <w:pPr>
              <w:pStyle w:val="TAL"/>
            </w:pPr>
            <w:proofErr w:type="spellStart"/>
            <w:r w:rsidRPr="000A0A5F">
              <w:rPr>
                <w:lang w:eastAsia="zh-CN"/>
              </w:rPr>
              <w:t>E</w:t>
            </w:r>
            <w:r w:rsidRPr="000A0A5F">
              <w:rPr>
                <w:rFonts w:hint="eastAsia"/>
                <w:lang w:eastAsia="zh-CN"/>
              </w:rPr>
              <w:t>xternal</w:t>
            </w:r>
            <w:r w:rsidRPr="000A0A5F">
              <w:rPr>
                <w:lang w:eastAsia="zh-CN"/>
              </w:rPr>
              <w:t>GroupId</w:t>
            </w:r>
            <w:proofErr w:type="spellEnd"/>
          </w:p>
        </w:tc>
        <w:tc>
          <w:tcPr>
            <w:tcW w:w="1559" w:type="dxa"/>
            <w:shd w:val="clear" w:color="auto" w:fill="auto"/>
          </w:tcPr>
          <w:p w14:paraId="723A93C2" w14:textId="77777777" w:rsidR="00267359" w:rsidRPr="000A0A5F" w:rsidRDefault="00267359" w:rsidP="00931B8F">
            <w:pPr>
              <w:pStyle w:val="TAL"/>
            </w:pPr>
            <w:r w:rsidRPr="000A0A5F">
              <w:t>5.2.1.3.2</w:t>
            </w:r>
          </w:p>
        </w:tc>
        <w:tc>
          <w:tcPr>
            <w:tcW w:w="4146" w:type="dxa"/>
            <w:shd w:val="clear" w:color="auto" w:fill="auto"/>
          </w:tcPr>
          <w:p w14:paraId="4C436719" w14:textId="77777777" w:rsidR="00267359" w:rsidRPr="000A0A5F" w:rsidRDefault="00267359" w:rsidP="00931B8F">
            <w:pPr>
              <w:pStyle w:val="TAL"/>
            </w:pPr>
            <w:r w:rsidRPr="000A0A5F">
              <w:t>Represents an external group identifier.</w:t>
            </w:r>
          </w:p>
        </w:tc>
        <w:tc>
          <w:tcPr>
            <w:tcW w:w="1387" w:type="dxa"/>
            <w:shd w:val="clear" w:color="auto" w:fill="auto"/>
          </w:tcPr>
          <w:p w14:paraId="50D6FA08" w14:textId="77777777" w:rsidR="00267359" w:rsidRPr="000A0A5F" w:rsidRDefault="00267359" w:rsidP="00931B8F">
            <w:pPr>
              <w:pStyle w:val="TAL"/>
            </w:pPr>
          </w:p>
        </w:tc>
      </w:tr>
      <w:tr w:rsidR="00267359" w:rsidRPr="000A0A5F" w14:paraId="66EDF5C6" w14:textId="77777777" w:rsidTr="00931B8F">
        <w:trPr>
          <w:cantSplit/>
          <w:jc w:val="center"/>
        </w:trPr>
        <w:tc>
          <w:tcPr>
            <w:tcW w:w="2555" w:type="dxa"/>
            <w:shd w:val="clear" w:color="auto" w:fill="auto"/>
          </w:tcPr>
          <w:p w14:paraId="3951439B" w14:textId="77777777" w:rsidR="00267359" w:rsidRPr="000A0A5F" w:rsidRDefault="00267359" w:rsidP="00931B8F">
            <w:pPr>
              <w:pStyle w:val="TAL"/>
            </w:pPr>
            <w:proofErr w:type="spellStart"/>
            <w:r w:rsidRPr="000A0A5F">
              <w:rPr>
                <w:lang w:eastAsia="zh-CN"/>
              </w:rPr>
              <w:t>E</w:t>
            </w:r>
            <w:r w:rsidRPr="000A0A5F">
              <w:rPr>
                <w:rFonts w:hint="eastAsia"/>
                <w:lang w:eastAsia="zh-CN"/>
              </w:rPr>
              <w:t>xternal</w:t>
            </w:r>
            <w:r w:rsidRPr="000A0A5F">
              <w:rPr>
                <w:lang w:eastAsia="zh-CN"/>
              </w:rPr>
              <w:t>Id</w:t>
            </w:r>
            <w:proofErr w:type="spellEnd"/>
          </w:p>
        </w:tc>
        <w:tc>
          <w:tcPr>
            <w:tcW w:w="1559" w:type="dxa"/>
            <w:shd w:val="clear" w:color="auto" w:fill="auto"/>
          </w:tcPr>
          <w:p w14:paraId="7D9B5471" w14:textId="77777777" w:rsidR="00267359" w:rsidRPr="000A0A5F" w:rsidRDefault="00267359" w:rsidP="00931B8F">
            <w:pPr>
              <w:pStyle w:val="TAL"/>
            </w:pPr>
            <w:r w:rsidRPr="000A0A5F">
              <w:t>5.2.1.3.2</w:t>
            </w:r>
          </w:p>
        </w:tc>
        <w:tc>
          <w:tcPr>
            <w:tcW w:w="4146" w:type="dxa"/>
            <w:shd w:val="clear" w:color="auto" w:fill="auto"/>
          </w:tcPr>
          <w:p w14:paraId="4B0369A9" w14:textId="77777777" w:rsidR="00267359" w:rsidRPr="000A0A5F" w:rsidRDefault="00267359" w:rsidP="00931B8F">
            <w:pPr>
              <w:pStyle w:val="TAL"/>
            </w:pPr>
            <w:r w:rsidRPr="000A0A5F">
              <w:t>Represents an external identifier.</w:t>
            </w:r>
          </w:p>
        </w:tc>
        <w:tc>
          <w:tcPr>
            <w:tcW w:w="1387" w:type="dxa"/>
            <w:shd w:val="clear" w:color="auto" w:fill="auto"/>
          </w:tcPr>
          <w:p w14:paraId="5CF966EA" w14:textId="77777777" w:rsidR="00267359" w:rsidRPr="000A0A5F" w:rsidRDefault="00267359" w:rsidP="00931B8F">
            <w:pPr>
              <w:pStyle w:val="TAL"/>
            </w:pPr>
          </w:p>
        </w:tc>
      </w:tr>
      <w:tr w:rsidR="00267359" w:rsidRPr="000A0A5F" w14:paraId="0E87FABE" w14:textId="77777777" w:rsidTr="00931B8F">
        <w:trPr>
          <w:cantSplit/>
          <w:jc w:val="center"/>
        </w:trPr>
        <w:tc>
          <w:tcPr>
            <w:tcW w:w="2555" w:type="dxa"/>
            <w:shd w:val="clear" w:color="auto" w:fill="auto"/>
          </w:tcPr>
          <w:p w14:paraId="51FA93CE" w14:textId="77777777" w:rsidR="00267359" w:rsidRPr="000A0A5F" w:rsidRDefault="00267359" w:rsidP="00931B8F">
            <w:pPr>
              <w:pStyle w:val="TAL"/>
              <w:rPr>
                <w:lang w:eastAsia="zh-CN"/>
              </w:rPr>
            </w:pPr>
            <w:proofErr w:type="spellStart"/>
            <w:r w:rsidRPr="000A0A5F">
              <w:rPr>
                <w:lang w:eastAsia="zh-CN"/>
              </w:rPr>
              <w:t>FlowInfo</w:t>
            </w:r>
            <w:proofErr w:type="spellEnd"/>
          </w:p>
        </w:tc>
        <w:tc>
          <w:tcPr>
            <w:tcW w:w="1559" w:type="dxa"/>
            <w:shd w:val="clear" w:color="auto" w:fill="auto"/>
          </w:tcPr>
          <w:p w14:paraId="15052EBD" w14:textId="77777777" w:rsidR="00267359" w:rsidRPr="000A0A5F" w:rsidRDefault="00267359" w:rsidP="00931B8F">
            <w:pPr>
              <w:pStyle w:val="TAL"/>
            </w:pPr>
            <w:r w:rsidRPr="000A0A5F">
              <w:t>5.2.1.2.8</w:t>
            </w:r>
          </w:p>
        </w:tc>
        <w:tc>
          <w:tcPr>
            <w:tcW w:w="4146" w:type="dxa"/>
            <w:shd w:val="clear" w:color="auto" w:fill="auto"/>
          </w:tcPr>
          <w:p w14:paraId="02DEC787" w14:textId="77777777" w:rsidR="00267359" w:rsidRPr="000A0A5F" w:rsidRDefault="00267359" w:rsidP="00931B8F">
            <w:pPr>
              <w:pStyle w:val="TAL"/>
            </w:pPr>
            <w:r w:rsidRPr="000A0A5F">
              <w:t>Represents IP flow information.</w:t>
            </w:r>
          </w:p>
        </w:tc>
        <w:tc>
          <w:tcPr>
            <w:tcW w:w="1387" w:type="dxa"/>
            <w:shd w:val="clear" w:color="auto" w:fill="auto"/>
          </w:tcPr>
          <w:p w14:paraId="379948BB" w14:textId="77777777" w:rsidR="00267359" w:rsidRPr="000A0A5F" w:rsidRDefault="00267359" w:rsidP="00931B8F">
            <w:pPr>
              <w:pStyle w:val="TAL"/>
              <w:rPr>
                <w:lang w:eastAsia="zh-CN"/>
              </w:rPr>
            </w:pPr>
          </w:p>
        </w:tc>
      </w:tr>
      <w:tr w:rsidR="00267359" w:rsidRPr="000A0A5F" w14:paraId="02F55BE0" w14:textId="77777777" w:rsidTr="00931B8F">
        <w:trPr>
          <w:cantSplit/>
          <w:jc w:val="center"/>
        </w:trPr>
        <w:tc>
          <w:tcPr>
            <w:tcW w:w="2555" w:type="dxa"/>
            <w:shd w:val="clear" w:color="auto" w:fill="auto"/>
          </w:tcPr>
          <w:p w14:paraId="11AAF61C" w14:textId="77777777" w:rsidR="00267359" w:rsidRPr="000A0A5F" w:rsidRDefault="00267359" w:rsidP="00931B8F">
            <w:pPr>
              <w:pStyle w:val="TAL"/>
            </w:pPr>
            <w:proofErr w:type="spellStart"/>
            <w:r w:rsidRPr="000A0A5F">
              <w:t>InvalidParam</w:t>
            </w:r>
            <w:proofErr w:type="spellEnd"/>
          </w:p>
        </w:tc>
        <w:tc>
          <w:tcPr>
            <w:tcW w:w="1559" w:type="dxa"/>
            <w:shd w:val="clear" w:color="auto" w:fill="auto"/>
          </w:tcPr>
          <w:p w14:paraId="66B054A8" w14:textId="77777777" w:rsidR="00267359" w:rsidRPr="000A0A5F" w:rsidRDefault="00267359" w:rsidP="00931B8F">
            <w:pPr>
              <w:pStyle w:val="TAL"/>
            </w:pPr>
            <w:r w:rsidRPr="000A0A5F">
              <w:t>5.2.1.2.13</w:t>
            </w:r>
          </w:p>
        </w:tc>
        <w:tc>
          <w:tcPr>
            <w:tcW w:w="4146" w:type="dxa"/>
            <w:shd w:val="clear" w:color="auto" w:fill="auto"/>
          </w:tcPr>
          <w:p w14:paraId="15AC8B9F" w14:textId="77777777" w:rsidR="00267359" w:rsidRPr="000A0A5F" w:rsidRDefault="00267359" w:rsidP="00931B8F">
            <w:pPr>
              <w:pStyle w:val="TAL"/>
            </w:pPr>
            <w:r w:rsidRPr="000A0A5F">
              <w:t>Represents the description of invalid parameters, for a request rejected due to invalid parameters.</w:t>
            </w:r>
          </w:p>
        </w:tc>
        <w:tc>
          <w:tcPr>
            <w:tcW w:w="1387" w:type="dxa"/>
            <w:shd w:val="clear" w:color="auto" w:fill="auto"/>
          </w:tcPr>
          <w:p w14:paraId="17751D65" w14:textId="77777777" w:rsidR="00267359" w:rsidRPr="000A0A5F" w:rsidRDefault="00267359" w:rsidP="00931B8F">
            <w:pPr>
              <w:pStyle w:val="TAL"/>
            </w:pPr>
          </w:p>
        </w:tc>
      </w:tr>
      <w:tr w:rsidR="00267359" w:rsidRPr="000A0A5F" w14:paraId="33802084" w14:textId="77777777" w:rsidTr="00931B8F">
        <w:trPr>
          <w:cantSplit/>
          <w:jc w:val="center"/>
        </w:trPr>
        <w:tc>
          <w:tcPr>
            <w:tcW w:w="2555" w:type="dxa"/>
            <w:shd w:val="clear" w:color="auto" w:fill="auto"/>
          </w:tcPr>
          <w:p w14:paraId="19D24BFC" w14:textId="77777777" w:rsidR="00267359" w:rsidRPr="000A0A5F" w:rsidRDefault="00267359" w:rsidP="00931B8F">
            <w:pPr>
              <w:pStyle w:val="TAL"/>
            </w:pPr>
            <w:r w:rsidRPr="000A0A5F">
              <w:rPr>
                <w:lang w:eastAsia="zh-CN"/>
              </w:rPr>
              <w:t>Ipv4Addr</w:t>
            </w:r>
          </w:p>
        </w:tc>
        <w:tc>
          <w:tcPr>
            <w:tcW w:w="1559" w:type="dxa"/>
            <w:shd w:val="clear" w:color="auto" w:fill="auto"/>
          </w:tcPr>
          <w:p w14:paraId="33B9D173" w14:textId="77777777" w:rsidR="00267359" w:rsidRPr="000A0A5F" w:rsidRDefault="00267359" w:rsidP="00931B8F">
            <w:pPr>
              <w:pStyle w:val="TAL"/>
            </w:pPr>
            <w:r w:rsidRPr="000A0A5F">
              <w:t>5.2.1.3.2</w:t>
            </w:r>
          </w:p>
        </w:tc>
        <w:tc>
          <w:tcPr>
            <w:tcW w:w="4146" w:type="dxa"/>
            <w:shd w:val="clear" w:color="auto" w:fill="auto"/>
          </w:tcPr>
          <w:p w14:paraId="7AA4FD85" w14:textId="77777777" w:rsidR="00267359" w:rsidRPr="000A0A5F" w:rsidRDefault="00267359" w:rsidP="00931B8F">
            <w:pPr>
              <w:pStyle w:val="TAL"/>
            </w:pPr>
            <w:r w:rsidRPr="000A0A5F">
              <w:t>Represents an IPv4 address.</w:t>
            </w:r>
          </w:p>
        </w:tc>
        <w:tc>
          <w:tcPr>
            <w:tcW w:w="1387" w:type="dxa"/>
            <w:shd w:val="clear" w:color="auto" w:fill="auto"/>
          </w:tcPr>
          <w:p w14:paraId="269EC1DE" w14:textId="77777777" w:rsidR="00267359" w:rsidRPr="000A0A5F" w:rsidRDefault="00267359" w:rsidP="00931B8F">
            <w:pPr>
              <w:pStyle w:val="TAL"/>
            </w:pPr>
          </w:p>
        </w:tc>
      </w:tr>
      <w:tr w:rsidR="00267359" w:rsidRPr="000A0A5F" w14:paraId="12EABD69" w14:textId="77777777" w:rsidTr="00931B8F">
        <w:trPr>
          <w:cantSplit/>
          <w:jc w:val="center"/>
        </w:trPr>
        <w:tc>
          <w:tcPr>
            <w:tcW w:w="2555" w:type="dxa"/>
            <w:shd w:val="clear" w:color="auto" w:fill="auto"/>
          </w:tcPr>
          <w:p w14:paraId="556C2AA3" w14:textId="77777777" w:rsidR="00267359" w:rsidRPr="000A0A5F" w:rsidRDefault="00267359" w:rsidP="00931B8F">
            <w:pPr>
              <w:pStyle w:val="TAL"/>
            </w:pPr>
            <w:r w:rsidRPr="000A0A5F">
              <w:rPr>
                <w:lang w:eastAsia="zh-CN"/>
              </w:rPr>
              <w:t>Ipv4AddrRo</w:t>
            </w:r>
          </w:p>
        </w:tc>
        <w:tc>
          <w:tcPr>
            <w:tcW w:w="1559" w:type="dxa"/>
            <w:shd w:val="clear" w:color="auto" w:fill="auto"/>
          </w:tcPr>
          <w:p w14:paraId="31ACA261" w14:textId="77777777" w:rsidR="00267359" w:rsidRPr="000A0A5F" w:rsidRDefault="00267359" w:rsidP="00931B8F">
            <w:pPr>
              <w:pStyle w:val="TAL"/>
            </w:pPr>
            <w:r w:rsidRPr="000A0A5F">
              <w:t>5.2.1.3.2</w:t>
            </w:r>
          </w:p>
        </w:tc>
        <w:tc>
          <w:tcPr>
            <w:tcW w:w="4146" w:type="dxa"/>
            <w:shd w:val="clear" w:color="auto" w:fill="auto"/>
          </w:tcPr>
          <w:p w14:paraId="46DE440C" w14:textId="77777777" w:rsidR="00267359" w:rsidRPr="000A0A5F" w:rsidRDefault="00267359" w:rsidP="00931B8F">
            <w:pPr>
              <w:pStyle w:val="TAL"/>
            </w:pPr>
            <w:r w:rsidRPr="000A0A5F">
              <w:t xml:space="preserve">Represents the same as the </w:t>
            </w:r>
            <w:r w:rsidRPr="000A0A5F">
              <w:rPr>
                <w:lang w:eastAsia="zh-CN"/>
              </w:rPr>
              <w:t>Ipv4Addr</w:t>
            </w:r>
            <w:r w:rsidRPr="000A0A5F">
              <w:t xml:space="preserve"> data type, but with the "</w:t>
            </w:r>
            <w:proofErr w:type="spellStart"/>
            <w:r w:rsidRPr="000A0A5F">
              <w:t>readOnly</w:t>
            </w:r>
            <w:proofErr w:type="spellEnd"/>
            <w:r w:rsidRPr="000A0A5F">
              <w:t>=true" property.</w:t>
            </w:r>
          </w:p>
        </w:tc>
        <w:tc>
          <w:tcPr>
            <w:tcW w:w="1387" w:type="dxa"/>
            <w:shd w:val="clear" w:color="auto" w:fill="auto"/>
          </w:tcPr>
          <w:p w14:paraId="57E54DE9" w14:textId="77777777" w:rsidR="00267359" w:rsidRPr="000A0A5F" w:rsidRDefault="00267359" w:rsidP="00931B8F">
            <w:pPr>
              <w:pStyle w:val="TAL"/>
            </w:pPr>
          </w:p>
        </w:tc>
      </w:tr>
      <w:tr w:rsidR="00267359" w:rsidRPr="000A0A5F" w14:paraId="41B62DE5" w14:textId="77777777" w:rsidTr="00931B8F">
        <w:trPr>
          <w:cantSplit/>
          <w:jc w:val="center"/>
        </w:trPr>
        <w:tc>
          <w:tcPr>
            <w:tcW w:w="2555" w:type="dxa"/>
            <w:shd w:val="clear" w:color="auto" w:fill="auto"/>
          </w:tcPr>
          <w:p w14:paraId="52712FD9" w14:textId="77777777" w:rsidR="00267359" w:rsidRPr="000A0A5F" w:rsidRDefault="00267359" w:rsidP="00931B8F">
            <w:pPr>
              <w:pStyle w:val="TAL"/>
            </w:pPr>
            <w:r w:rsidRPr="000A0A5F">
              <w:rPr>
                <w:rFonts w:hint="eastAsia"/>
                <w:lang w:eastAsia="zh-CN"/>
              </w:rPr>
              <w:t>Ipv6Addr</w:t>
            </w:r>
          </w:p>
        </w:tc>
        <w:tc>
          <w:tcPr>
            <w:tcW w:w="1559" w:type="dxa"/>
            <w:shd w:val="clear" w:color="auto" w:fill="auto"/>
          </w:tcPr>
          <w:p w14:paraId="5B457557" w14:textId="77777777" w:rsidR="00267359" w:rsidRPr="000A0A5F" w:rsidRDefault="00267359" w:rsidP="00931B8F">
            <w:pPr>
              <w:pStyle w:val="TAL"/>
            </w:pPr>
            <w:r w:rsidRPr="000A0A5F">
              <w:t>5.2.1.3.2</w:t>
            </w:r>
          </w:p>
        </w:tc>
        <w:tc>
          <w:tcPr>
            <w:tcW w:w="4146" w:type="dxa"/>
            <w:shd w:val="clear" w:color="auto" w:fill="auto"/>
          </w:tcPr>
          <w:p w14:paraId="12B37ED3" w14:textId="77777777" w:rsidR="00267359" w:rsidRPr="000A0A5F" w:rsidRDefault="00267359" w:rsidP="00931B8F">
            <w:pPr>
              <w:pStyle w:val="TAL"/>
            </w:pPr>
            <w:r w:rsidRPr="000A0A5F">
              <w:t>Represents an IPv6 address.</w:t>
            </w:r>
          </w:p>
        </w:tc>
        <w:tc>
          <w:tcPr>
            <w:tcW w:w="1387" w:type="dxa"/>
            <w:shd w:val="clear" w:color="auto" w:fill="auto"/>
          </w:tcPr>
          <w:p w14:paraId="0B150D91" w14:textId="77777777" w:rsidR="00267359" w:rsidRPr="000A0A5F" w:rsidRDefault="00267359" w:rsidP="00931B8F">
            <w:pPr>
              <w:pStyle w:val="TAL"/>
            </w:pPr>
          </w:p>
        </w:tc>
      </w:tr>
      <w:tr w:rsidR="00267359" w:rsidRPr="000A0A5F" w14:paraId="6F345DB0" w14:textId="77777777" w:rsidTr="00931B8F">
        <w:trPr>
          <w:cantSplit/>
          <w:jc w:val="center"/>
        </w:trPr>
        <w:tc>
          <w:tcPr>
            <w:tcW w:w="2555" w:type="dxa"/>
            <w:shd w:val="clear" w:color="auto" w:fill="auto"/>
          </w:tcPr>
          <w:p w14:paraId="050B8934" w14:textId="77777777" w:rsidR="00267359" w:rsidRPr="000A0A5F" w:rsidRDefault="00267359" w:rsidP="00931B8F">
            <w:pPr>
              <w:pStyle w:val="TAL"/>
            </w:pPr>
            <w:r w:rsidRPr="000A0A5F">
              <w:rPr>
                <w:rFonts w:hint="eastAsia"/>
                <w:lang w:eastAsia="zh-CN"/>
              </w:rPr>
              <w:t>Ipv6Addr</w:t>
            </w:r>
            <w:r w:rsidRPr="000A0A5F">
              <w:rPr>
                <w:lang w:eastAsia="zh-CN"/>
              </w:rPr>
              <w:t>Ro</w:t>
            </w:r>
          </w:p>
        </w:tc>
        <w:tc>
          <w:tcPr>
            <w:tcW w:w="1559" w:type="dxa"/>
            <w:shd w:val="clear" w:color="auto" w:fill="auto"/>
          </w:tcPr>
          <w:p w14:paraId="269B4FA8" w14:textId="77777777" w:rsidR="00267359" w:rsidRPr="000A0A5F" w:rsidRDefault="00267359" w:rsidP="00931B8F">
            <w:pPr>
              <w:pStyle w:val="TAL"/>
            </w:pPr>
            <w:r w:rsidRPr="000A0A5F">
              <w:t>5.2.1.3.2</w:t>
            </w:r>
          </w:p>
        </w:tc>
        <w:tc>
          <w:tcPr>
            <w:tcW w:w="4146" w:type="dxa"/>
            <w:shd w:val="clear" w:color="auto" w:fill="auto"/>
          </w:tcPr>
          <w:p w14:paraId="2F4BA99D" w14:textId="77777777" w:rsidR="00267359" w:rsidRPr="000A0A5F" w:rsidRDefault="00267359" w:rsidP="00931B8F">
            <w:pPr>
              <w:pStyle w:val="TAL"/>
            </w:pPr>
            <w:r w:rsidRPr="000A0A5F">
              <w:t xml:space="preserve">Represents the same as the </w:t>
            </w:r>
            <w:r w:rsidRPr="000A0A5F">
              <w:rPr>
                <w:rFonts w:hint="eastAsia"/>
                <w:lang w:eastAsia="zh-CN"/>
              </w:rPr>
              <w:t>Ipv6Addr</w:t>
            </w:r>
            <w:r w:rsidRPr="000A0A5F">
              <w:t xml:space="preserve"> data type, but with the "</w:t>
            </w:r>
            <w:proofErr w:type="spellStart"/>
            <w:r w:rsidRPr="000A0A5F">
              <w:t>readOnly</w:t>
            </w:r>
            <w:proofErr w:type="spellEnd"/>
            <w:r w:rsidRPr="000A0A5F">
              <w:t>=true" property.</w:t>
            </w:r>
          </w:p>
        </w:tc>
        <w:tc>
          <w:tcPr>
            <w:tcW w:w="1387" w:type="dxa"/>
            <w:shd w:val="clear" w:color="auto" w:fill="auto"/>
          </w:tcPr>
          <w:p w14:paraId="04B6ADC0" w14:textId="77777777" w:rsidR="00267359" w:rsidRPr="000A0A5F" w:rsidRDefault="00267359" w:rsidP="00931B8F">
            <w:pPr>
              <w:pStyle w:val="TAL"/>
            </w:pPr>
          </w:p>
        </w:tc>
      </w:tr>
      <w:tr w:rsidR="00267359" w:rsidRPr="000A0A5F" w14:paraId="2304F997" w14:textId="77777777" w:rsidTr="00931B8F">
        <w:trPr>
          <w:cantSplit/>
          <w:jc w:val="center"/>
        </w:trPr>
        <w:tc>
          <w:tcPr>
            <w:tcW w:w="2555" w:type="dxa"/>
            <w:shd w:val="clear" w:color="auto" w:fill="auto"/>
          </w:tcPr>
          <w:p w14:paraId="46FB18F5" w14:textId="77777777" w:rsidR="00267359" w:rsidRPr="000A0A5F" w:rsidRDefault="00267359" w:rsidP="00931B8F">
            <w:pPr>
              <w:pStyle w:val="TAL"/>
            </w:pPr>
            <w:r w:rsidRPr="000A0A5F">
              <w:rPr>
                <w:lang w:eastAsia="zh-CN"/>
              </w:rPr>
              <w:t>Link</w:t>
            </w:r>
          </w:p>
        </w:tc>
        <w:tc>
          <w:tcPr>
            <w:tcW w:w="1559" w:type="dxa"/>
            <w:shd w:val="clear" w:color="auto" w:fill="auto"/>
          </w:tcPr>
          <w:p w14:paraId="29F937C3" w14:textId="77777777" w:rsidR="00267359" w:rsidRPr="000A0A5F" w:rsidRDefault="00267359" w:rsidP="00931B8F">
            <w:pPr>
              <w:pStyle w:val="TAL"/>
            </w:pPr>
            <w:r w:rsidRPr="000A0A5F">
              <w:t>5.2.1.3.2</w:t>
            </w:r>
          </w:p>
        </w:tc>
        <w:tc>
          <w:tcPr>
            <w:tcW w:w="4146" w:type="dxa"/>
            <w:shd w:val="clear" w:color="auto" w:fill="auto"/>
          </w:tcPr>
          <w:p w14:paraId="58DCF5A0" w14:textId="77777777" w:rsidR="00267359" w:rsidRPr="000A0A5F" w:rsidRDefault="00267359" w:rsidP="00931B8F">
            <w:pPr>
              <w:pStyle w:val="TAL"/>
            </w:pPr>
            <w:r w:rsidRPr="000A0A5F">
              <w:t>Represents a link towards a referenced resource.</w:t>
            </w:r>
          </w:p>
        </w:tc>
        <w:tc>
          <w:tcPr>
            <w:tcW w:w="1387" w:type="dxa"/>
            <w:shd w:val="clear" w:color="auto" w:fill="auto"/>
          </w:tcPr>
          <w:p w14:paraId="2FC7E766" w14:textId="77777777" w:rsidR="00267359" w:rsidRPr="000A0A5F" w:rsidRDefault="00267359" w:rsidP="00931B8F">
            <w:pPr>
              <w:pStyle w:val="TAL"/>
            </w:pPr>
          </w:p>
        </w:tc>
      </w:tr>
      <w:tr w:rsidR="00267359" w:rsidRPr="000A0A5F" w14:paraId="71A32A5C" w14:textId="77777777" w:rsidTr="00931B8F">
        <w:trPr>
          <w:cantSplit/>
          <w:jc w:val="center"/>
        </w:trPr>
        <w:tc>
          <w:tcPr>
            <w:tcW w:w="2555" w:type="dxa"/>
            <w:shd w:val="clear" w:color="auto" w:fill="auto"/>
          </w:tcPr>
          <w:p w14:paraId="10E7DEEA" w14:textId="77777777" w:rsidR="00267359" w:rsidRPr="000A0A5F" w:rsidRDefault="00267359" w:rsidP="00931B8F">
            <w:pPr>
              <w:pStyle w:val="TAL"/>
              <w:rPr>
                <w:lang w:eastAsia="zh-CN"/>
              </w:rPr>
            </w:pPr>
            <w:proofErr w:type="spellStart"/>
            <w:r w:rsidRPr="000A0A5F">
              <w:rPr>
                <w:lang w:eastAsia="zh-CN"/>
              </w:rPr>
              <w:t>LinkRm</w:t>
            </w:r>
            <w:proofErr w:type="spellEnd"/>
          </w:p>
        </w:tc>
        <w:tc>
          <w:tcPr>
            <w:tcW w:w="1559" w:type="dxa"/>
            <w:shd w:val="clear" w:color="auto" w:fill="auto"/>
          </w:tcPr>
          <w:p w14:paraId="2A5F6E4E" w14:textId="77777777" w:rsidR="00267359" w:rsidRPr="000A0A5F" w:rsidRDefault="00267359" w:rsidP="00931B8F">
            <w:pPr>
              <w:pStyle w:val="TAL"/>
            </w:pPr>
            <w:r w:rsidRPr="000A0A5F">
              <w:t>5.2.1.3.2</w:t>
            </w:r>
          </w:p>
        </w:tc>
        <w:tc>
          <w:tcPr>
            <w:tcW w:w="4146" w:type="dxa"/>
            <w:shd w:val="clear" w:color="auto" w:fill="auto"/>
          </w:tcPr>
          <w:p w14:paraId="2A178220" w14:textId="77777777" w:rsidR="00267359" w:rsidRPr="000A0A5F" w:rsidRDefault="00267359" w:rsidP="00931B8F">
            <w:pPr>
              <w:pStyle w:val="TAL"/>
            </w:pPr>
            <w:r w:rsidRPr="000A0A5F">
              <w:t xml:space="preserve">Represents the same as the </w:t>
            </w:r>
            <w:r w:rsidRPr="000A0A5F">
              <w:rPr>
                <w:lang w:eastAsia="zh-CN"/>
              </w:rPr>
              <w:t>Link</w:t>
            </w:r>
            <w:r w:rsidRPr="000A0A5F">
              <w:t xml:space="preserve"> data type, but with the "nullable: true" property.</w:t>
            </w:r>
          </w:p>
        </w:tc>
        <w:tc>
          <w:tcPr>
            <w:tcW w:w="1387" w:type="dxa"/>
            <w:shd w:val="clear" w:color="auto" w:fill="auto"/>
          </w:tcPr>
          <w:p w14:paraId="62E7CCA8" w14:textId="77777777" w:rsidR="00267359" w:rsidRPr="000A0A5F" w:rsidRDefault="00267359" w:rsidP="00931B8F">
            <w:pPr>
              <w:pStyle w:val="TAL"/>
            </w:pPr>
          </w:p>
        </w:tc>
      </w:tr>
      <w:tr w:rsidR="00267359" w:rsidRPr="000A0A5F" w14:paraId="00218453" w14:textId="77777777" w:rsidTr="00931B8F">
        <w:trPr>
          <w:cantSplit/>
          <w:jc w:val="center"/>
        </w:trPr>
        <w:tc>
          <w:tcPr>
            <w:tcW w:w="2555" w:type="dxa"/>
            <w:shd w:val="clear" w:color="auto" w:fill="auto"/>
          </w:tcPr>
          <w:p w14:paraId="1B9D09C1" w14:textId="77777777" w:rsidR="00267359" w:rsidRPr="000A0A5F" w:rsidRDefault="00267359" w:rsidP="00931B8F">
            <w:pPr>
              <w:pStyle w:val="TAL"/>
            </w:pPr>
            <w:proofErr w:type="spellStart"/>
            <w:r w:rsidRPr="000A0A5F">
              <w:rPr>
                <w:lang w:eastAsia="zh-CN"/>
              </w:rPr>
              <w:t>LocationArea</w:t>
            </w:r>
            <w:proofErr w:type="spellEnd"/>
          </w:p>
        </w:tc>
        <w:tc>
          <w:tcPr>
            <w:tcW w:w="1559" w:type="dxa"/>
            <w:shd w:val="clear" w:color="auto" w:fill="auto"/>
          </w:tcPr>
          <w:p w14:paraId="728BEE2D" w14:textId="77777777" w:rsidR="00267359" w:rsidRPr="000A0A5F" w:rsidRDefault="00267359" w:rsidP="00931B8F">
            <w:pPr>
              <w:pStyle w:val="TAL"/>
            </w:pPr>
            <w:r w:rsidRPr="000A0A5F">
              <w:t>5.2.1.2.11</w:t>
            </w:r>
          </w:p>
        </w:tc>
        <w:tc>
          <w:tcPr>
            <w:tcW w:w="4146" w:type="dxa"/>
            <w:shd w:val="clear" w:color="auto" w:fill="auto"/>
          </w:tcPr>
          <w:p w14:paraId="7D3D35F8" w14:textId="77777777" w:rsidR="00267359" w:rsidRPr="000A0A5F" w:rsidRDefault="00267359" w:rsidP="00931B8F">
            <w:pPr>
              <w:pStyle w:val="TAL"/>
            </w:pPr>
            <w:r w:rsidRPr="000A0A5F">
              <w:t>Represents a user location area.</w:t>
            </w:r>
          </w:p>
        </w:tc>
        <w:tc>
          <w:tcPr>
            <w:tcW w:w="1387" w:type="dxa"/>
            <w:shd w:val="clear" w:color="auto" w:fill="auto"/>
          </w:tcPr>
          <w:p w14:paraId="304C7497" w14:textId="0B8E3B35" w:rsidR="00267359" w:rsidRPr="000A0A5F" w:rsidRDefault="00267359" w:rsidP="00931B8F">
            <w:pPr>
              <w:pStyle w:val="TAL"/>
            </w:pPr>
          </w:p>
        </w:tc>
      </w:tr>
      <w:tr w:rsidR="00267359" w:rsidRPr="000A0A5F" w14:paraId="64361ABC" w14:textId="77777777" w:rsidTr="00931B8F">
        <w:trPr>
          <w:cantSplit/>
          <w:jc w:val="center"/>
        </w:trPr>
        <w:tc>
          <w:tcPr>
            <w:tcW w:w="2555" w:type="dxa"/>
            <w:shd w:val="clear" w:color="auto" w:fill="auto"/>
          </w:tcPr>
          <w:p w14:paraId="20DE11DC" w14:textId="77777777" w:rsidR="00267359" w:rsidRPr="000A0A5F" w:rsidRDefault="00267359" w:rsidP="00931B8F">
            <w:pPr>
              <w:pStyle w:val="TAL"/>
            </w:pPr>
            <w:r w:rsidRPr="000A0A5F">
              <w:rPr>
                <w:lang w:eastAsia="zh-CN"/>
              </w:rPr>
              <w:t>LocationArea5G</w:t>
            </w:r>
          </w:p>
        </w:tc>
        <w:tc>
          <w:tcPr>
            <w:tcW w:w="1559" w:type="dxa"/>
            <w:shd w:val="clear" w:color="auto" w:fill="auto"/>
          </w:tcPr>
          <w:p w14:paraId="025FF720" w14:textId="77777777" w:rsidR="00267359" w:rsidRPr="000A0A5F" w:rsidRDefault="00267359" w:rsidP="00931B8F">
            <w:pPr>
              <w:pStyle w:val="TAL"/>
            </w:pPr>
            <w:r w:rsidRPr="000A0A5F">
              <w:t>5.2.1.2.17</w:t>
            </w:r>
          </w:p>
        </w:tc>
        <w:tc>
          <w:tcPr>
            <w:tcW w:w="4146" w:type="dxa"/>
            <w:shd w:val="clear" w:color="auto" w:fill="auto"/>
          </w:tcPr>
          <w:p w14:paraId="36982C17" w14:textId="77777777" w:rsidR="00267359" w:rsidRPr="000A0A5F" w:rsidRDefault="00267359" w:rsidP="00931B8F">
            <w:pPr>
              <w:pStyle w:val="TAL"/>
            </w:pPr>
            <w:r w:rsidRPr="000A0A5F">
              <w:t>Represents a user location area when the UE is attached to 5G.</w:t>
            </w:r>
          </w:p>
        </w:tc>
        <w:tc>
          <w:tcPr>
            <w:tcW w:w="1387" w:type="dxa"/>
            <w:shd w:val="clear" w:color="auto" w:fill="auto"/>
          </w:tcPr>
          <w:p w14:paraId="06E0414F" w14:textId="6A822616" w:rsidR="00267359" w:rsidRPr="000A0A5F" w:rsidRDefault="00267359" w:rsidP="00931B8F">
            <w:pPr>
              <w:pStyle w:val="TAL"/>
            </w:pPr>
          </w:p>
        </w:tc>
      </w:tr>
      <w:tr w:rsidR="00267359" w:rsidRPr="000A0A5F" w14:paraId="0389E333" w14:textId="77777777" w:rsidTr="00931B8F">
        <w:trPr>
          <w:cantSplit/>
          <w:jc w:val="center"/>
        </w:trPr>
        <w:tc>
          <w:tcPr>
            <w:tcW w:w="2555" w:type="dxa"/>
            <w:shd w:val="clear" w:color="auto" w:fill="auto"/>
          </w:tcPr>
          <w:p w14:paraId="0AAC907E" w14:textId="77777777" w:rsidR="00267359" w:rsidRPr="000A0A5F" w:rsidRDefault="00267359" w:rsidP="00931B8F">
            <w:pPr>
              <w:pStyle w:val="TAL"/>
            </w:pPr>
            <w:proofErr w:type="spellStart"/>
            <w:r w:rsidRPr="000A0A5F">
              <w:t>Mcc</w:t>
            </w:r>
            <w:proofErr w:type="spellEnd"/>
          </w:p>
        </w:tc>
        <w:tc>
          <w:tcPr>
            <w:tcW w:w="1559" w:type="dxa"/>
            <w:shd w:val="clear" w:color="auto" w:fill="auto"/>
          </w:tcPr>
          <w:p w14:paraId="192FDE5C" w14:textId="77777777" w:rsidR="00267359" w:rsidRPr="000A0A5F" w:rsidRDefault="00267359" w:rsidP="00931B8F">
            <w:pPr>
              <w:pStyle w:val="TAL"/>
            </w:pPr>
            <w:r w:rsidRPr="000A0A5F">
              <w:t>5.2.1.3.2</w:t>
            </w:r>
          </w:p>
        </w:tc>
        <w:tc>
          <w:tcPr>
            <w:tcW w:w="4146" w:type="dxa"/>
            <w:shd w:val="clear" w:color="auto" w:fill="auto"/>
          </w:tcPr>
          <w:p w14:paraId="5C7225D2" w14:textId="77777777" w:rsidR="00267359" w:rsidRPr="000A0A5F" w:rsidRDefault="00267359" w:rsidP="00931B8F">
            <w:pPr>
              <w:pStyle w:val="TAL"/>
            </w:pPr>
            <w:r w:rsidRPr="000A0A5F">
              <w:t>Represents a Mobile Country Code.</w:t>
            </w:r>
          </w:p>
        </w:tc>
        <w:tc>
          <w:tcPr>
            <w:tcW w:w="1387" w:type="dxa"/>
            <w:shd w:val="clear" w:color="auto" w:fill="auto"/>
          </w:tcPr>
          <w:p w14:paraId="2221BE2F" w14:textId="77777777" w:rsidR="00267359" w:rsidRPr="000A0A5F" w:rsidRDefault="00267359" w:rsidP="00931B8F">
            <w:pPr>
              <w:pStyle w:val="TAL"/>
            </w:pPr>
          </w:p>
        </w:tc>
      </w:tr>
      <w:tr w:rsidR="00267359" w:rsidRPr="000A0A5F" w14:paraId="60755C46" w14:textId="77777777" w:rsidTr="00931B8F">
        <w:trPr>
          <w:cantSplit/>
          <w:jc w:val="center"/>
        </w:trPr>
        <w:tc>
          <w:tcPr>
            <w:tcW w:w="2555" w:type="dxa"/>
            <w:shd w:val="clear" w:color="auto" w:fill="auto"/>
          </w:tcPr>
          <w:p w14:paraId="5BDDD200" w14:textId="77777777" w:rsidR="00267359" w:rsidRPr="000A0A5F" w:rsidRDefault="00267359" w:rsidP="00931B8F">
            <w:pPr>
              <w:pStyle w:val="TAL"/>
            </w:pPr>
            <w:proofErr w:type="spellStart"/>
            <w:r w:rsidRPr="000A0A5F">
              <w:t>Mnc</w:t>
            </w:r>
            <w:proofErr w:type="spellEnd"/>
          </w:p>
        </w:tc>
        <w:tc>
          <w:tcPr>
            <w:tcW w:w="1559" w:type="dxa"/>
            <w:shd w:val="clear" w:color="auto" w:fill="auto"/>
          </w:tcPr>
          <w:p w14:paraId="67CE25DC" w14:textId="77777777" w:rsidR="00267359" w:rsidRPr="000A0A5F" w:rsidRDefault="00267359" w:rsidP="00931B8F">
            <w:pPr>
              <w:pStyle w:val="TAL"/>
            </w:pPr>
            <w:r w:rsidRPr="000A0A5F">
              <w:t>5.2.1.3.2</w:t>
            </w:r>
          </w:p>
        </w:tc>
        <w:tc>
          <w:tcPr>
            <w:tcW w:w="4146" w:type="dxa"/>
            <w:shd w:val="clear" w:color="auto" w:fill="auto"/>
          </w:tcPr>
          <w:p w14:paraId="6A8F5D49" w14:textId="77777777" w:rsidR="00267359" w:rsidRPr="000A0A5F" w:rsidRDefault="00267359" w:rsidP="00931B8F">
            <w:pPr>
              <w:pStyle w:val="TAL"/>
            </w:pPr>
            <w:r w:rsidRPr="000A0A5F">
              <w:t>Represents a Mobile Network Code.</w:t>
            </w:r>
          </w:p>
        </w:tc>
        <w:tc>
          <w:tcPr>
            <w:tcW w:w="1387" w:type="dxa"/>
            <w:shd w:val="clear" w:color="auto" w:fill="auto"/>
          </w:tcPr>
          <w:p w14:paraId="18FA96BC" w14:textId="77777777" w:rsidR="00267359" w:rsidRPr="000A0A5F" w:rsidRDefault="00267359" w:rsidP="00931B8F">
            <w:pPr>
              <w:pStyle w:val="TAL"/>
            </w:pPr>
          </w:p>
        </w:tc>
      </w:tr>
      <w:tr w:rsidR="00267359" w:rsidRPr="000A0A5F" w14:paraId="3577F32E" w14:textId="77777777" w:rsidTr="00931B8F">
        <w:trPr>
          <w:cantSplit/>
          <w:jc w:val="center"/>
        </w:trPr>
        <w:tc>
          <w:tcPr>
            <w:tcW w:w="2555" w:type="dxa"/>
            <w:shd w:val="clear" w:color="auto" w:fill="auto"/>
          </w:tcPr>
          <w:p w14:paraId="1161C931" w14:textId="77777777" w:rsidR="00267359" w:rsidRPr="000A0A5F" w:rsidRDefault="00267359" w:rsidP="00931B8F">
            <w:pPr>
              <w:pStyle w:val="TAL"/>
            </w:pPr>
            <w:proofErr w:type="spellStart"/>
            <w:r w:rsidRPr="000A0A5F">
              <w:rPr>
                <w:lang w:eastAsia="zh-CN"/>
              </w:rPr>
              <w:t>Msisdn</w:t>
            </w:r>
            <w:proofErr w:type="spellEnd"/>
          </w:p>
        </w:tc>
        <w:tc>
          <w:tcPr>
            <w:tcW w:w="1559" w:type="dxa"/>
            <w:shd w:val="clear" w:color="auto" w:fill="auto"/>
          </w:tcPr>
          <w:p w14:paraId="6F701585" w14:textId="77777777" w:rsidR="00267359" w:rsidRPr="000A0A5F" w:rsidRDefault="00267359" w:rsidP="00931B8F">
            <w:pPr>
              <w:pStyle w:val="TAL"/>
            </w:pPr>
            <w:r w:rsidRPr="000A0A5F">
              <w:t>5.2.1.3.2</w:t>
            </w:r>
          </w:p>
        </w:tc>
        <w:tc>
          <w:tcPr>
            <w:tcW w:w="4146" w:type="dxa"/>
            <w:shd w:val="clear" w:color="auto" w:fill="auto"/>
          </w:tcPr>
          <w:p w14:paraId="39F67C6A" w14:textId="77777777" w:rsidR="00267359" w:rsidRPr="000A0A5F" w:rsidRDefault="00267359" w:rsidP="00931B8F">
            <w:pPr>
              <w:pStyle w:val="TAL"/>
            </w:pPr>
            <w:r w:rsidRPr="000A0A5F">
              <w:t>Represents an MSISDN.</w:t>
            </w:r>
          </w:p>
        </w:tc>
        <w:tc>
          <w:tcPr>
            <w:tcW w:w="1387" w:type="dxa"/>
            <w:shd w:val="clear" w:color="auto" w:fill="auto"/>
          </w:tcPr>
          <w:p w14:paraId="400FB3F7" w14:textId="77777777" w:rsidR="00267359" w:rsidRPr="000A0A5F" w:rsidRDefault="00267359" w:rsidP="00931B8F">
            <w:pPr>
              <w:pStyle w:val="TAL"/>
            </w:pPr>
          </w:p>
        </w:tc>
      </w:tr>
      <w:tr w:rsidR="00267359" w:rsidRPr="000A0A5F" w14:paraId="7C56BEEC" w14:textId="77777777" w:rsidTr="00931B8F">
        <w:trPr>
          <w:cantSplit/>
          <w:jc w:val="center"/>
        </w:trPr>
        <w:tc>
          <w:tcPr>
            <w:tcW w:w="2555" w:type="dxa"/>
            <w:shd w:val="clear" w:color="auto" w:fill="auto"/>
          </w:tcPr>
          <w:p w14:paraId="55B90D7E" w14:textId="77777777" w:rsidR="00267359" w:rsidRPr="000A0A5F" w:rsidRDefault="00267359" w:rsidP="00931B8F">
            <w:pPr>
              <w:pStyle w:val="TAL"/>
            </w:pPr>
            <w:proofErr w:type="spellStart"/>
            <w:r w:rsidRPr="000A0A5F">
              <w:t>NotificationData</w:t>
            </w:r>
            <w:proofErr w:type="spellEnd"/>
          </w:p>
        </w:tc>
        <w:tc>
          <w:tcPr>
            <w:tcW w:w="1559" w:type="dxa"/>
            <w:shd w:val="clear" w:color="auto" w:fill="auto"/>
          </w:tcPr>
          <w:p w14:paraId="37477630" w14:textId="77777777" w:rsidR="00267359" w:rsidRPr="000A0A5F" w:rsidRDefault="00267359" w:rsidP="00931B8F">
            <w:pPr>
              <w:pStyle w:val="TAL"/>
            </w:pPr>
            <w:r w:rsidRPr="000A0A5F">
              <w:t>5.2.1.2.5</w:t>
            </w:r>
          </w:p>
        </w:tc>
        <w:tc>
          <w:tcPr>
            <w:tcW w:w="4146" w:type="dxa"/>
            <w:shd w:val="clear" w:color="auto" w:fill="auto"/>
          </w:tcPr>
          <w:p w14:paraId="4B8DD9FE" w14:textId="77777777" w:rsidR="00267359" w:rsidRPr="000A0A5F" w:rsidRDefault="00267359" w:rsidP="00931B8F">
            <w:pPr>
              <w:pStyle w:val="TAL"/>
            </w:pPr>
            <w:r w:rsidRPr="000A0A5F">
              <w:t>Represents the information to be conveyed in a bearer level event(s) notification.</w:t>
            </w:r>
          </w:p>
        </w:tc>
        <w:tc>
          <w:tcPr>
            <w:tcW w:w="1387" w:type="dxa"/>
            <w:shd w:val="clear" w:color="auto" w:fill="auto"/>
          </w:tcPr>
          <w:p w14:paraId="1BF0B4DA" w14:textId="77777777" w:rsidR="00267359" w:rsidRPr="000A0A5F" w:rsidRDefault="00267359" w:rsidP="00931B8F">
            <w:pPr>
              <w:pStyle w:val="TAL"/>
            </w:pPr>
          </w:p>
        </w:tc>
      </w:tr>
      <w:tr w:rsidR="00267359" w:rsidRPr="000A0A5F" w14:paraId="09936CFF" w14:textId="77777777" w:rsidTr="00931B8F">
        <w:trPr>
          <w:cantSplit/>
          <w:jc w:val="center"/>
        </w:trPr>
        <w:tc>
          <w:tcPr>
            <w:tcW w:w="2555" w:type="dxa"/>
            <w:shd w:val="clear" w:color="auto" w:fill="auto"/>
          </w:tcPr>
          <w:p w14:paraId="26E758A0" w14:textId="77777777" w:rsidR="00267359" w:rsidRPr="000A0A5F" w:rsidRDefault="00267359" w:rsidP="00931B8F">
            <w:pPr>
              <w:pStyle w:val="TAL"/>
            </w:pPr>
            <w:proofErr w:type="spellStart"/>
            <w:r w:rsidRPr="000A0A5F">
              <w:t>PlmnId</w:t>
            </w:r>
            <w:proofErr w:type="spellEnd"/>
          </w:p>
        </w:tc>
        <w:tc>
          <w:tcPr>
            <w:tcW w:w="1559" w:type="dxa"/>
            <w:shd w:val="clear" w:color="auto" w:fill="auto"/>
          </w:tcPr>
          <w:p w14:paraId="143FB364" w14:textId="77777777" w:rsidR="00267359" w:rsidRPr="000A0A5F" w:rsidRDefault="00267359" w:rsidP="00931B8F">
            <w:pPr>
              <w:pStyle w:val="TAL"/>
            </w:pPr>
            <w:r w:rsidRPr="000A0A5F">
              <w:t>5.2.1.2.14</w:t>
            </w:r>
          </w:p>
        </w:tc>
        <w:tc>
          <w:tcPr>
            <w:tcW w:w="4146" w:type="dxa"/>
            <w:shd w:val="clear" w:color="auto" w:fill="auto"/>
          </w:tcPr>
          <w:p w14:paraId="6AD1BED2" w14:textId="77777777" w:rsidR="00267359" w:rsidRPr="000A0A5F" w:rsidRDefault="00267359" w:rsidP="00931B8F">
            <w:pPr>
              <w:pStyle w:val="TAL"/>
            </w:pPr>
            <w:r w:rsidRPr="000A0A5F">
              <w:t>Represents the identifier of a PLMN.</w:t>
            </w:r>
          </w:p>
        </w:tc>
        <w:tc>
          <w:tcPr>
            <w:tcW w:w="1387" w:type="dxa"/>
            <w:shd w:val="clear" w:color="auto" w:fill="auto"/>
          </w:tcPr>
          <w:p w14:paraId="0B9260AC" w14:textId="77777777" w:rsidR="00267359" w:rsidRPr="000A0A5F" w:rsidRDefault="00267359" w:rsidP="00931B8F">
            <w:pPr>
              <w:pStyle w:val="TAL"/>
            </w:pPr>
          </w:p>
        </w:tc>
      </w:tr>
      <w:tr w:rsidR="00267359" w:rsidRPr="000A0A5F" w14:paraId="4FCA91BE" w14:textId="77777777" w:rsidTr="00931B8F">
        <w:trPr>
          <w:cantSplit/>
          <w:jc w:val="center"/>
        </w:trPr>
        <w:tc>
          <w:tcPr>
            <w:tcW w:w="2555" w:type="dxa"/>
            <w:shd w:val="clear" w:color="auto" w:fill="auto"/>
          </w:tcPr>
          <w:p w14:paraId="77C92330" w14:textId="77777777" w:rsidR="00267359" w:rsidRPr="000A0A5F" w:rsidRDefault="00267359" w:rsidP="00931B8F">
            <w:pPr>
              <w:pStyle w:val="TAL"/>
            </w:pPr>
            <w:r w:rsidRPr="000A0A5F">
              <w:rPr>
                <w:lang w:eastAsia="zh-CN"/>
              </w:rPr>
              <w:t>Port</w:t>
            </w:r>
          </w:p>
        </w:tc>
        <w:tc>
          <w:tcPr>
            <w:tcW w:w="1559" w:type="dxa"/>
            <w:shd w:val="clear" w:color="auto" w:fill="auto"/>
          </w:tcPr>
          <w:p w14:paraId="7A57DD3F" w14:textId="77777777" w:rsidR="00267359" w:rsidRPr="000A0A5F" w:rsidRDefault="00267359" w:rsidP="00931B8F">
            <w:pPr>
              <w:pStyle w:val="TAL"/>
            </w:pPr>
            <w:r w:rsidRPr="000A0A5F">
              <w:t>5.2.1.3.2</w:t>
            </w:r>
          </w:p>
        </w:tc>
        <w:tc>
          <w:tcPr>
            <w:tcW w:w="4146" w:type="dxa"/>
            <w:shd w:val="clear" w:color="auto" w:fill="auto"/>
          </w:tcPr>
          <w:p w14:paraId="17CFC0FC" w14:textId="77777777" w:rsidR="00267359" w:rsidRPr="000A0A5F" w:rsidRDefault="00267359" w:rsidP="00931B8F">
            <w:pPr>
              <w:pStyle w:val="TAL"/>
            </w:pPr>
            <w:r w:rsidRPr="000A0A5F">
              <w:t>Unsigned integer with valid values between 0 and 65535 representing a port.</w:t>
            </w:r>
          </w:p>
        </w:tc>
        <w:tc>
          <w:tcPr>
            <w:tcW w:w="1387" w:type="dxa"/>
            <w:shd w:val="clear" w:color="auto" w:fill="auto"/>
          </w:tcPr>
          <w:p w14:paraId="182B4A35" w14:textId="77777777" w:rsidR="00267359" w:rsidRPr="000A0A5F" w:rsidRDefault="00267359" w:rsidP="00931B8F">
            <w:pPr>
              <w:pStyle w:val="TAL"/>
            </w:pPr>
          </w:p>
        </w:tc>
      </w:tr>
      <w:tr w:rsidR="00267359" w:rsidRPr="000A0A5F" w14:paraId="179E7DC3" w14:textId="77777777" w:rsidTr="00931B8F">
        <w:trPr>
          <w:cantSplit/>
          <w:jc w:val="center"/>
        </w:trPr>
        <w:tc>
          <w:tcPr>
            <w:tcW w:w="2555" w:type="dxa"/>
            <w:shd w:val="clear" w:color="auto" w:fill="auto"/>
          </w:tcPr>
          <w:p w14:paraId="29461299" w14:textId="77777777" w:rsidR="00267359" w:rsidRPr="000A0A5F" w:rsidRDefault="00267359" w:rsidP="00931B8F">
            <w:pPr>
              <w:pStyle w:val="TAL"/>
            </w:pPr>
            <w:proofErr w:type="spellStart"/>
            <w:r w:rsidRPr="000A0A5F">
              <w:rPr>
                <w:lang w:eastAsia="zh-CN"/>
              </w:rPr>
              <w:t>PortRo</w:t>
            </w:r>
            <w:proofErr w:type="spellEnd"/>
          </w:p>
        </w:tc>
        <w:tc>
          <w:tcPr>
            <w:tcW w:w="1559" w:type="dxa"/>
            <w:shd w:val="clear" w:color="auto" w:fill="auto"/>
          </w:tcPr>
          <w:p w14:paraId="004432A1" w14:textId="77777777" w:rsidR="00267359" w:rsidRPr="000A0A5F" w:rsidRDefault="00267359" w:rsidP="00931B8F">
            <w:pPr>
              <w:pStyle w:val="TAL"/>
            </w:pPr>
            <w:r w:rsidRPr="000A0A5F">
              <w:t>5.2.1.3.2</w:t>
            </w:r>
          </w:p>
        </w:tc>
        <w:tc>
          <w:tcPr>
            <w:tcW w:w="4146" w:type="dxa"/>
            <w:shd w:val="clear" w:color="auto" w:fill="auto"/>
          </w:tcPr>
          <w:p w14:paraId="5357030F" w14:textId="77777777" w:rsidR="00267359" w:rsidRPr="000A0A5F" w:rsidRDefault="00267359" w:rsidP="00931B8F">
            <w:pPr>
              <w:pStyle w:val="TAL"/>
            </w:pPr>
            <w:r w:rsidRPr="000A0A5F">
              <w:t xml:space="preserve">Represents the same as the </w:t>
            </w:r>
            <w:r w:rsidRPr="000A0A5F">
              <w:rPr>
                <w:lang w:eastAsia="zh-CN"/>
              </w:rPr>
              <w:t>Port</w:t>
            </w:r>
            <w:r w:rsidRPr="000A0A5F">
              <w:t xml:space="preserve"> data type, but with the "</w:t>
            </w:r>
            <w:proofErr w:type="spellStart"/>
            <w:r w:rsidRPr="000A0A5F">
              <w:t>readOnly</w:t>
            </w:r>
            <w:proofErr w:type="spellEnd"/>
            <w:r w:rsidRPr="000A0A5F">
              <w:t>=true" property.</w:t>
            </w:r>
          </w:p>
        </w:tc>
        <w:tc>
          <w:tcPr>
            <w:tcW w:w="1387" w:type="dxa"/>
            <w:shd w:val="clear" w:color="auto" w:fill="auto"/>
          </w:tcPr>
          <w:p w14:paraId="4C1D359C" w14:textId="77777777" w:rsidR="00267359" w:rsidRPr="000A0A5F" w:rsidRDefault="00267359" w:rsidP="00931B8F">
            <w:pPr>
              <w:pStyle w:val="TAL"/>
            </w:pPr>
          </w:p>
        </w:tc>
      </w:tr>
      <w:tr w:rsidR="00267359" w:rsidRPr="000A0A5F" w14:paraId="4FCE588D" w14:textId="77777777" w:rsidTr="00931B8F">
        <w:trPr>
          <w:cantSplit/>
          <w:jc w:val="center"/>
        </w:trPr>
        <w:tc>
          <w:tcPr>
            <w:tcW w:w="2555" w:type="dxa"/>
            <w:shd w:val="clear" w:color="auto" w:fill="auto"/>
          </w:tcPr>
          <w:p w14:paraId="364B5E62" w14:textId="77777777" w:rsidR="00267359" w:rsidRPr="000A0A5F" w:rsidRDefault="00267359" w:rsidP="00931B8F">
            <w:pPr>
              <w:pStyle w:val="TAL"/>
            </w:pPr>
            <w:proofErr w:type="spellStart"/>
            <w:r w:rsidRPr="000A0A5F">
              <w:t>ProblemDetails</w:t>
            </w:r>
            <w:proofErr w:type="spellEnd"/>
          </w:p>
        </w:tc>
        <w:tc>
          <w:tcPr>
            <w:tcW w:w="1559" w:type="dxa"/>
            <w:shd w:val="clear" w:color="auto" w:fill="auto"/>
          </w:tcPr>
          <w:p w14:paraId="0470A674" w14:textId="77777777" w:rsidR="00267359" w:rsidRPr="000A0A5F" w:rsidRDefault="00267359" w:rsidP="00931B8F">
            <w:pPr>
              <w:pStyle w:val="TAL"/>
            </w:pPr>
            <w:r w:rsidRPr="000A0A5F">
              <w:t>5.2.1.2.12</w:t>
            </w:r>
          </w:p>
        </w:tc>
        <w:tc>
          <w:tcPr>
            <w:tcW w:w="4146" w:type="dxa"/>
            <w:shd w:val="clear" w:color="auto" w:fill="auto"/>
          </w:tcPr>
          <w:p w14:paraId="70AE633D" w14:textId="77777777" w:rsidR="00267359" w:rsidRPr="000A0A5F" w:rsidRDefault="00267359" w:rsidP="00931B8F">
            <w:pPr>
              <w:pStyle w:val="TAL"/>
            </w:pPr>
            <w:r w:rsidRPr="000A0A5F">
              <w:t>Represents additional information and details on an error response.</w:t>
            </w:r>
          </w:p>
        </w:tc>
        <w:tc>
          <w:tcPr>
            <w:tcW w:w="1387" w:type="dxa"/>
            <w:shd w:val="clear" w:color="auto" w:fill="auto"/>
          </w:tcPr>
          <w:p w14:paraId="6D2216B7" w14:textId="77777777" w:rsidR="00267359" w:rsidRPr="000A0A5F" w:rsidRDefault="00267359" w:rsidP="00931B8F">
            <w:pPr>
              <w:pStyle w:val="TAL"/>
            </w:pPr>
          </w:p>
        </w:tc>
      </w:tr>
      <w:tr w:rsidR="00267359" w:rsidRPr="000A0A5F" w14:paraId="5DB4D506" w14:textId="77777777" w:rsidTr="00931B8F">
        <w:trPr>
          <w:cantSplit/>
          <w:jc w:val="center"/>
        </w:trPr>
        <w:tc>
          <w:tcPr>
            <w:tcW w:w="2555" w:type="dxa"/>
            <w:shd w:val="clear" w:color="auto" w:fill="auto"/>
          </w:tcPr>
          <w:p w14:paraId="3A27EC9E" w14:textId="77777777" w:rsidR="00267359" w:rsidRPr="000A0A5F" w:rsidRDefault="00267359" w:rsidP="00931B8F">
            <w:pPr>
              <w:pStyle w:val="TAL"/>
            </w:pPr>
            <w:proofErr w:type="spellStart"/>
            <w:r w:rsidRPr="000A0A5F">
              <w:t>ResourceId</w:t>
            </w:r>
            <w:proofErr w:type="spellEnd"/>
          </w:p>
        </w:tc>
        <w:tc>
          <w:tcPr>
            <w:tcW w:w="1559" w:type="dxa"/>
            <w:shd w:val="clear" w:color="auto" w:fill="auto"/>
          </w:tcPr>
          <w:p w14:paraId="28AD499C" w14:textId="77777777" w:rsidR="00267359" w:rsidRPr="000A0A5F" w:rsidRDefault="00267359" w:rsidP="00931B8F">
            <w:pPr>
              <w:pStyle w:val="TAL"/>
            </w:pPr>
            <w:r w:rsidRPr="000A0A5F">
              <w:t>5.2.1.3.2</w:t>
            </w:r>
          </w:p>
        </w:tc>
        <w:tc>
          <w:tcPr>
            <w:tcW w:w="4146" w:type="dxa"/>
            <w:shd w:val="clear" w:color="auto" w:fill="auto"/>
          </w:tcPr>
          <w:p w14:paraId="1AEDA1D8" w14:textId="77777777" w:rsidR="00267359" w:rsidRPr="000A0A5F" w:rsidRDefault="00267359" w:rsidP="00931B8F">
            <w:pPr>
              <w:pStyle w:val="TAL"/>
            </w:pPr>
            <w:r w:rsidRPr="000A0A5F">
              <w:t>Represents an identifier of a resource within a resource URI.</w:t>
            </w:r>
          </w:p>
        </w:tc>
        <w:tc>
          <w:tcPr>
            <w:tcW w:w="1387" w:type="dxa"/>
            <w:shd w:val="clear" w:color="auto" w:fill="auto"/>
          </w:tcPr>
          <w:p w14:paraId="2966897A" w14:textId="77777777" w:rsidR="00267359" w:rsidRPr="000A0A5F" w:rsidRDefault="00267359" w:rsidP="00931B8F">
            <w:pPr>
              <w:pStyle w:val="TAL"/>
            </w:pPr>
          </w:p>
        </w:tc>
      </w:tr>
      <w:tr w:rsidR="00267359" w:rsidRPr="000A0A5F" w14:paraId="7C141C5C" w14:textId="77777777" w:rsidTr="00931B8F">
        <w:trPr>
          <w:cantSplit/>
          <w:jc w:val="center"/>
        </w:trPr>
        <w:tc>
          <w:tcPr>
            <w:tcW w:w="2555" w:type="dxa"/>
            <w:shd w:val="clear" w:color="auto" w:fill="auto"/>
          </w:tcPr>
          <w:p w14:paraId="7D5D40DC" w14:textId="77777777" w:rsidR="00267359" w:rsidRPr="000A0A5F" w:rsidRDefault="00267359" w:rsidP="00931B8F">
            <w:pPr>
              <w:pStyle w:val="TAL"/>
            </w:pPr>
            <w:proofErr w:type="spellStart"/>
            <w:r w:rsidRPr="000A0A5F">
              <w:lastRenderedPageBreak/>
              <w:t>ResultReason</w:t>
            </w:r>
            <w:proofErr w:type="spellEnd"/>
          </w:p>
        </w:tc>
        <w:tc>
          <w:tcPr>
            <w:tcW w:w="1559" w:type="dxa"/>
            <w:shd w:val="clear" w:color="auto" w:fill="auto"/>
          </w:tcPr>
          <w:p w14:paraId="7D8E3785" w14:textId="77777777" w:rsidR="00267359" w:rsidRPr="000A0A5F" w:rsidRDefault="00267359" w:rsidP="00931B8F">
            <w:pPr>
              <w:pStyle w:val="TAL"/>
            </w:pPr>
            <w:r w:rsidRPr="000A0A5F">
              <w:t>5.2.1.3.4</w:t>
            </w:r>
          </w:p>
        </w:tc>
        <w:tc>
          <w:tcPr>
            <w:tcW w:w="4146" w:type="dxa"/>
            <w:shd w:val="clear" w:color="auto" w:fill="auto"/>
          </w:tcPr>
          <w:p w14:paraId="53F4F668" w14:textId="77777777" w:rsidR="00267359" w:rsidRPr="000A0A5F" w:rsidRDefault="00267359" w:rsidP="00931B8F">
            <w:pPr>
              <w:pStyle w:val="TAL"/>
            </w:pPr>
            <w:r w:rsidRPr="000A0A5F">
              <w:t>Represents a failure result reason.</w:t>
            </w:r>
          </w:p>
        </w:tc>
        <w:tc>
          <w:tcPr>
            <w:tcW w:w="1387" w:type="dxa"/>
            <w:shd w:val="clear" w:color="auto" w:fill="auto"/>
          </w:tcPr>
          <w:p w14:paraId="779DCED1" w14:textId="77777777" w:rsidR="00267359" w:rsidRPr="000A0A5F" w:rsidRDefault="00267359" w:rsidP="00931B8F">
            <w:pPr>
              <w:pStyle w:val="TAL"/>
            </w:pPr>
          </w:p>
        </w:tc>
      </w:tr>
      <w:tr w:rsidR="00267359" w:rsidRPr="000A0A5F" w14:paraId="5AC24E42" w14:textId="77777777" w:rsidTr="00931B8F">
        <w:trPr>
          <w:cantSplit/>
          <w:jc w:val="center"/>
        </w:trPr>
        <w:tc>
          <w:tcPr>
            <w:tcW w:w="2555" w:type="dxa"/>
            <w:shd w:val="clear" w:color="auto" w:fill="auto"/>
          </w:tcPr>
          <w:p w14:paraId="2A91001E" w14:textId="77777777" w:rsidR="00267359" w:rsidRPr="000A0A5F" w:rsidRDefault="00267359" w:rsidP="00931B8F">
            <w:pPr>
              <w:pStyle w:val="TAL"/>
            </w:pPr>
            <w:proofErr w:type="spellStart"/>
            <w:r w:rsidRPr="000A0A5F">
              <w:rPr>
                <w:lang w:eastAsia="zh-CN"/>
              </w:rPr>
              <w:t>ScsAsId</w:t>
            </w:r>
            <w:proofErr w:type="spellEnd"/>
          </w:p>
        </w:tc>
        <w:tc>
          <w:tcPr>
            <w:tcW w:w="1559" w:type="dxa"/>
            <w:shd w:val="clear" w:color="auto" w:fill="auto"/>
          </w:tcPr>
          <w:p w14:paraId="17BE3AC5" w14:textId="77777777" w:rsidR="00267359" w:rsidRPr="000A0A5F" w:rsidRDefault="00267359" w:rsidP="00931B8F">
            <w:pPr>
              <w:pStyle w:val="TAL"/>
            </w:pPr>
            <w:r w:rsidRPr="000A0A5F">
              <w:t>5.2.1.3.2</w:t>
            </w:r>
          </w:p>
        </w:tc>
        <w:tc>
          <w:tcPr>
            <w:tcW w:w="4146" w:type="dxa"/>
            <w:shd w:val="clear" w:color="auto" w:fill="auto"/>
          </w:tcPr>
          <w:p w14:paraId="77E1500F" w14:textId="77777777" w:rsidR="00267359" w:rsidRPr="000A0A5F" w:rsidRDefault="00267359" w:rsidP="00931B8F">
            <w:pPr>
              <w:pStyle w:val="TAL"/>
            </w:pPr>
            <w:r w:rsidRPr="000A0A5F">
              <w:t>Represents an SCS/AS identifier.</w:t>
            </w:r>
          </w:p>
        </w:tc>
        <w:tc>
          <w:tcPr>
            <w:tcW w:w="1387" w:type="dxa"/>
            <w:shd w:val="clear" w:color="auto" w:fill="auto"/>
          </w:tcPr>
          <w:p w14:paraId="19C94E01" w14:textId="77777777" w:rsidR="00267359" w:rsidRPr="000A0A5F" w:rsidRDefault="00267359" w:rsidP="00931B8F">
            <w:pPr>
              <w:pStyle w:val="TAL"/>
            </w:pPr>
          </w:p>
        </w:tc>
      </w:tr>
      <w:tr w:rsidR="00267359" w:rsidRPr="000A0A5F" w14:paraId="59DAA8F4" w14:textId="77777777" w:rsidTr="00931B8F">
        <w:trPr>
          <w:cantSplit/>
          <w:jc w:val="center"/>
        </w:trPr>
        <w:tc>
          <w:tcPr>
            <w:tcW w:w="2555" w:type="dxa"/>
            <w:shd w:val="clear" w:color="auto" w:fill="auto"/>
          </w:tcPr>
          <w:p w14:paraId="6B412845" w14:textId="77777777" w:rsidR="00267359" w:rsidRPr="000A0A5F" w:rsidRDefault="00267359" w:rsidP="00931B8F">
            <w:pPr>
              <w:pStyle w:val="TAL"/>
            </w:pPr>
            <w:proofErr w:type="spellStart"/>
            <w:r w:rsidRPr="000A0A5F">
              <w:t>SponsorInformation</w:t>
            </w:r>
            <w:proofErr w:type="spellEnd"/>
          </w:p>
        </w:tc>
        <w:tc>
          <w:tcPr>
            <w:tcW w:w="1559" w:type="dxa"/>
            <w:shd w:val="clear" w:color="auto" w:fill="auto"/>
          </w:tcPr>
          <w:p w14:paraId="3DB2C74B" w14:textId="77777777" w:rsidR="00267359" w:rsidRPr="000A0A5F" w:rsidRDefault="00267359" w:rsidP="00931B8F">
            <w:pPr>
              <w:pStyle w:val="TAL"/>
            </w:pPr>
            <w:r w:rsidRPr="000A0A5F">
              <w:t>5.2.1.2.1</w:t>
            </w:r>
          </w:p>
        </w:tc>
        <w:tc>
          <w:tcPr>
            <w:tcW w:w="4146" w:type="dxa"/>
            <w:shd w:val="clear" w:color="auto" w:fill="auto"/>
          </w:tcPr>
          <w:p w14:paraId="0E945533" w14:textId="77777777" w:rsidR="00267359" w:rsidRPr="000A0A5F" w:rsidRDefault="00267359" w:rsidP="00931B8F">
            <w:pPr>
              <w:pStyle w:val="TAL"/>
            </w:pPr>
            <w:r w:rsidRPr="000A0A5F">
              <w:t>Represents a sponsor information.</w:t>
            </w:r>
          </w:p>
        </w:tc>
        <w:tc>
          <w:tcPr>
            <w:tcW w:w="1387" w:type="dxa"/>
            <w:shd w:val="clear" w:color="auto" w:fill="auto"/>
          </w:tcPr>
          <w:p w14:paraId="6B954DE8" w14:textId="77777777" w:rsidR="00267359" w:rsidRPr="000A0A5F" w:rsidRDefault="00267359" w:rsidP="00931B8F">
            <w:pPr>
              <w:pStyle w:val="TAL"/>
            </w:pPr>
          </w:p>
        </w:tc>
      </w:tr>
      <w:tr w:rsidR="00267359" w:rsidRPr="000A0A5F" w14:paraId="7F79ABCD" w14:textId="77777777" w:rsidTr="00931B8F">
        <w:trPr>
          <w:cantSplit/>
          <w:jc w:val="center"/>
        </w:trPr>
        <w:tc>
          <w:tcPr>
            <w:tcW w:w="2555" w:type="dxa"/>
            <w:shd w:val="clear" w:color="auto" w:fill="auto"/>
          </w:tcPr>
          <w:p w14:paraId="3490733B" w14:textId="77777777" w:rsidR="00267359" w:rsidRPr="000A0A5F" w:rsidRDefault="00267359" w:rsidP="00931B8F">
            <w:pPr>
              <w:pStyle w:val="TAL"/>
            </w:pPr>
            <w:proofErr w:type="spellStart"/>
            <w:r w:rsidRPr="000A0A5F">
              <w:t>TestNotification</w:t>
            </w:r>
            <w:proofErr w:type="spellEnd"/>
          </w:p>
        </w:tc>
        <w:tc>
          <w:tcPr>
            <w:tcW w:w="1559" w:type="dxa"/>
            <w:shd w:val="clear" w:color="auto" w:fill="auto"/>
          </w:tcPr>
          <w:p w14:paraId="24A16910" w14:textId="77777777" w:rsidR="00267359" w:rsidRPr="000A0A5F" w:rsidRDefault="00267359" w:rsidP="00931B8F">
            <w:pPr>
              <w:pStyle w:val="TAL"/>
            </w:pPr>
            <w:r w:rsidRPr="000A0A5F">
              <w:t>5.2.1.2.9</w:t>
            </w:r>
          </w:p>
        </w:tc>
        <w:tc>
          <w:tcPr>
            <w:tcW w:w="4146" w:type="dxa"/>
            <w:shd w:val="clear" w:color="auto" w:fill="auto"/>
          </w:tcPr>
          <w:p w14:paraId="5F48615A" w14:textId="77777777" w:rsidR="00267359" w:rsidRPr="000A0A5F" w:rsidRDefault="00267359" w:rsidP="00931B8F">
            <w:pPr>
              <w:pStyle w:val="TAL"/>
            </w:pPr>
            <w:r w:rsidRPr="000A0A5F">
              <w:t>Represents a notification that can be sent to test whether a chosen notification mechanism works.</w:t>
            </w:r>
          </w:p>
        </w:tc>
        <w:tc>
          <w:tcPr>
            <w:tcW w:w="1387" w:type="dxa"/>
            <w:shd w:val="clear" w:color="auto" w:fill="auto"/>
          </w:tcPr>
          <w:p w14:paraId="76CBB207" w14:textId="77777777" w:rsidR="00267359" w:rsidRPr="000A0A5F" w:rsidRDefault="00267359" w:rsidP="00931B8F">
            <w:pPr>
              <w:pStyle w:val="TAL"/>
            </w:pPr>
          </w:p>
        </w:tc>
      </w:tr>
      <w:tr w:rsidR="00267359" w:rsidRPr="000A0A5F" w14:paraId="25F4B0D3" w14:textId="77777777" w:rsidTr="00931B8F">
        <w:trPr>
          <w:cantSplit/>
          <w:jc w:val="center"/>
        </w:trPr>
        <w:tc>
          <w:tcPr>
            <w:tcW w:w="2555" w:type="dxa"/>
            <w:shd w:val="clear" w:color="auto" w:fill="auto"/>
          </w:tcPr>
          <w:p w14:paraId="79C0E203" w14:textId="77777777" w:rsidR="00267359" w:rsidRPr="000A0A5F" w:rsidRDefault="00267359" w:rsidP="00931B8F">
            <w:pPr>
              <w:pStyle w:val="TAL"/>
            </w:pPr>
            <w:proofErr w:type="spellStart"/>
            <w:r w:rsidRPr="000A0A5F">
              <w:rPr>
                <w:lang w:eastAsia="zh-CN"/>
              </w:rPr>
              <w:t>TimeOfDay</w:t>
            </w:r>
            <w:proofErr w:type="spellEnd"/>
          </w:p>
        </w:tc>
        <w:tc>
          <w:tcPr>
            <w:tcW w:w="1559" w:type="dxa"/>
            <w:shd w:val="clear" w:color="auto" w:fill="auto"/>
          </w:tcPr>
          <w:p w14:paraId="77AB87BF" w14:textId="77777777" w:rsidR="00267359" w:rsidRPr="000A0A5F" w:rsidRDefault="00267359" w:rsidP="00931B8F">
            <w:pPr>
              <w:pStyle w:val="TAL"/>
            </w:pPr>
            <w:r w:rsidRPr="000A0A5F">
              <w:t>5.2.1.3.2</w:t>
            </w:r>
          </w:p>
        </w:tc>
        <w:tc>
          <w:tcPr>
            <w:tcW w:w="4146" w:type="dxa"/>
            <w:shd w:val="clear" w:color="auto" w:fill="auto"/>
          </w:tcPr>
          <w:p w14:paraId="0A839191" w14:textId="77777777" w:rsidR="00267359" w:rsidRPr="000A0A5F" w:rsidRDefault="00267359" w:rsidP="00931B8F">
            <w:pPr>
              <w:pStyle w:val="TAL"/>
            </w:pPr>
            <w:r w:rsidRPr="000A0A5F">
              <w:t>Represents a time in a day.</w:t>
            </w:r>
          </w:p>
        </w:tc>
        <w:tc>
          <w:tcPr>
            <w:tcW w:w="1387" w:type="dxa"/>
            <w:shd w:val="clear" w:color="auto" w:fill="auto"/>
          </w:tcPr>
          <w:p w14:paraId="74741FCB" w14:textId="77777777" w:rsidR="00267359" w:rsidRPr="000A0A5F" w:rsidRDefault="00267359" w:rsidP="00931B8F">
            <w:pPr>
              <w:pStyle w:val="TAL"/>
            </w:pPr>
          </w:p>
        </w:tc>
      </w:tr>
      <w:tr w:rsidR="00267359" w:rsidRPr="000A0A5F" w14:paraId="5F82E8A1" w14:textId="77777777" w:rsidTr="00931B8F">
        <w:trPr>
          <w:cantSplit/>
          <w:jc w:val="center"/>
        </w:trPr>
        <w:tc>
          <w:tcPr>
            <w:tcW w:w="2555" w:type="dxa"/>
            <w:shd w:val="clear" w:color="auto" w:fill="auto"/>
          </w:tcPr>
          <w:p w14:paraId="37304EB8" w14:textId="77777777" w:rsidR="00267359" w:rsidRPr="000A0A5F" w:rsidRDefault="00267359" w:rsidP="00931B8F">
            <w:pPr>
              <w:pStyle w:val="TAL"/>
            </w:pPr>
            <w:proofErr w:type="spellStart"/>
            <w:r w:rsidRPr="000A0A5F">
              <w:t>TimeWindow</w:t>
            </w:r>
            <w:proofErr w:type="spellEnd"/>
          </w:p>
        </w:tc>
        <w:tc>
          <w:tcPr>
            <w:tcW w:w="1559" w:type="dxa"/>
            <w:shd w:val="clear" w:color="auto" w:fill="auto"/>
          </w:tcPr>
          <w:p w14:paraId="5348A7EF" w14:textId="77777777" w:rsidR="00267359" w:rsidRPr="000A0A5F" w:rsidRDefault="00267359" w:rsidP="00931B8F">
            <w:pPr>
              <w:pStyle w:val="TAL"/>
            </w:pPr>
            <w:r w:rsidRPr="000A0A5F">
              <w:t>5.2.1.2.3</w:t>
            </w:r>
          </w:p>
        </w:tc>
        <w:tc>
          <w:tcPr>
            <w:tcW w:w="4146" w:type="dxa"/>
            <w:shd w:val="clear" w:color="auto" w:fill="auto"/>
          </w:tcPr>
          <w:p w14:paraId="255F536B" w14:textId="77777777" w:rsidR="00267359" w:rsidRPr="000A0A5F" w:rsidRDefault="00267359" w:rsidP="00931B8F">
            <w:pPr>
              <w:pStyle w:val="TAL"/>
            </w:pPr>
            <w:r w:rsidRPr="000A0A5F">
              <w:t>Represents a time window identified by a start time and a stop time.</w:t>
            </w:r>
          </w:p>
        </w:tc>
        <w:tc>
          <w:tcPr>
            <w:tcW w:w="1387" w:type="dxa"/>
            <w:shd w:val="clear" w:color="auto" w:fill="auto"/>
          </w:tcPr>
          <w:p w14:paraId="550FF04F" w14:textId="77777777" w:rsidR="00267359" w:rsidRPr="000A0A5F" w:rsidRDefault="00267359" w:rsidP="00931B8F">
            <w:pPr>
              <w:pStyle w:val="TAL"/>
            </w:pPr>
          </w:p>
        </w:tc>
      </w:tr>
      <w:tr w:rsidR="00267359" w:rsidRPr="000A0A5F" w14:paraId="195B66A9" w14:textId="77777777" w:rsidTr="00931B8F">
        <w:trPr>
          <w:cantSplit/>
          <w:jc w:val="center"/>
        </w:trPr>
        <w:tc>
          <w:tcPr>
            <w:tcW w:w="2555" w:type="dxa"/>
            <w:shd w:val="clear" w:color="auto" w:fill="auto"/>
          </w:tcPr>
          <w:p w14:paraId="3C2351D7" w14:textId="77777777" w:rsidR="00267359" w:rsidRPr="000A0A5F" w:rsidRDefault="00267359" w:rsidP="00931B8F">
            <w:pPr>
              <w:pStyle w:val="TAL"/>
            </w:pPr>
            <w:r w:rsidRPr="000A0A5F">
              <w:t>Uri</w:t>
            </w:r>
          </w:p>
        </w:tc>
        <w:tc>
          <w:tcPr>
            <w:tcW w:w="1559" w:type="dxa"/>
            <w:shd w:val="clear" w:color="auto" w:fill="auto"/>
          </w:tcPr>
          <w:p w14:paraId="3207676B" w14:textId="77777777" w:rsidR="00267359" w:rsidRPr="000A0A5F" w:rsidRDefault="00267359" w:rsidP="00931B8F">
            <w:pPr>
              <w:pStyle w:val="TAL"/>
            </w:pPr>
            <w:r w:rsidRPr="000A0A5F">
              <w:t>5.2.1.3.2</w:t>
            </w:r>
          </w:p>
        </w:tc>
        <w:tc>
          <w:tcPr>
            <w:tcW w:w="4146" w:type="dxa"/>
            <w:shd w:val="clear" w:color="auto" w:fill="auto"/>
          </w:tcPr>
          <w:p w14:paraId="61174431" w14:textId="77777777" w:rsidR="00267359" w:rsidRPr="000A0A5F" w:rsidRDefault="00267359" w:rsidP="00931B8F">
            <w:pPr>
              <w:pStyle w:val="TAL"/>
            </w:pPr>
            <w:r w:rsidRPr="000A0A5F">
              <w:t>Represents a URI.</w:t>
            </w:r>
          </w:p>
        </w:tc>
        <w:tc>
          <w:tcPr>
            <w:tcW w:w="1387" w:type="dxa"/>
            <w:shd w:val="clear" w:color="auto" w:fill="auto"/>
          </w:tcPr>
          <w:p w14:paraId="54A00136" w14:textId="77777777" w:rsidR="00267359" w:rsidRPr="000A0A5F" w:rsidRDefault="00267359" w:rsidP="00931B8F">
            <w:pPr>
              <w:pStyle w:val="TAL"/>
            </w:pPr>
          </w:p>
        </w:tc>
      </w:tr>
      <w:tr w:rsidR="00267359" w:rsidRPr="000A0A5F" w14:paraId="460DEE40" w14:textId="77777777" w:rsidTr="00931B8F">
        <w:trPr>
          <w:cantSplit/>
          <w:jc w:val="center"/>
        </w:trPr>
        <w:tc>
          <w:tcPr>
            <w:tcW w:w="2555" w:type="dxa"/>
            <w:shd w:val="clear" w:color="auto" w:fill="auto"/>
          </w:tcPr>
          <w:p w14:paraId="627E2667" w14:textId="77777777" w:rsidR="00267359" w:rsidRPr="000A0A5F" w:rsidRDefault="00267359" w:rsidP="00931B8F">
            <w:pPr>
              <w:pStyle w:val="TAL"/>
            </w:pPr>
            <w:proofErr w:type="spellStart"/>
            <w:r w:rsidRPr="000A0A5F">
              <w:t>UsageThreshold</w:t>
            </w:r>
            <w:proofErr w:type="spellEnd"/>
          </w:p>
        </w:tc>
        <w:tc>
          <w:tcPr>
            <w:tcW w:w="1559" w:type="dxa"/>
            <w:shd w:val="clear" w:color="auto" w:fill="auto"/>
          </w:tcPr>
          <w:p w14:paraId="1C94226C" w14:textId="77777777" w:rsidR="00267359" w:rsidRPr="000A0A5F" w:rsidRDefault="00267359" w:rsidP="00931B8F">
            <w:pPr>
              <w:pStyle w:val="TAL"/>
            </w:pPr>
            <w:r w:rsidRPr="000A0A5F">
              <w:t>5.2.1.2.2</w:t>
            </w:r>
          </w:p>
        </w:tc>
        <w:tc>
          <w:tcPr>
            <w:tcW w:w="4146" w:type="dxa"/>
            <w:shd w:val="clear" w:color="auto" w:fill="auto"/>
          </w:tcPr>
          <w:p w14:paraId="79F95D60" w14:textId="77777777" w:rsidR="00267359" w:rsidRPr="000A0A5F" w:rsidRDefault="00267359" w:rsidP="00931B8F">
            <w:pPr>
              <w:pStyle w:val="TAL"/>
            </w:pPr>
            <w:r w:rsidRPr="000A0A5F">
              <w:t>Represents a usage threshold.</w:t>
            </w:r>
          </w:p>
        </w:tc>
        <w:tc>
          <w:tcPr>
            <w:tcW w:w="1387" w:type="dxa"/>
            <w:shd w:val="clear" w:color="auto" w:fill="auto"/>
          </w:tcPr>
          <w:p w14:paraId="6E802B67" w14:textId="77777777" w:rsidR="00267359" w:rsidRPr="000A0A5F" w:rsidRDefault="00267359" w:rsidP="00931B8F">
            <w:pPr>
              <w:pStyle w:val="TAL"/>
            </w:pPr>
          </w:p>
        </w:tc>
      </w:tr>
      <w:tr w:rsidR="00267359" w:rsidRPr="000A0A5F" w14:paraId="343E31FE" w14:textId="77777777" w:rsidTr="00931B8F">
        <w:trPr>
          <w:cantSplit/>
          <w:jc w:val="center"/>
        </w:trPr>
        <w:tc>
          <w:tcPr>
            <w:tcW w:w="2555" w:type="dxa"/>
            <w:shd w:val="clear" w:color="auto" w:fill="auto"/>
          </w:tcPr>
          <w:p w14:paraId="1F79F361" w14:textId="77777777" w:rsidR="00267359" w:rsidRPr="000A0A5F" w:rsidRDefault="00267359" w:rsidP="00931B8F">
            <w:pPr>
              <w:pStyle w:val="TAL"/>
            </w:pPr>
            <w:proofErr w:type="spellStart"/>
            <w:r w:rsidRPr="000A0A5F">
              <w:t>UsageThresholdRm</w:t>
            </w:r>
            <w:proofErr w:type="spellEnd"/>
          </w:p>
        </w:tc>
        <w:tc>
          <w:tcPr>
            <w:tcW w:w="1559" w:type="dxa"/>
            <w:shd w:val="clear" w:color="auto" w:fill="auto"/>
          </w:tcPr>
          <w:p w14:paraId="247A99D2" w14:textId="77777777" w:rsidR="00267359" w:rsidRPr="000A0A5F" w:rsidRDefault="00267359" w:rsidP="00931B8F">
            <w:pPr>
              <w:pStyle w:val="TAL"/>
            </w:pPr>
            <w:r w:rsidRPr="000A0A5F">
              <w:t>5.2.1.2.16</w:t>
            </w:r>
          </w:p>
        </w:tc>
        <w:tc>
          <w:tcPr>
            <w:tcW w:w="4146" w:type="dxa"/>
            <w:shd w:val="clear" w:color="auto" w:fill="auto"/>
          </w:tcPr>
          <w:p w14:paraId="0E6BCF01" w14:textId="77777777" w:rsidR="00267359" w:rsidRPr="000A0A5F" w:rsidRDefault="00267359" w:rsidP="00931B8F">
            <w:pPr>
              <w:pStyle w:val="TAL"/>
            </w:pPr>
            <w:r w:rsidRPr="000A0A5F">
              <w:t xml:space="preserve">Represents the same as the </w:t>
            </w:r>
            <w:proofErr w:type="spellStart"/>
            <w:r w:rsidRPr="000A0A5F">
              <w:t>UsageThreshold</w:t>
            </w:r>
            <w:proofErr w:type="spellEnd"/>
            <w:r w:rsidRPr="000A0A5F">
              <w:t xml:space="preserve"> data type but with the "nullable: true" property.</w:t>
            </w:r>
          </w:p>
        </w:tc>
        <w:tc>
          <w:tcPr>
            <w:tcW w:w="1387" w:type="dxa"/>
            <w:shd w:val="clear" w:color="auto" w:fill="auto"/>
          </w:tcPr>
          <w:p w14:paraId="58F1184D" w14:textId="77777777" w:rsidR="00267359" w:rsidRPr="000A0A5F" w:rsidRDefault="00267359" w:rsidP="00931B8F">
            <w:pPr>
              <w:pStyle w:val="TAL"/>
            </w:pPr>
          </w:p>
        </w:tc>
      </w:tr>
      <w:tr w:rsidR="00267359" w:rsidRPr="000A0A5F" w14:paraId="44E5D0E0" w14:textId="77777777" w:rsidTr="00931B8F">
        <w:trPr>
          <w:cantSplit/>
          <w:jc w:val="center"/>
        </w:trPr>
        <w:tc>
          <w:tcPr>
            <w:tcW w:w="2555" w:type="dxa"/>
            <w:shd w:val="clear" w:color="auto" w:fill="auto"/>
          </w:tcPr>
          <w:p w14:paraId="5110A5F4" w14:textId="77777777" w:rsidR="00267359" w:rsidRPr="000A0A5F" w:rsidRDefault="00267359" w:rsidP="00931B8F">
            <w:pPr>
              <w:pStyle w:val="TAL"/>
            </w:pPr>
            <w:r w:rsidRPr="000A0A5F">
              <w:rPr>
                <w:rFonts w:hint="eastAsia"/>
                <w:lang w:eastAsia="zh-CN"/>
              </w:rPr>
              <w:t>Volume</w:t>
            </w:r>
          </w:p>
        </w:tc>
        <w:tc>
          <w:tcPr>
            <w:tcW w:w="1559" w:type="dxa"/>
            <w:shd w:val="clear" w:color="auto" w:fill="auto"/>
          </w:tcPr>
          <w:p w14:paraId="06BB62D4" w14:textId="77777777" w:rsidR="00267359" w:rsidRPr="000A0A5F" w:rsidRDefault="00267359" w:rsidP="00931B8F">
            <w:pPr>
              <w:pStyle w:val="TAL"/>
            </w:pPr>
            <w:r w:rsidRPr="000A0A5F">
              <w:t>5.2.1.3.2</w:t>
            </w:r>
          </w:p>
        </w:tc>
        <w:tc>
          <w:tcPr>
            <w:tcW w:w="4146" w:type="dxa"/>
            <w:shd w:val="clear" w:color="auto" w:fill="auto"/>
          </w:tcPr>
          <w:p w14:paraId="5DCB02AE" w14:textId="77777777" w:rsidR="00267359" w:rsidRPr="000A0A5F" w:rsidRDefault="00267359" w:rsidP="00931B8F">
            <w:pPr>
              <w:pStyle w:val="TAL"/>
            </w:pPr>
            <w:r w:rsidRPr="000A0A5F">
              <w:rPr>
                <w:lang w:eastAsia="zh-CN"/>
              </w:rPr>
              <w:t>Unsigned i</w:t>
            </w:r>
            <w:r w:rsidRPr="000A0A5F">
              <w:rPr>
                <w:rFonts w:hint="eastAsia"/>
                <w:lang w:eastAsia="zh-CN"/>
              </w:rPr>
              <w:t xml:space="preserve">nteger </w:t>
            </w:r>
            <w:r w:rsidRPr="000A0A5F">
              <w:rPr>
                <w:lang w:eastAsia="zh-CN"/>
              </w:rPr>
              <w:t>identifying a volume in units of bytes.</w:t>
            </w:r>
          </w:p>
        </w:tc>
        <w:tc>
          <w:tcPr>
            <w:tcW w:w="1387" w:type="dxa"/>
            <w:shd w:val="clear" w:color="auto" w:fill="auto"/>
          </w:tcPr>
          <w:p w14:paraId="5032B8BB" w14:textId="77777777" w:rsidR="00267359" w:rsidRPr="000A0A5F" w:rsidRDefault="00267359" w:rsidP="00931B8F">
            <w:pPr>
              <w:pStyle w:val="TAL"/>
            </w:pPr>
          </w:p>
        </w:tc>
      </w:tr>
      <w:tr w:rsidR="00267359" w:rsidRPr="000A0A5F" w14:paraId="45620CF8" w14:textId="77777777" w:rsidTr="00931B8F">
        <w:trPr>
          <w:cantSplit/>
          <w:jc w:val="center"/>
        </w:trPr>
        <w:tc>
          <w:tcPr>
            <w:tcW w:w="2555" w:type="dxa"/>
            <w:shd w:val="clear" w:color="auto" w:fill="auto"/>
          </w:tcPr>
          <w:p w14:paraId="3F8AED47" w14:textId="77777777" w:rsidR="00267359" w:rsidRPr="000A0A5F" w:rsidRDefault="00267359" w:rsidP="00931B8F">
            <w:pPr>
              <w:pStyle w:val="TAL"/>
            </w:pPr>
            <w:proofErr w:type="spellStart"/>
            <w:r w:rsidRPr="000A0A5F">
              <w:rPr>
                <w:lang w:eastAsia="zh-CN"/>
              </w:rPr>
              <w:t>VolumeRm</w:t>
            </w:r>
            <w:proofErr w:type="spellEnd"/>
          </w:p>
        </w:tc>
        <w:tc>
          <w:tcPr>
            <w:tcW w:w="1559" w:type="dxa"/>
            <w:shd w:val="clear" w:color="auto" w:fill="auto"/>
          </w:tcPr>
          <w:p w14:paraId="4FBD96B5" w14:textId="77777777" w:rsidR="00267359" w:rsidRPr="000A0A5F" w:rsidRDefault="00267359" w:rsidP="00931B8F">
            <w:pPr>
              <w:pStyle w:val="TAL"/>
            </w:pPr>
            <w:r w:rsidRPr="000A0A5F">
              <w:t>5.2.1.3.2</w:t>
            </w:r>
          </w:p>
        </w:tc>
        <w:tc>
          <w:tcPr>
            <w:tcW w:w="4146" w:type="dxa"/>
            <w:shd w:val="clear" w:color="auto" w:fill="auto"/>
          </w:tcPr>
          <w:p w14:paraId="374B7665" w14:textId="77777777" w:rsidR="00267359" w:rsidRPr="000A0A5F" w:rsidRDefault="00267359" w:rsidP="00931B8F">
            <w:pPr>
              <w:pStyle w:val="TAL"/>
            </w:pPr>
            <w:r w:rsidRPr="000A0A5F">
              <w:t>Represents the same as the Volume data type, but with the "nullable: true" property.</w:t>
            </w:r>
          </w:p>
        </w:tc>
        <w:tc>
          <w:tcPr>
            <w:tcW w:w="1387" w:type="dxa"/>
            <w:shd w:val="clear" w:color="auto" w:fill="auto"/>
          </w:tcPr>
          <w:p w14:paraId="6509D5F5" w14:textId="77777777" w:rsidR="00267359" w:rsidRPr="000A0A5F" w:rsidRDefault="00267359" w:rsidP="00931B8F">
            <w:pPr>
              <w:pStyle w:val="TAL"/>
            </w:pPr>
          </w:p>
        </w:tc>
      </w:tr>
      <w:tr w:rsidR="00267359" w:rsidRPr="000A0A5F" w14:paraId="200E161B" w14:textId="77777777" w:rsidTr="00931B8F">
        <w:trPr>
          <w:cantSplit/>
          <w:jc w:val="center"/>
        </w:trPr>
        <w:tc>
          <w:tcPr>
            <w:tcW w:w="2555" w:type="dxa"/>
            <w:shd w:val="clear" w:color="auto" w:fill="auto"/>
          </w:tcPr>
          <w:p w14:paraId="5D984E53" w14:textId="77777777" w:rsidR="00267359" w:rsidRPr="000A0A5F" w:rsidRDefault="00267359" w:rsidP="00931B8F">
            <w:pPr>
              <w:pStyle w:val="TAL"/>
              <w:rPr>
                <w:lang w:eastAsia="zh-CN"/>
              </w:rPr>
            </w:pPr>
            <w:proofErr w:type="spellStart"/>
            <w:r w:rsidRPr="000A0A5F">
              <w:t>WebsockNotifConfig</w:t>
            </w:r>
            <w:proofErr w:type="spellEnd"/>
          </w:p>
        </w:tc>
        <w:tc>
          <w:tcPr>
            <w:tcW w:w="1559" w:type="dxa"/>
            <w:shd w:val="clear" w:color="auto" w:fill="auto"/>
          </w:tcPr>
          <w:p w14:paraId="3701A3E3" w14:textId="77777777" w:rsidR="00267359" w:rsidRPr="000A0A5F" w:rsidRDefault="00267359" w:rsidP="00931B8F">
            <w:pPr>
              <w:pStyle w:val="TAL"/>
            </w:pPr>
            <w:r w:rsidRPr="000A0A5F">
              <w:t>5.2.1.2.10</w:t>
            </w:r>
          </w:p>
        </w:tc>
        <w:tc>
          <w:tcPr>
            <w:tcW w:w="4146" w:type="dxa"/>
            <w:shd w:val="clear" w:color="auto" w:fill="auto"/>
          </w:tcPr>
          <w:p w14:paraId="54F91E38" w14:textId="77777777" w:rsidR="00267359" w:rsidRPr="000A0A5F" w:rsidRDefault="00267359" w:rsidP="00931B8F">
            <w:pPr>
              <w:pStyle w:val="TAL"/>
            </w:pPr>
            <w:r w:rsidRPr="000A0A5F">
              <w:t xml:space="preserve">Represents the configuration information for the delivery of notifications over </w:t>
            </w:r>
            <w:proofErr w:type="spellStart"/>
            <w:r w:rsidRPr="000A0A5F">
              <w:t>Websockets</w:t>
            </w:r>
            <w:proofErr w:type="spellEnd"/>
            <w:r w:rsidRPr="000A0A5F">
              <w:t>.</w:t>
            </w:r>
          </w:p>
        </w:tc>
        <w:tc>
          <w:tcPr>
            <w:tcW w:w="1387" w:type="dxa"/>
            <w:shd w:val="clear" w:color="auto" w:fill="auto"/>
          </w:tcPr>
          <w:p w14:paraId="7409339D" w14:textId="1DFBFEEC" w:rsidR="00267359" w:rsidRPr="000A0A5F" w:rsidRDefault="00267359" w:rsidP="00931B8F">
            <w:pPr>
              <w:pStyle w:val="TAL"/>
            </w:pPr>
          </w:p>
        </w:tc>
      </w:tr>
    </w:tbl>
    <w:p w14:paraId="5772DE40" w14:textId="77777777" w:rsidR="00267359" w:rsidRDefault="00267359" w:rsidP="00267359"/>
    <w:p w14:paraId="6CC53249" w14:textId="77777777" w:rsidR="00267359" w:rsidRPr="007C3862" w:rsidRDefault="00267359" w:rsidP="00267359">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64271015" w14:textId="77777777" w:rsidR="00267359" w:rsidRPr="000A0A5F" w:rsidRDefault="00267359" w:rsidP="00267359">
      <w:pPr>
        <w:pStyle w:val="50"/>
      </w:pPr>
      <w:bookmarkStart w:id="75" w:name="_Toc11247439"/>
      <w:bookmarkStart w:id="76" w:name="_Toc27044561"/>
      <w:bookmarkStart w:id="77" w:name="_Toc36033603"/>
      <w:bookmarkStart w:id="78" w:name="_Toc45131738"/>
      <w:bookmarkStart w:id="79" w:name="_Toc49776023"/>
      <w:bookmarkStart w:id="80" w:name="_Toc51746943"/>
      <w:bookmarkStart w:id="81" w:name="_Toc66360497"/>
      <w:bookmarkStart w:id="82" w:name="_Toc68105002"/>
      <w:bookmarkStart w:id="83" w:name="_Toc74755632"/>
      <w:bookmarkStart w:id="84" w:name="_Toc105674505"/>
      <w:bookmarkStart w:id="85" w:name="_Toc130502553"/>
      <w:bookmarkStart w:id="86" w:name="_Toc153625340"/>
      <w:bookmarkStart w:id="87" w:name="_Toc170114485"/>
      <w:r w:rsidRPr="000A0A5F">
        <w:t>5.6.2.1.1</w:t>
      </w:r>
      <w:r w:rsidRPr="000A0A5F">
        <w:tab/>
        <w:t>Introduction</w:t>
      </w:r>
      <w:bookmarkEnd w:id="75"/>
      <w:bookmarkEnd w:id="76"/>
      <w:bookmarkEnd w:id="77"/>
      <w:bookmarkEnd w:id="78"/>
      <w:bookmarkEnd w:id="79"/>
      <w:bookmarkEnd w:id="80"/>
      <w:bookmarkEnd w:id="81"/>
      <w:bookmarkEnd w:id="82"/>
      <w:bookmarkEnd w:id="83"/>
      <w:bookmarkEnd w:id="84"/>
      <w:bookmarkEnd w:id="85"/>
      <w:bookmarkEnd w:id="86"/>
      <w:bookmarkEnd w:id="87"/>
    </w:p>
    <w:p w14:paraId="49A0CF51" w14:textId="77777777" w:rsidR="00267359" w:rsidRPr="000A0A5F" w:rsidRDefault="00267359" w:rsidP="00267359">
      <w:r w:rsidRPr="000A0A5F">
        <w:t>This clause defines data structures to be used in resource representations, including subscription resources.</w:t>
      </w:r>
    </w:p>
    <w:p w14:paraId="393E4086" w14:textId="77777777" w:rsidR="00267359" w:rsidRPr="000A0A5F" w:rsidRDefault="00267359" w:rsidP="00267359">
      <w:r w:rsidRPr="000A0A5F">
        <w:t xml:space="preserve">Table 5.6.2.1.1-1 specifies data types re-used by the NIDD API from other specifications, including a reference to their respective specifications and when needed, a short description of their use within the NIDD API. </w:t>
      </w:r>
    </w:p>
    <w:p w14:paraId="243E3650" w14:textId="77777777" w:rsidR="00267359" w:rsidRPr="000A0A5F" w:rsidRDefault="00267359" w:rsidP="00267359">
      <w:pPr>
        <w:pStyle w:val="TH"/>
      </w:pPr>
      <w:r w:rsidRPr="000A0A5F">
        <w:t>Table 5.5.2.1.1-1: NIDD API re-used Data Types</w:t>
      </w:r>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46"/>
        <w:gridCol w:w="1848"/>
        <w:gridCol w:w="4520"/>
        <w:gridCol w:w="1409"/>
      </w:tblGrid>
      <w:tr w:rsidR="00267359" w:rsidRPr="000A0A5F" w14:paraId="657A58B3" w14:textId="77777777" w:rsidTr="00931B8F">
        <w:trPr>
          <w:jc w:val="center"/>
        </w:trPr>
        <w:tc>
          <w:tcPr>
            <w:tcW w:w="1846" w:type="dxa"/>
            <w:shd w:val="clear" w:color="auto" w:fill="C0C0C0"/>
            <w:hideMark/>
          </w:tcPr>
          <w:p w14:paraId="01B6688B" w14:textId="77777777" w:rsidR="00267359" w:rsidRPr="000A0A5F" w:rsidRDefault="00267359" w:rsidP="00931B8F">
            <w:pPr>
              <w:pStyle w:val="TAH"/>
            </w:pPr>
            <w:r w:rsidRPr="000A0A5F">
              <w:t>Data type</w:t>
            </w:r>
          </w:p>
        </w:tc>
        <w:tc>
          <w:tcPr>
            <w:tcW w:w="1848" w:type="dxa"/>
            <w:shd w:val="clear" w:color="auto" w:fill="C0C0C0"/>
          </w:tcPr>
          <w:p w14:paraId="4DD548EE" w14:textId="77777777" w:rsidR="00267359" w:rsidRPr="000A0A5F" w:rsidRDefault="00267359" w:rsidP="00931B8F">
            <w:pPr>
              <w:pStyle w:val="TAH"/>
            </w:pPr>
            <w:r w:rsidRPr="000A0A5F">
              <w:t>Reference</w:t>
            </w:r>
          </w:p>
        </w:tc>
        <w:tc>
          <w:tcPr>
            <w:tcW w:w="4520" w:type="dxa"/>
            <w:shd w:val="clear" w:color="auto" w:fill="C0C0C0"/>
            <w:hideMark/>
          </w:tcPr>
          <w:p w14:paraId="0A5BA14B" w14:textId="77777777" w:rsidR="00267359" w:rsidRPr="000A0A5F" w:rsidRDefault="00267359" w:rsidP="00931B8F">
            <w:pPr>
              <w:pStyle w:val="TAH"/>
            </w:pPr>
            <w:r w:rsidRPr="000A0A5F">
              <w:t>Comments</w:t>
            </w:r>
          </w:p>
        </w:tc>
        <w:tc>
          <w:tcPr>
            <w:tcW w:w="1409" w:type="dxa"/>
            <w:shd w:val="clear" w:color="auto" w:fill="C0C0C0"/>
          </w:tcPr>
          <w:p w14:paraId="784761A8" w14:textId="77777777" w:rsidR="00267359" w:rsidRPr="000A0A5F" w:rsidRDefault="00267359" w:rsidP="00931B8F">
            <w:pPr>
              <w:pStyle w:val="TAH"/>
            </w:pPr>
            <w:ins w:id="88" w:author="Parthasarathi [Nokia]" w:date="2024-09-30T19:52:00Z">
              <w:r>
                <w:t>Applicability</w:t>
              </w:r>
            </w:ins>
          </w:p>
        </w:tc>
      </w:tr>
      <w:tr w:rsidR="00267359" w:rsidRPr="000A0A5F" w14:paraId="7FA40DCF" w14:textId="77777777" w:rsidTr="00931B8F">
        <w:trPr>
          <w:jc w:val="center"/>
        </w:trPr>
        <w:tc>
          <w:tcPr>
            <w:tcW w:w="1846" w:type="dxa"/>
          </w:tcPr>
          <w:p w14:paraId="21A9AFCF" w14:textId="77777777" w:rsidR="00267359" w:rsidRPr="000A0A5F" w:rsidRDefault="00267359" w:rsidP="00931B8F">
            <w:pPr>
              <w:pStyle w:val="TAL"/>
              <w:rPr>
                <w:noProof/>
                <w:lang w:eastAsia="zh-CN"/>
              </w:rPr>
            </w:pPr>
            <w:proofErr w:type="spellStart"/>
            <w:r w:rsidRPr="000A0A5F">
              <w:rPr>
                <w:lang w:eastAsia="zh-CN"/>
              </w:rPr>
              <w:t>NullValue</w:t>
            </w:r>
            <w:proofErr w:type="spellEnd"/>
          </w:p>
        </w:tc>
        <w:tc>
          <w:tcPr>
            <w:tcW w:w="1848" w:type="dxa"/>
          </w:tcPr>
          <w:p w14:paraId="05CA5771" w14:textId="77777777" w:rsidR="00267359" w:rsidRPr="000A0A5F" w:rsidRDefault="00267359" w:rsidP="00931B8F">
            <w:pPr>
              <w:pStyle w:val="TAL"/>
              <w:rPr>
                <w:noProof/>
              </w:rPr>
            </w:pPr>
            <w:r w:rsidRPr="000A0A5F">
              <w:rPr>
                <w:rFonts w:cs="Arial"/>
                <w:szCs w:val="18"/>
              </w:rPr>
              <w:t>3GPP TS 29.571 [45]</w:t>
            </w:r>
          </w:p>
        </w:tc>
        <w:tc>
          <w:tcPr>
            <w:tcW w:w="4520" w:type="dxa"/>
          </w:tcPr>
          <w:p w14:paraId="3E894937" w14:textId="77777777" w:rsidR="00267359" w:rsidRPr="000A0A5F" w:rsidRDefault="00267359" w:rsidP="00931B8F">
            <w:pPr>
              <w:pStyle w:val="TAL"/>
              <w:rPr>
                <w:rFonts w:cs="Arial"/>
                <w:noProof/>
                <w:szCs w:val="18"/>
              </w:rPr>
            </w:pPr>
            <w:r w:rsidRPr="000A0A5F">
              <w:rPr>
                <w:lang w:eastAsia="zh-CN"/>
              </w:rPr>
              <w:t xml:space="preserve">JSON's null value, used </w:t>
            </w:r>
            <w:r w:rsidRPr="000A0A5F">
              <w:t>as an explicit value of an enumeration.</w:t>
            </w:r>
          </w:p>
        </w:tc>
        <w:tc>
          <w:tcPr>
            <w:tcW w:w="1409" w:type="dxa"/>
          </w:tcPr>
          <w:p w14:paraId="33CAA18B" w14:textId="77777777" w:rsidR="00267359" w:rsidRPr="000A0A5F" w:rsidRDefault="00267359" w:rsidP="00931B8F">
            <w:pPr>
              <w:pStyle w:val="TAL"/>
              <w:rPr>
                <w:lang w:eastAsia="zh-CN"/>
              </w:rPr>
            </w:pPr>
          </w:p>
        </w:tc>
      </w:tr>
      <w:tr w:rsidR="00267359" w:rsidRPr="000A0A5F" w14:paraId="753C427B" w14:textId="77777777" w:rsidTr="00931B8F">
        <w:trPr>
          <w:jc w:val="center"/>
        </w:trPr>
        <w:tc>
          <w:tcPr>
            <w:tcW w:w="1846" w:type="dxa"/>
          </w:tcPr>
          <w:p w14:paraId="53B2C6DE" w14:textId="77777777" w:rsidR="00267359" w:rsidRPr="000A0A5F" w:rsidRDefault="00267359" w:rsidP="00931B8F">
            <w:pPr>
              <w:pStyle w:val="TAL"/>
            </w:pPr>
            <w:r w:rsidRPr="000A0A5F">
              <w:rPr>
                <w:noProof/>
                <w:lang w:eastAsia="zh-CN"/>
              </w:rPr>
              <w:t>SupportedFeatures</w:t>
            </w:r>
          </w:p>
        </w:tc>
        <w:tc>
          <w:tcPr>
            <w:tcW w:w="1848" w:type="dxa"/>
          </w:tcPr>
          <w:p w14:paraId="0C84187B" w14:textId="77777777" w:rsidR="00267359" w:rsidRPr="000A0A5F" w:rsidRDefault="00267359" w:rsidP="00931B8F">
            <w:pPr>
              <w:pStyle w:val="TAL"/>
              <w:rPr>
                <w:lang w:eastAsia="zh-CN"/>
              </w:rPr>
            </w:pPr>
            <w:r w:rsidRPr="000A0A5F">
              <w:rPr>
                <w:noProof/>
              </w:rPr>
              <w:t>3GPP TS 29.571 [45]</w:t>
            </w:r>
          </w:p>
        </w:tc>
        <w:tc>
          <w:tcPr>
            <w:tcW w:w="4520" w:type="dxa"/>
          </w:tcPr>
          <w:p w14:paraId="42ABD464" w14:textId="77777777" w:rsidR="00267359" w:rsidRPr="000A0A5F" w:rsidRDefault="00267359" w:rsidP="00931B8F">
            <w:pPr>
              <w:pStyle w:val="TAL"/>
              <w:rPr>
                <w:lang w:eastAsia="zh-CN"/>
              </w:rPr>
            </w:pPr>
            <w:r w:rsidRPr="000A0A5F">
              <w:rPr>
                <w:rFonts w:cs="Arial"/>
                <w:noProof/>
                <w:szCs w:val="18"/>
              </w:rPr>
              <w:t xml:space="preserve">Used to negotiate the applicability of the optional features defined in </w:t>
            </w:r>
            <w:r w:rsidRPr="000A0A5F">
              <w:rPr>
                <w:noProof/>
              </w:rPr>
              <w:t>table </w:t>
            </w:r>
            <w:r w:rsidRPr="000A0A5F">
              <w:t>5.6.4-1</w:t>
            </w:r>
            <w:r w:rsidRPr="000A0A5F">
              <w:rPr>
                <w:noProof/>
              </w:rPr>
              <w:t>.</w:t>
            </w:r>
          </w:p>
        </w:tc>
        <w:tc>
          <w:tcPr>
            <w:tcW w:w="1409" w:type="dxa"/>
          </w:tcPr>
          <w:p w14:paraId="54FFD286" w14:textId="77777777" w:rsidR="00267359" w:rsidRPr="000A0A5F" w:rsidRDefault="00267359" w:rsidP="00931B8F">
            <w:pPr>
              <w:pStyle w:val="TAL"/>
              <w:rPr>
                <w:rFonts w:cs="Arial"/>
                <w:noProof/>
                <w:szCs w:val="18"/>
              </w:rPr>
            </w:pPr>
          </w:p>
        </w:tc>
      </w:tr>
    </w:tbl>
    <w:p w14:paraId="23CF66CA" w14:textId="77777777" w:rsidR="00267359" w:rsidRPr="000A0A5F" w:rsidRDefault="00267359" w:rsidP="00267359"/>
    <w:p w14:paraId="66A721D5" w14:textId="77777777" w:rsidR="00267359" w:rsidRPr="000A0A5F" w:rsidRDefault="00267359" w:rsidP="00267359">
      <w:r w:rsidRPr="000A0A5F">
        <w:t>Table 5.6.2.1.1-2 specifies the data types defined for the NIDD API.</w:t>
      </w:r>
    </w:p>
    <w:p w14:paraId="34C9C90A" w14:textId="77777777" w:rsidR="00267359" w:rsidRPr="000A0A5F" w:rsidRDefault="00267359" w:rsidP="00267359">
      <w:pPr>
        <w:pStyle w:val="TH"/>
      </w:pPr>
      <w:r w:rsidRPr="000A0A5F">
        <w:lastRenderedPageBreak/>
        <w:t>Table 5.6.2.1.1-2: NIDD API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88"/>
        <w:gridCol w:w="964"/>
        <w:gridCol w:w="4365"/>
        <w:gridCol w:w="1412"/>
      </w:tblGrid>
      <w:tr w:rsidR="00267359" w:rsidRPr="000A0A5F" w14:paraId="5D328B34" w14:textId="77777777" w:rsidTr="00931B8F">
        <w:trPr>
          <w:jc w:val="center"/>
        </w:trPr>
        <w:tc>
          <w:tcPr>
            <w:tcW w:w="2888" w:type="dxa"/>
            <w:shd w:val="clear" w:color="auto" w:fill="C0C0C0"/>
            <w:vAlign w:val="center"/>
            <w:hideMark/>
          </w:tcPr>
          <w:p w14:paraId="3C32443F" w14:textId="77777777" w:rsidR="00267359" w:rsidRPr="000A0A5F" w:rsidRDefault="00267359" w:rsidP="00931B8F">
            <w:pPr>
              <w:pStyle w:val="TAH"/>
            </w:pPr>
            <w:r w:rsidRPr="000A0A5F">
              <w:t>Data type</w:t>
            </w:r>
          </w:p>
        </w:tc>
        <w:tc>
          <w:tcPr>
            <w:tcW w:w="964" w:type="dxa"/>
            <w:shd w:val="clear" w:color="auto" w:fill="C0C0C0"/>
            <w:vAlign w:val="center"/>
          </w:tcPr>
          <w:p w14:paraId="6F7106E4" w14:textId="77777777" w:rsidR="00267359" w:rsidRPr="000A0A5F" w:rsidRDefault="00267359" w:rsidP="00931B8F">
            <w:pPr>
              <w:pStyle w:val="TAH"/>
            </w:pPr>
            <w:r w:rsidRPr="000A0A5F">
              <w:t>Clause defined</w:t>
            </w:r>
          </w:p>
        </w:tc>
        <w:tc>
          <w:tcPr>
            <w:tcW w:w="4365" w:type="dxa"/>
            <w:shd w:val="clear" w:color="auto" w:fill="C0C0C0"/>
            <w:vAlign w:val="center"/>
            <w:hideMark/>
          </w:tcPr>
          <w:p w14:paraId="5E224925" w14:textId="77777777" w:rsidR="00267359" w:rsidRPr="000A0A5F" w:rsidRDefault="00267359" w:rsidP="00931B8F">
            <w:pPr>
              <w:pStyle w:val="TAH"/>
            </w:pPr>
            <w:r w:rsidRPr="000A0A5F">
              <w:t>Description</w:t>
            </w:r>
          </w:p>
        </w:tc>
        <w:tc>
          <w:tcPr>
            <w:tcW w:w="1412" w:type="dxa"/>
            <w:shd w:val="clear" w:color="auto" w:fill="C0C0C0"/>
            <w:vAlign w:val="center"/>
          </w:tcPr>
          <w:p w14:paraId="645CF511" w14:textId="77777777" w:rsidR="00267359" w:rsidRPr="000A0A5F" w:rsidRDefault="00267359" w:rsidP="00931B8F">
            <w:pPr>
              <w:pStyle w:val="TAH"/>
            </w:pPr>
            <w:r w:rsidRPr="000A0A5F">
              <w:t>Applicability</w:t>
            </w:r>
          </w:p>
        </w:tc>
      </w:tr>
      <w:tr w:rsidR="00267359" w:rsidRPr="000A0A5F" w14:paraId="4A547F85" w14:textId="77777777" w:rsidTr="00931B8F">
        <w:trPr>
          <w:jc w:val="center"/>
        </w:trPr>
        <w:tc>
          <w:tcPr>
            <w:tcW w:w="2888" w:type="dxa"/>
            <w:vAlign w:val="center"/>
          </w:tcPr>
          <w:p w14:paraId="771337A8" w14:textId="77777777" w:rsidR="00267359" w:rsidRPr="000A0A5F" w:rsidRDefault="00267359" w:rsidP="00931B8F">
            <w:pPr>
              <w:pStyle w:val="TAL"/>
            </w:pPr>
            <w:proofErr w:type="spellStart"/>
            <w:r w:rsidRPr="000A0A5F">
              <w:t>DeliveryStatus</w:t>
            </w:r>
            <w:proofErr w:type="spellEnd"/>
          </w:p>
        </w:tc>
        <w:tc>
          <w:tcPr>
            <w:tcW w:w="964" w:type="dxa"/>
            <w:vAlign w:val="center"/>
          </w:tcPr>
          <w:p w14:paraId="374B2C35" w14:textId="77777777" w:rsidR="00267359" w:rsidRPr="000A0A5F" w:rsidRDefault="00267359" w:rsidP="00931B8F">
            <w:pPr>
              <w:pStyle w:val="TAC"/>
            </w:pPr>
            <w:r w:rsidRPr="000A0A5F">
              <w:t>5.6.2.3.4</w:t>
            </w:r>
          </w:p>
        </w:tc>
        <w:tc>
          <w:tcPr>
            <w:tcW w:w="4365" w:type="dxa"/>
            <w:vAlign w:val="center"/>
          </w:tcPr>
          <w:p w14:paraId="59EBB09D" w14:textId="77777777" w:rsidR="00267359" w:rsidRPr="000A0A5F" w:rsidRDefault="00267359" w:rsidP="00931B8F">
            <w:pPr>
              <w:pStyle w:val="TAL"/>
            </w:pPr>
            <w:r w:rsidRPr="000A0A5F">
              <w:t>Represents the status of a downlink NIDD data delivery.</w:t>
            </w:r>
          </w:p>
        </w:tc>
        <w:tc>
          <w:tcPr>
            <w:tcW w:w="1412" w:type="dxa"/>
            <w:vAlign w:val="center"/>
          </w:tcPr>
          <w:p w14:paraId="41E35C30" w14:textId="77777777" w:rsidR="00267359" w:rsidRPr="000A0A5F" w:rsidRDefault="00267359" w:rsidP="00931B8F">
            <w:pPr>
              <w:pStyle w:val="TAL"/>
              <w:rPr>
                <w:rFonts w:cs="Arial"/>
                <w:szCs w:val="18"/>
              </w:rPr>
            </w:pPr>
          </w:p>
        </w:tc>
      </w:tr>
      <w:tr w:rsidR="00267359" w:rsidRPr="000A0A5F" w14:paraId="6A594571" w14:textId="77777777" w:rsidTr="00931B8F">
        <w:trPr>
          <w:jc w:val="center"/>
        </w:trPr>
        <w:tc>
          <w:tcPr>
            <w:tcW w:w="2888" w:type="dxa"/>
            <w:vAlign w:val="center"/>
          </w:tcPr>
          <w:p w14:paraId="26ACE23E" w14:textId="77777777" w:rsidR="00267359" w:rsidRPr="000A0A5F" w:rsidRDefault="00267359" w:rsidP="00931B8F">
            <w:pPr>
              <w:pStyle w:val="TAL"/>
            </w:pPr>
            <w:proofErr w:type="spellStart"/>
            <w:r w:rsidRPr="000A0A5F">
              <w:t>GmdNiddDownlinkDataDeliveryNotification</w:t>
            </w:r>
            <w:proofErr w:type="spellEnd"/>
          </w:p>
        </w:tc>
        <w:tc>
          <w:tcPr>
            <w:tcW w:w="964" w:type="dxa"/>
            <w:vAlign w:val="center"/>
          </w:tcPr>
          <w:p w14:paraId="51701E98" w14:textId="77777777" w:rsidR="00267359" w:rsidRPr="000A0A5F" w:rsidRDefault="00267359" w:rsidP="00931B8F">
            <w:pPr>
              <w:pStyle w:val="TAC"/>
            </w:pPr>
            <w:r w:rsidRPr="000A0A5F">
              <w:t>5.6.2.1.8</w:t>
            </w:r>
          </w:p>
        </w:tc>
        <w:tc>
          <w:tcPr>
            <w:tcW w:w="4365" w:type="dxa"/>
            <w:vAlign w:val="center"/>
          </w:tcPr>
          <w:p w14:paraId="55527E4A" w14:textId="77777777" w:rsidR="00267359" w:rsidRPr="000A0A5F" w:rsidRDefault="00267359" w:rsidP="00931B8F">
            <w:pPr>
              <w:pStyle w:val="TAL"/>
            </w:pPr>
            <w:r w:rsidRPr="000A0A5F">
              <w:t>Represents the delivery status of a specific group NIDD downlink data delivery.</w:t>
            </w:r>
          </w:p>
        </w:tc>
        <w:tc>
          <w:tcPr>
            <w:tcW w:w="1412" w:type="dxa"/>
            <w:vAlign w:val="center"/>
          </w:tcPr>
          <w:p w14:paraId="58C3CB40" w14:textId="77777777" w:rsidR="00267359" w:rsidRPr="000A0A5F" w:rsidRDefault="00267359" w:rsidP="00931B8F">
            <w:pPr>
              <w:pStyle w:val="TAL"/>
              <w:rPr>
                <w:rFonts w:cs="Arial"/>
                <w:szCs w:val="18"/>
              </w:rPr>
            </w:pPr>
          </w:p>
        </w:tc>
      </w:tr>
      <w:tr w:rsidR="00267359" w:rsidRPr="000A0A5F" w14:paraId="4E45AE90" w14:textId="77777777" w:rsidTr="00931B8F">
        <w:trPr>
          <w:jc w:val="center"/>
        </w:trPr>
        <w:tc>
          <w:tcPr>
            <w:tcW w:w="2888" w:type="dxa"/>
            <w:vAlign w:val="center"/>
          </w:tcPr>
          <w:p w14:paraId="7DC9EF2A" w14:textId="77777777" w:rsidR="00267359" w:rsidRPr="000A0A5F" w:rsidRDefault="00267359" w:rsidP="00931B8F">
            <w:pPr>
              <w:pStyle w:val="TAL"/>
            </w:pPr>
            <w:proofErr w:type="spellStart"/>
            <w:r w:rsidRPr="000A0A5F">
              <w:t>GmdResult</w:t>
            </w:r>
            <w:proofErr w:type="spellEnd"/>
          </w:p>
        </w:tc>
        <w:tc>
          <w:tcPr>
            <w:tcW w:w="964" w:type="dxa"/>
            <w:vAlign w:val="center"/>
          </w:tcPr>
          <w:p w14:paraId="46E92CC5" w14:textId="77777777" w:rsidR="00267359" w:rsidRPr="000A0A5F" w:rsidRDefault="00267359" w:rsidP="00931B8F">
            <w:pPr>
              <w:pStyle w:val="TAC"/>
            </w:pPr>
            <w:r w:rsidRPr="000A0A5F">
              <w:t>5.6.2.2.3</w:t>
            </w:r>
          </w:p>
        </w:tc>
        <w:tc>
          <w:tcPr>
            <w:tcW w:w="4365" w:type="dxa"/>
            <w:vAlign w:val="center"/>
          </w:tcPr>
          <w:p w14:paraId="7A676DFC" w14:textId="77777777" w:rsidR="00267359" w:rsidRPr="000A0A5F" w:rsidRDefault="00267359" w:rsidP="00931B8F">
            <w:pPr>
              <w:pStyle w:val="TAL"/>
            </w:pPr>
            <w:r w:rsidRPr="000A0A5F">
              <w:t>Represents the group message delivery result</w:t>
            </w:r>
            <w:r w:rsidRPr="000A0A5F">
              <w:rPr>
                <w:rFonts w:eastAsia="Batang"/>
              </w:rPr>
              <w:t>.</w:t>
            </w:r>
          </w:p>
        </w:tc>
        <w:tc>
          <w:tcPr>
            <w:tcW w:w="1412" w:type="dxa"/>
            <w:vAlign w:val="center"/>
          </w:tcPr>
          <w:p w14:paraId="6CF35661" w14:textId="77777777" w:rsidR="00267359" w:rsidRPr="000A0A5F" w:rsidRDefault="00267359" w:rsidP="00931B8F">
            <w:pPr>
              <w:pStyle w:val="TAL"/>
              <w:rPr>
                <w:rFonts w:cs="Arial"/>
                <w:szCs w:val="18"/>
              </w:rPr>
            </w:pPr>
            <w:proofErr w:type="spellStart"/>
            <w:r w:rsidRPr="000A0A5F">
              <w:rPr>
                <w:rFonts w:hint="eastAsia"/>
                <w:lang w:eastAsia="zh-CN"/>
              </w:rPr>
              <w:t>GroupMessageDelivery</w:t>
            </w:r>
            <w:proofErr w:type="spellEnd"/>
          </w:p>
        </w:tc>
      </w:tr>
      <w:tr w:rsidR="00267359" w:rsidRPr="000A0A5F" w14:paraId="743CA70C" w14:textId="77777777" w:rsidTr="00931B8F">
        <w:trPr>
          <w:jc w:val="center"/>
        </w:trPr>
        <w:tc>
          <w:tcPr>
            <w:tcW w:w="2888" w:type="dxa"/>
            <w:vAlign w:val="center"/>
          </w:tcPr>
          <w:p w14:paraId="6246B6BB" w14:textId="77777777" w:rsidR="00267359" w:rsidRPr="000A0A5F" w:rsidRDefault="00267359" w:rsidP="00931B8F">
            <w:pPr>
              <w:pStyle w:val="TAL"/>
            </w:pPr>
            <w:proofErr w:type="spellStart"/>
            <w:r w:rsidRPr="000A0A5F">
              <w:t>ManageEntity</w:t>
            </w:r>
            <w:proofErr w:type="spellEnd"/>
          </w:p>
        </w:tc>
        <w:tc>
          <w:tcPr>
            <w:tcW w:w="964" w:type="dxa"/>
            <w:vAlign w:val="center"/>
          </w:tcPr>
          <w:p w14:paraId="4DDD1DC4" w14:textId="77777777" w:rsidR="00267359" w:rsidRPr="000A0A5F" w:rsidRDefault="00267359" w:rsidP="00931B8F">
            <w:pPr>
              <w:pStyle w:val="TAC"/>
            </w:pPr>
            <w:r w:rsidRPr="000A0A5F">
              <w:t>5.6.2.3.7</w:t>
            </w:r>
          </w:p>
        </w:tc>
        <w:tc>
          <w:tcPr>
            <w:tcW w:w="4365" w:type="dxa"/>
            <w:vAlign w:val="center"/>
          </w:tcPr>
          <w:p w14:paraId="36CBCF61" w14:textId="77777777" w:rsidR="00267359" w:rsidRPr="000A0A5F" w:rsidRDefault="00267359" w:rsidP="00931B8F">
            <w:pPr>
              <w:pStyle w:val="TAL"/>
            </w:pPr>
            <w:r w:rsidRPr="000A0A5F">
              <w:t>Represents the origin that manages the RDS port.</w:t>
            </w:r>
          </w:p>
        </w:tc>
        <w:tc>
          <w:tcPr>
            <w:tcW w:w="1412" w:type="dxa"/>
            <w:vAlign w:val="center"/>
          </w:tcPr>
          <w:p w14:paraId="43DF9AA6" w14:textId="77777777" w:rsidR="00267359" w:rsidRPr="000A0A5F" w:rsidRDefault="00267359" w:rsidP="00931B8F">
            <w:pPr>
              <w:pStyle w:val="TAL"/>
              <w:rPr>
                <w:rFonts w:cs="Arial"/>
                <w:szCs w:val="18"/>
              </w:rPr>
            </w:pPr>
          </w:p>
        </w:tc>
      </w:tr>
      <w:tr w:rsidR="00267359" w:rsidRPr="000A0A5F" w14:paraId="39875A07" w14:textId="77777777" w:rsidTr="00931B8F">
        <w:trPr>
          <w:jc w:val="center"/>
        </w:trPr>
        <w:tc>
          <w:tcPr>
            <w:tcW w:w="2888" w:type="dxa"/>
            <w:vAlign w:val="center"/>
          </w:tcPr>
          <w:p w14:paraId="55E161E8" w14:textId="77777777" w:rsidR="00267359" w:rsidRPr="000A0A5F" w:rsidRDefault="00267359" w:rsidP="00931B8F">
            <w:pPr>
              <w:pStyle w:val="TAL"/>
            </w:pPr>
            <w:proofErr w:type="spellStart"/>
            <w:r w:rsidRPr="000A0A5F">
              <w:t>ManagePort</w:t>
            </w:r>
            <w:proofErr w:type="spellEnd"/>
          </w:p>
        </w:tc>
        <w:tc>
          <w:tcPr>
            <w:tcW w:w="964" w:type="dxa"/>
            <w:vAlign w:val="center"/>
          </w:tcPr>
          <w:p w14:paraId="4275E682" w14:textId="77777777" w:rsidR="00267359" w:rsidRPr="000A0A5F" w:rsidRDefault="00267359" w:rsidP="00931B8F">
            <w:pPr>
              <w:pStyle w:val="TAC"/>
            </w:pPr>
            <w:r w:rsidRPr="000A0A5F">
              <w:t>5.6.2.1.9</w:t>
            </w:r>
          </w:p>
        </w:tc>
        <w:tc>
          <w:tcPr>
            <w:tcW w:w="4365" w:type="dxa"/>
            <w:vAlign w:val="center"/>
          </w:tcPr>
          <w:p w14:paraId="4018F247" w14:textId="77777777" w:rsidR="00267359" w:rsidRPr="000A0A5F" w:rsidRDefault="00267359" w:rsidP="00931B8F">
            <w:pPr>
              <w:pStyle w:val="TAL"/>
            </w:pPr>
            <w:r w:rsidRPr="000A0A5F">
              <w:t xml:space="preserve">Represents the configuration of </w:t>
            </w:r>
            <w:proofErr w:type="gramStart"/>
            <w:r w:rsidRPr="000A0A5F">
              <w:t>a</w:t>
            </w:r>
            <w:proofErr w:type="gramEnd"/>
            <w:r w:rsidRPr="000A0A5F">
              <w:t xml:space="preserve"> RDS dynamic port management.</w:t>
            </w:r>
          </w:p>
        </w:tc>
        <w:tc>
          <w:tcPr>
            <w:tcW w:w="1412" w:type="dxa"/>
            <w:vAlign w:val="center"/>
          </w:tcPr>
          <w:p w14:paraId="18135A99" w14:textId="77777777" w:rsidR="00267359" w:rsidRPr="000A0A5F" w:rsidRDefault="00267359" w:rsidP="00931B8F">
            <w:pPr>
              <w:pStyle w:val="TAL"/>
              <w:rPr>
                <w:rFonts w:cs="Arial"/>
                <w:szCs w:val="18"/>
              </w:rPr>
            </w:pPr>
            <w:proofErr w:type="spellStart"/>
            <w:r w:rsidRPr="000A0A5F">
              <w:t>Rds_dynamic_port</w:t>
            </w:r>
            <w:proofErr w:type="spellEnd"/>
          </w:p>
        </w:tc>
      </w:tr>
      <w:tr w:rsidR="00267359" w:rsidRPr="000A0A5F" w14:paraId="10FB2C32" w14:textId="77777777" w:rsidTr="00931B8F">
        <w:trPr>
          <w:jc w:val="center"/>
        </w:trPr>
        <w:tc>
          <w:tcPr>
            <w:tcW w:w="2888" w:type="dxa"/>
            <w:vAlign w:val="center"/>
          </w:tcPr>
          <w:p w14:paraId="18958C19" w14:textId="77777777" w:rsidR="00267359" w:rsidRPr="000A0A5F" w:rsidRDefault="00267359" w:rsidP="00931B8F">
            <w:pPr>
              <w:pStyle w:val="TAL"/>
            </w:pPr>
            <w:proofErr w:type="spellStart"/>
            <w:r w:rsidRPr="000A0A5F">
              <w:rPr>
                <w:lang w:eastAsia="zh-CN"/>
              </w:rPr>
              <w:t>ManagePort</w:t>
            </w:r>
            <w:r w:rsidRPr="000A0A5F">
              <w:rPr>
                <w:rFonts w:hint="eastAsia"/>
                <w:lang w:eastAsia="zh-CN"/>
              </w:rPr>
              <w:t>Notifi</w:t>
            </w:r>
            <w:r w:rsidRPr="000A0A5F">
              <w:rPr>
                <w:lang w:eastAsia="zh-CN"/>
              </w:rPr>
              <w:t>c</w:t>
            </w:r>
            <w:r w:rsidRPr="000A0A5F">
              <w:rPr>
                <w:rFonts w:hint="eastAsia"/>
                <w:lang w:eastAsia="zh-CN"/>
              </w:rPr>
              <w:t>ation</w:t>
            </w:r>
            <w:proofErr w:type="spellEnd"/>
          </w:p>
        </w:tc>
        <w:tc>
          <w:tcPr>
            <w:tcW w:w="964" w:type="dxa"/>
            <w:vAlign w:val="center"/>
          </w:tcPr>
          <w:p w14:paraId="3C2C4E7C" w14:textId="77777777" w:rsidR="00267359" w:rsidRPr="000A0A5F" w:rsidRDefault="00267359" w:rsidP="00931B8F">
            <w:pPr>
              <w:pStyle w:val="TAC"/>
            </w:pPr>
            <w:r w:rsidRPr="000A0A5F">
              <w:t>5.6.2.1.10</w:t>
            </w:r>
          </w:p>
        </w:tc>
        <w:tc>
          <w:tcPr>
            <w:tcW w:w="4365" w:type="dxa"/>
            <w:vAlign w:val="center"/>
          </w:tcPr>
          <w:p w14:paraId="0ACBB5C1" w14:textId="77777777" w:rsidR="00267359" w:rsidRPr="000A0A5F" w:rsidRDefault="00267359" w:rsidP="00931B8F">
            <w:pPr>
              <w:pStyle w:val="TAL"/>
            </w:pPr>
            <w:r w:rsidRPr="000A0A5F">
              <w:t xml:space="preserve">Represents </w:t>
            </w:r>
            <w:r w:rsidRPr="000A0A5F">
              <w:rPr>
                <w:rFonts w:hint="eastAsia"/>
                <w:lang w:eastAsia="zh-CN"/>
              </w:rPr>
              <w:t xml:space="preserve">a </w:t>
            </w:r>
            <w:proofErr w:type="spellStart"/>
            <w:r w:rsidRPr="000A0A5F">
              <w:rPr>
                <w:lang w:eastAsia="zh-CN"/>
              </w:rPr>
              <w:t>ManagePort</w:t>
            </w:r>
            <w:proofErr w:type="spellEnd"/>
            <w:r w:rsidRPr="000A0A5F">
              <w:rPr>
                <w:rFonts w:hint="eastAsia"/>
                <w:lang w:eastAsia="zh-CN"/>
              </w:rPr>
              <w:t xml:space="preserve"> </w:t>
            </w:r>
            <w:r w:rsidRPr="000A0A5F">
              <w:rPr>
                <w:lang w:eastAsia="zh-CN"/>
              </w:rPr>
              <w:t>notification of port numbers that are reserved</w:t>
            </w:r>
            <w:r w:rsidRPr="000A0A5F">
              <w:t>.</w:t>
            </w:r>
          </w:p>
        </w:tc>
        <w:tc>
          <w:tcPr>
            <w:tcW w:w="1412" w:type="dxa"/>
            <w:vAlign w:val="center"/>
          </w:tcPr>
          <w:p w14:paraId="44086443" w14:textId="77777777" w:rsidR="00267359" w:rsidRPr="000A0A5F" w:rsidRDefault="00267359" w:rsidP="00931B8F">
            <w:pPr>
              <w:pStyle w:val="TAL"/>
              <w:rPr>
                <w:rFonts w:cs="Arial"/>
                <w:szCs w:val="18"/>
              </w:rPr>
            </w:pPr>
          </w:p>
        </w:tc>
      </w:tr>
      <w:tr w:rsidR="00267359" w:rsidRPr="000A0A5F" w14:paraId="308AEE90" w14:textId="77777777" w:rsidTr="00931B8F">
        <w:trPr>
          <w:jc w:val="center"/>
        </w:trPr>
        <w:tc>
          <w:tcPr>
            <w:tcW w:w="2888" w:type="dxa"/>
            <w:vAlign w:val="center"/>
          </w:tcPr>
          <w:p w14:paraId="0EDB2314" w14:textId="77777777" w:rsidR="00267359" w:rsidRPr="000A0A5F" w:rsidRDefault="00267359" w:rsidP="00931B8F">
            <w:pPr>
              <w:pStyle w:val="TAL"/>
              <w:rPr>
                <w:lang w:eastAsia="zh-CN"/>
              </w:rPr>
            </w:pPr>
            <w:proofErr w:type="spellStart"/>
            <w:r w:rsidRPr="000A0A5F">
              <w:t>Nidd</w:t>
            </w:r>
            <w:r w:rsidRPr="000A0A5F">
              <w:rPr>
                <w:rFonts w:hint="eastAsia"/>
                <w:lang w:eastAsia="zh-CN"/>
              </w:rPr>
              <w:t>Configuration</w:t>
            </w:r>
            <w:proofErr w:type="spellEnd"/>
          </w:p>
        </w:tc>
        <w:tc>
          <w:tcPr>
            <w:tcW w:w="964" w:type="dxa"/>
            <w:vAlign w:val="center"/>
          </w:tcPr>
          <w:p w14:paraId="07DD707D" w14:textId="77777777" w:rsidR="00267359" w:rsidRPr="000A0A5F" w:rsidRDefault="00267359" w:rsidP="00931B8F">
            <w:pPr>
              <w:pStyle w:val="TAC"/>
            </w:pPr>
            <w:r w:rsidRPr="000A0A5F">
              <w:t>5.6.2.1.2</w:t>
            </w:r>
          </w:p>
        </w:tc>
        <w:tc>
          <w:tcPr>
            <w:tcW w:w="4365" w:type="dxa"/>
            <w:vAlign w:val="center"/>
          </w:tcPr>
          <w:p w14:paraId="5531240E" w14:textId="77777777" w:rsidR="00267359" w:rsidRPr="000A0A5F" w:rsidRDefault="00267359" w:rsidP="00931B8F">
            <w:pPr>
              <w:pStyle w:val="TAL"/>
            </w:pPr>
            <w:r w:rsidRPr="000A0A5F">
              <w:t>Represents the configuration for NIDD.</w:t>
            </w:r>
          </w:p>
        </w:tc>
        <w:tc>
          <w:tcPr>
            <w:tcW w:w="1412" w:type="dxa"/>
            <w:vAlign w:val="center"/>
          </w:tcPr>
          <w:p w14:paraId="59411336" w14:textId="77777777" w:rsidR="00267359" w:rsidRPr="000A0A5F" w:rsidRDefault="00267359" w:rsidP="00931B8F">
            <w:pPr>
              <w:pStyle w:val="TAL"/>
              <w:rPr>
                <w:rFonts w:cs="Arial"/>
                <w:szCs w:val="18"/>
              </w:rPr>
            </w:pPr>
          </w:p>
        </w:tc>
      </w:tr>
      <w:tr w:rsidR="00267359" w:rsidRPr="000A0A5F" w14:paraId="07395EE0" w14:textId="77777777" w:rsidTr="00931B8F">
        <w:trPr>
          <w:jc w:val="center"/>
        </w:trPr>
        <w:tc>
          <w:tcPr>
            <w:tcW w:w="2888" w:type="dxa"/>
            <w:vAlign w:val="center"/>
          </w:tcPr>
          <w:p w14:paraId="5CEECC06" w14:textId="77777777" w:rsidR="00267359" w:rsidRPr="000A0A5F" w:rsidRDefault="00267359" w:rsidP="00931B8F">
            <w:pPr>
              <w:pStyle w:val="TAL"/>
            </w:pPr>
            <w:proofErr w:type="spellStart"/>
            <w:r w:rsidRPr="000A0A5F">
              <w:rPr>
                <w:rFonts w:hint="eastAsia"/>
                <w:lang w:eastAsia="zh-CN"/>
              </w:rPr>
              <w:t>NiddConfiguration</w:t>
            </w:r>
            <w:r w:rsidRPr="000A0A5F">
              <w:rPr>
                <w:lang w:eastAsia="zh-CN"/>
              </w:rPr>
              <w:t>Patch</w:t>
            </w:r>
            <w:proofErr w:type="spellEnd"/>
          </w:p>
        </w:tc>
        <w:tc>
          <w:tcPr>
            <w:tcW w:w="964" w:type="dxa"/>
            <w:vAlign w:val="center"/>
          </w:tcPr>
          <w:p w14:paraId="5015E77B" w14:textId="77777777" w:rsidR="00267359" w:rsidRPr="000A0A5F" w:rsidRDefault="00267359" w:rsidP="00931B8F">
            <w:pPr>
              <w:pStyle w:val="TAC"/>
            </w:pPr>
            <w:r w:rsidRPr="000A0A5F">
              <w:t>5.6.2.1.7</w:t>
            </w:r>
          </w:p>
        </w:tc>
        <w:tc>
          <w:tcPr>
            <w:tcW w:w="4365" w:type="dxa"/>
            <w:vAlign w:val="center"/>
          </w:tcPr>
          <w:p w14:paraId="735E49B3" w14:textId="77777777" w:rsidR="00267359" w:rsidRPr="000A0A5F" w:rsidRDefault="00267359" w:rsidP="00931B8F">
            <w:pPr>
              <w:pStyle w:val="TAL"/>
            </w:pPr>
            <w:r w:rsidRPr="000A0A5F">
              <w:t xml:space="preserve">Represents the parameters to </w:t>
            </w:r>
            <w:r w:rsidRPr="000A0A5F">
              <w:rPr>
                <w:rFonts w:hint="eastAsia"/>
                <w:lang w:eastAsia="zh-CN"/>
              </w:rPr>
              <w:t>update a NIDD configuration</w:t>
            </w:r>
            <w:r w:rsidRPr="000A0A5F">
              <w:t>.</w:t>
            </w:r>
          </w:p>
        </w:tc>
        <w:tc>
          <w:tcPr>
            <w:tcW w:w="1412" w:type="dxa"/>
            <w:vAlign w:val="center"/>
          </w:tcPr>
          <w:p w14:paraId="033E4713" w14:textId="77777777" w:rsidR="00267359" w:rsidRPr="000A0A5F" w:rsidRDefault="00267359" w:rsidP="00931B8F">
            <w:pPr>
              <w:pStyle w:val="TAL"/>
              <w:rPr>
                <w:rFonts w:cs="Arial"/>
                <w:szCs w:val="18"/>
              </w:rPr>
            </w:pPr>
          </w:p>
        </w:tc>
      </w:tr>
      <w:tr w:rsidR="00267359" w:rsidRPr="000A0A5F" w14:paraId="713D8077" w14:textId="77777777" w:rsidTr="00931B8F">
        <w:trPr>
          <w:jc w:val="center"/>
        </w:trPr>
        <w:tc>
          <w:tcPr>
            <w:tcW w:w="2888" w:type="dxa"/>
            <w:vAlign w:val="center"/>
          </w:tcPr>
          <w:p w14:paraId="3EF968FB" w14:textId="77777777" w:rsidR="00267359" w:rsidRPr="000A0A5F" w:rsidRDefault="00267359" w:rsidP="00931B8F">
            <w:pPr>
              <w:pStyle w:val="TAL"/>
            </w:pPr>
            <w:proofErr w:type="spellStart"/>
            <w:r w:rsidRPr="000A0A5F">
              <w:rPr>
                <w:rFonts w:hint="eastAsia"/>
                <w:lang w:eastAsia="zh-CN"/>
              </w:rPr>
              <w:t>NiddConfigurationStatusNotifi</w:t>
            </w:r>
            <w:r w:rsidRPr="000A0A5F">
              <w:rPr>
                <w:lang w:eastAsia="zh-CN"/>
              </w:rPr>
              <w:t>c</w:t>
            </w:r>
            <w:r w:rsidRPr="000A0A5F">
              <w:rPr>
                <w:rFonts w:hint="eastAsia"/>
                <w:lang w:eastAsia="zh-CN"/>
              </w:rPr>
              <w:t>ation</w:t>
            </w:r>
            <w:proofErr w:type="spellEnd"/>
          </w:p>
        </w:tc>
        <w:tc>
          <w:tcPr>
            <w:tcW w:w="964" w:type="dxa"/>
            <w:vAlign w:val="center"/>
          </w:tcPr>
          <w:p w14:paraId="013D3919" w14:textId="77777777" w:rsidR="00267359" w:rsidRPr="000A0A5F" w:rsidRDefault="00267359" w:rsidP="00931B8F">
            <w:pPr>
              <w:pStyle w:val="TAC"/>
            </w:pPr>
            <w:r w:rsidRPr="000A0A5F">
              <w:t>5.6.2.1.6</w:t>
            </w:r>
          </w:p>
        </w:tc>
        <w:tc>
          <w:tcPr>
            <w:tcW w:w="4365" w:type="dxa"/>
            <w:vAlign w:val="center"/>
          </w:tcPr>
          <w:p w14:paraId="24C4290F" w14:textId="77777777" w:rsidR="00267359" w:rsidRPr="000A0A5F" w:rsidRDefault="00267359" w:rsidP="00931B8F">
            <w:pPr>
              <w:pStyle w:val="TAL"/>
            </w:pPr>
            <w:r w:rsidRPr="000A0A5F">
              <w:t xml:space="preserve">Represents </w:t>
            </w:r>
            <w:proofErr w:type="gramStart"/>
            <w:r w:rsidRPr="000A0A5F">
              <w:rPr>
                <w:rFonts w:hint="eastAsia"/>
                <w:lang w:eastAsia="zh-CN"/>
              </w:rPr>
              <w:t>an</w:t>
            </w:r>
            <w:proofErr w:type="gramEnd"/>
            <w:r w:rsidRPr="000A0A5F">
              <w:rPr>
                <w:rFonts w:hint="eastAsia"/>
                <w:lang w:eastAsia="zh-CN"/>
              </w:rPr>
              <w:t xml:space="preserve"> NIDD configuration status </w:t>
            </w:r>
            <w:r w:rsidRPr="000A0A5F">
              <w:rPr>
                <w:lang w:eastAsia="zh-CN"/>
              </w:rPr>
              <w:t>notification</w:t>
            </w:r>
            <w:r w:rsidRPr="000A0A5F">
              <w:rPr>
                <w:rFonts w:eastAsia="Batang"/>
              </w:rPr>
              <w:t>.</w:t>
            </w:r>
          </w:p>
        </w:tc>
        <w:tc>
          <w:tcPr>
            <w:tcW w:w="1412" w:type="dxa"/>
            <w:vAlign w:val="center"/>
          </w:tcPr>
          <w:p w14:paraId="1467E80A" w14:textId="77777777" w:rsidR="00267359" w:rsidRPr="000A0A5F" w:rsidRDefault="00267359" w:rsidP="00931B8F">
            <w:pPr>
              <w:pStyle w:val="TAL"/>
              <w:rPr>
                <w:rFonts w:cs="Arial"/>
                <w:szCs w:val="18"/>
              </w:rPr>
            </w:pPr>
          </w:p>
        </w:tc>
      </w:tr>
      <w:tr w:rsidR="00267359" w:rsidRPr="000A0A5F" w14:paraId="1CED55D7" w14:textId="77777777" w:rsidTr="00931B8F">
        <w:trPr>
          <w:jc w:val="center"/>
        </w:trPr>
        <w:tc>
          <w:tcPr>
            <w:tcW w:w="2888" w:type="dxa"/>
            <w:vAlign w:val="center"/>
          </w:tcPr>
          <w:p w14:paraId="5F763998" w14:textId="77777777" w:rsidR="00267359" w:rsidRPr="000A0A5F" w:rsidRDefault="00267359" w:rsidP="00931B8F">
            <w:pPr>
              <w:pStyle w:val="TAL"/>
            </w:pPr>
            <w:proofErr w:type="spellStart"/>
            <w:r w:rsidRPr="000A0A5F">
              <w:t>NiddDownlinkDataDeliveryFailure</w:t>
            </w:r>
            <w:proofErr w:type="spellEnd"/>
          </w:p>
        </w:tc>
        <w:tc>
          <w:tcPr>
            <w:tcW w:w="964" w:type="dxa"/>
            <w:vAlign w:val="center"/>
          </w:tcPr>
          <w:p w14:paraId="558C7514" w14:textId="77777777" w:rsidR="00267359" w:rsidRPr="000A0A5F" w:rsidRDefault="00267359" w:rsidP="00931B8F">
            <w:pPr>
              <w:pStyle w:val="TAC"/>
            </w:pPr>
            <w:r w:rsidRPr="000A0A5F">
              <w:t>5.6.2.2.4</w:t>
            </w:r>
          </w:p>
        </w:tc>
        <w:tc>
          <w:tcPr>
            <w:tcW w:w="4365" w:type="dxa"/>
            <w:vAlign w:val="center"/>
          </w:tcPr>
          <w:p w14:paraId="08745995" w14:textId="77777777" w:rsidR="00267359" w:rsidRPr="000A0A5F" w:rsidRDefault="00267359" w:rsidP="00931B8F">
            <w:pPr>
              <w:pStyle w:val="TAL"/>
            </w:pPr>
            <w:r w:rsidRPr="000A0A5F">
              <w:t>Represents information related to a failure delivery result</w:t>
            </w:r>
            <w:r w:rsidRPr="000A0A5F">
              <w:rPr>
                <w:rFonts w:eastAsia="Batang"/>
              </w:rPr>
              <w:t>.</w:t>
            </w:r>
          </w:p>
        </w:tc>
        <w:tc>
          <w:tcPr>
            <w:tcW w:w="1412" w:type="dxa"/>
            <w:vAlign w:val="center"/>
          </w:tcPr>
          <w:p w14:paraId="729D7062" w14:textId="77777777" w:rsidR="00267359" w:rsidRPr="000A0A5F" w:rsidRDefault="00267359" w:rsidP="00931B8F">
            <w:pPr>
              <w:pStyle w:val="TAL"/>
              <w:rPr>
                <w:rFonts w:cs="Arial"/>
                <w:szCs w:val="18"/>
              </w:rPr>
            </w:pPr>
          </w:p>
        </w:tc>
      </w:tr>
      <w:tr w:rsidR="00267359" w:rsidRPr="000A0A5F" w14:paraId="539DF1E6" w14:textId="77777777" w:rsidTr="00931B8F">
        <w:trPr>
          <w:jc w:val="center"/>
        </w:trPr>
        <w:tc>
          <w:tcPr>
            <w:tcW w:w="2888" w:type="dxa"/>
            <w:vAlign w:val="center"/>
          </w:tcPr>
          <w:p w14:paraId="5802E4DB" w14:textId="77777777" w:rsidR="00267359" w:rsidRPr="000A0A5F" w:rsidRDefault="00267359" w:rsidP="00931B8F">
            <w:pPr>
              <w:pStyle w:val="TAL"/>
            </w:pPr>
            <w:proofErr w:type="spellStart"/>
            <w:r w:rsidRPr="000A0A5F">
              <w:t>NiddDownlinkDataDeliveryStatusNotification</w:t>
            </w:r>
            <w:proofErr w:type="spellEnd"/>
          </w:p>
        </w:tc>
        <w:tc>
          <w:tcPr>
            <w:tcW w:w="964" w:type="dxa"/>
            <w:vAlign w:val="center"/>
          </w:tcPr>
          <w:p w14:paraId="021297E7" w14:textId="77777777" w:rsidR="00267359" w:rsidRPr="000A0A5F" w:rsidRDefault="00267359" w:rsidP="00931B8F">
            <w:pPr>
              <w:pStyle w:val="TAC"/>
            </w:pPr>
            <w:r w:rsidRPr="000A0A5F">
              <w:t>5.6.2.1.5</w:t>
            </w:r>
          </w:p>
        </w:tc>
        <w:tc>
          <w:tcPr>
            <w:tcW w:w="4365" w:type="dxa"/>
            <w:vAlign w:val="center"/>
          </w:tcPr>
          <w:p w14:paraId="1E5A3370" w14:textId="77777777" w:rsidR="00267359" w:rsidRPr="000A0A5F" w:rsidRDefault="00267359" w:rsidP="00931B8F">
            <w:pPr>
              <w:pStyle w:val="TAL"/>
            </w:pPr>
            <w:r w:rsidRPr="000A0A5F">
              <w:t>Represents the delivery status of a specific NIDD downlink data delivery.</w:t>
            </w:r>
          </w:p>
        </w:tc>
        <w:tc>
          <w:tcPr>
            <w:tcW w:w="1412" w:type="dxa"/>
            <w:vAlign w:val="center"/>
          </w:tcPr>
          <w:p w14:paraId="05742436" w14:textId="77777777" w:rsidR="00267359" w:rsidRPr="000A0A5F" w:rsidRDefault="00267359" w:rsidP="00931B8F">
            <w:pPr>
              <w:pStyle w:val="TAL"/>
              <w:rPr>
                <w:rFonts w:cs="Arial"/>
                <w:szCs w:val="18"/>
              </w:rPr>
            </w:pPr>
          </w:p>
        </w:tc>
      </w:tr>
      <w:tr w:rsidR="00267359" w:rsidRPr="000A0A5F" w14:paraId="6CECB7BD" w14:textId="77777777" w:rsidTr="00931B8F">
        <w:trPr>
          <w:jc w:val="center"/>
        </w:trPr>
        <w:tc>
          <w:tcPr>
            <w:tcW w:w="2888" w:type="dxa"/>
            <w:vAlign w:val="center"/>
          </w:tcPr>
          <w:p w14:paraId="6D55ECED" w14:textId="77777777" w:rsidR="00267359" w:rsidRPr="000A0A5F" w:rsidRDefault="00267359" w:rsidP="00931B8F">
            <w:pPr>
              <w:pStyle w:val="TAL"/>
            </w:pPr>
            <w:proofErr w:type="spellStart"/>
            <w:r w:rsidRPr="000A0A5F">
              <w:t>NiddDownlinkDataTransfer</w:t>
            </w:r>
            <w:proofErr w:type="spellEnd"/>
          </w:p>
        </w:tc>
        <w:tc>
          <w:tcPr>
            <w:tcW w:w="964" w:type="dxa"/>
            <w:vAlign w:val="center"/>
          </w:tcPr>
          <w:p w14:paraId="146F4147" w14:textId="77777777" w:rsidR="00267359" w:rsidRPr="000A0A5F" w:rsidRDefault="00267359" w:rsidP="00931B8F">
            <w:pPr>
              <w:pStyle w:val="TAC"/>
            </w:pPr>
            <w:r w:rsidRPr="000A0A5F">
              <w:t>5.6.2.1.3</w:t>
            </w:r>
          </w:p>
        </w:tc>
        <w:tc>
          <w:tcPr>
            <w:tcW w:w="4365" w:type="dxa"/>
            <w:vAlign w:val="center"/>
          </w:tcPr>
          <w:p w14:paraId="0B27F9F8" w14:textId="77777777" w:rsidR="00267359" w:rsidRPr="000A0A5F" w:rsidRDefault="00267359" w:rsidP="00931B8F">
            <w:pPr>
              <w:pStyle w:val="TAL"/>
            </w:pPr>
            <w:r w:rsidRPr="000A0A5F">
              <w:t>Represents the received NIDD downlink data from the SCS/AS.</w:t>
            </w:r>
          </w:p>
        </w:tc>
        <w:tc>
          <w:tcPr>
            <w:tcW w:w="1412" w:type="dxa"/>
            <w:vAlign w:val="center"/>
          </w:tcPr>
          <w:p w14:paraId="17AD42EA" w14:textId="77777777" w:rsidR="00267359" w:rsidRPr="000A0A5F" w:rsidRDefault="00267359" w:rsidP="00931B8F">
            <w:pPr>
              <w:pStyle w:val="TAL"/>
              <w:rPr>
                <w:rFonts w:cs="Arial"/>
                <w:szCs w:val="18"/>
              </w:rPr>
            </w:pPr>
          </w:p>
        </w:tc>
      </w:tr>
      <w:tr w:rsidR="00267359" w:rsidRPr="000A0A5F" w14:paraId="10BFD83A" w14:textId="77777777" w:rsidTr="00931B8F">
        <w:trPr>
          <w:jc w:val="center"/>
        </w:trPr>
        <w:tc>
          <w:tcPr>
            <w:tcW w:w="2888" w:type="dxa"/>
            <w:vAlign w:val="center"/>
          </w:tcPr>
          <w:p w14:paraId="5051B85B" w14:textId="77777777" w:rsidR="00267359" w:rsidRPr="000A0A5F" w:rsidRDefault="00267359" w:rsidP="00931B8F">
            <w:pPr>
              <w:pStyle w:val="TAL"/>
            </w:pPr>
            <w:proofErr w:type="spellStart"/>
            <w:r w:rsidRPr="000A0A5F">
              <w:t>NiddDownlinkDataTransferPatch</w:t>
            </w:r>
            <w:proofErr w:type="spellEnd"/>
          </w:p>
        </w:tc>
        <w:tc>
          <w:tcPr>
            <w:tcW w:w="964" w:type="dxa"/>
            <w:vAlign w:val="center"/>
          </w:tcPr>
          <w:p w14:paraId="6A1A6E12" w14:textId="77777777" w:rsidR="00267359" w:rsidRPr="000A0A5F" w:rsidRDefault="00267359" w:rsidP="00931B8F">
            <w:pPr>
              <w:pStyle w:val="TAC"/>
            </w:pPr>
            <w:r w:rsidRPr="000A0A5F">
              <w:t>5.6.2.1.11</w:t>
            </w:r>
          </w:p>
        </w:tc>
        <w:tc>
          <w:tcPr>
            <w:tcW w:w="4365" w:type="dxa"/>
            <w:vAlign w:val="center"/>
          </w:tcPr>
          <w:p w14:paraId="12FDA1C7" w14:textId="77777777" w:rsidR="00267359" w:rsidRPr="000A0A5F" w:rsidRDefault="00267359" w:rsidP="00931B8F">
            <w:pPr>
              <w:pStyle w:val="TAL"/>
            </w:pPr>
            <w:r w:rsidRPr="000A0A5F">
              <w:t>Represents the parameters to request the modification of an Individual NIDD Downlink Data Delivery resource.</w:t>
            </w:r>
          </w:p>
        </w:tc>
        <w:tc>
          <w:tcPr>
            <w:tcW w:w="1412" w:type="dxa"/>
            <w:vAlign w:val="center"/>
          </w:tcPr>
          <w:p w14:paraId="2733FEB9" w14:textId="77777777" w:rsidR="00267359" w:rsidRPr="000A0A5F" w:rsidRDefault="00267359" w:rsidP="00931B8F">
            <w:pPr>
              <w:pStyle w:val="TAL"/>
              <w:rPr>
                <w:rFonts w:cs="Arial"/>
                <w:szCs w:val="18"/>
              </w:rPr>
            </w:pPr>
            <w:proofErr w:type="spellStart"/>
            <w:r w:rsidRPr="000A0A5F">
              <w:rPr>
                <w:rFonts w:cs="Arial"/>
                <w:szCs w:val="18"/>
              </w:rPr>
              <w:t>PatchUpdate</w:t>
            </w:r>
            <w:proofErr w:type="spellEnd"/>
          </w:p>
        </w:tc>
      </w:tr>
      <w:tr w:rsidR="00267359" w:rsidRPr="000A0A5F" w14:paraId="381FD525" w14:textId="77777777" w:rsidTr="00931B8F">
        <w:trPr>
          <w:jc w:val="center"/>
        </w:trPr>
        <w:tc>
          <w:tcPr>
            <w:tcW w:w="2888" w:type="dxa"/>
            <w:vAlign w:val="center"/>
          </w:tcPr>
          <w:p w14:paraId="2AD6D475" w14:textId="77777777" w:rsidR="00267359" w:rsidRPr="000A0A5F" w:rsidRDefault="00267359" w:rsidP="00931B8F">
            <w:pPr>
              <w:pStyle w:val="TAL"/>
            </w:pPr>
            <w:proofErr w:type="spellStart"/>
            <w:r w:rsidRPr="000A0A5F">
              <w:t>NiddStatus</w:t>
            </w:r>
            <w:proofErr w:type="spellEnd"/>
          </w:p>
        </w:tc>
        <w:tc>
          <w:tcPr>
            <w:tcW w:w="964" w:type="dxa"/>
            <w:vAlign w:val="center"/>
          </w:tcPr>
          <w:p w14:paraId="0EA14680" w14:textId="77777777" w:rsidR="00267359" w:rsidRPr="000A0A5F" w:rsidRDefault="00267359" w:rsidP="00931B8F">
            <w:pPr>
              <w:pStyle w:val="TAC"/>
            </w:pPr>
            <w:r w:rsidRPr="000A0A5F">
              <w:t>5.6.2.3.5</w:t>
            </w:r>
          </w:p>
        </w:tc>
        <w:tc>
          <w:tcPr>
            <w:tcW w:w="4365" w:type="dxa"/>
            <w:vAlign w:val="center"/>
          </w:tcPr>
          <w:p w14:paraId="5C1A669A" w14:textId="77777777" w:rsidR="00267359" w:rsidRPr="000A0A5F" w:rsidRDefault="00267359" w:rsidP="00931B8F">
            <w:pPr>
              <w:pStyle w:val="TAL"/>
            </w:pPr>
            <w:r w:rsidRPr="000A0A5F">
              <w:t>Represents the status of a NIDD</w:t>
            </w:r>
            <w:r w:rsidRPr="000A0A5F">
              <w:rPr>
                <w:rFonts w:hint="eastAsia"/>
                <w:lang w:eastAsia="zh-CN"/>
              </w:rPr>
              <w:t xml:space="preserve"> configuration</w:t>
            </w:r>
            <w:r w:rsidRPr="000A0A5F">
              <w:t>.</w:t>
            </w:r>
          </w:p>
        </w:tc>
        <w:tc>
          <w:tcPr>
            <w:tcW w:w="1412" w:type="dxa"/>
            <w:vAlign w:val="center"/>
          </w:tcPr>
          <w:p w14:paraId="7BDF146F" w14:textId="77777777" w:rsidR="00267359" w:rsidRPr="000A0A5F" w:rsidRDefault="00267359" w:rsidP="00931B8F">
            <w:pPr>
              <w:pStyle w:val="TAL"/>
              <w:rPr>
                <w:rFonts w:cs="Arial"/>
                <w:szCs w:val="18"/>
              </w:rPr>
            </w:pPr>
          </w:p>
        </w:tc>
      </w:tr>
      <w:tr w:rsidR="00267359" w:rsidRPr="000A0A5F" w14:paraId="20E5B910" w14:textId="77777777" w:rsidTr="00931B8F">
        <w:trPr>
          <w:jc w:val="center"/>
        </w:trPr>
        <w:tc>
          <w:tcPr>
            <w:tcW w:w="2888" w:type="dxa"/>
            <w:vAlign w:val="center"/>
          </w:tcPr>
          <w:p w14:paraId="3840B8CB" w14:textId="77777777" w:rsidR="00267359" w:rsidRPr="000A0A5F" w:rsidRDefault="00267359" w:rsidP="00931B8F">
            <w:pPr>
              <w:pStyle w:val="TAL"/>
            </w:pPr>
            <w:proofErr w:type="spellStart"/>
            <w:r w:rsidRPr="000A0A5F">
              <w:t>Nidd</w:t>
            </w:r>
            <w:r w:rsidRPr="000A0A5F">
              <w:rPr>
                <w:rFonts w:hint="eastAsia"/>
                <w:lang w:eastAsia="zh-CN"/>
              </w:rPr>
              <w:t>Uplink</w:t>
            </w:r>
            <w:r w:rsidRPr="000A0A5F">
              <w:t>DataNotification</w:t>
            </w:r>
            <w:proofErr w:type="spellEnd"/>
          </w:p>
        </w:tc>
        <w:tc>
          <w:tcPr>
            <w:tcW w:w="964" w:type="dxa"/>
            <w:vAlign w:val="center"/>
          </w:tcPr>
          <w:p w14:paraId="25FE211C" w14:textId="77777777" w:rsidR="00267359" w:rsidRPr="000A0A5F" w:rsidRDefault="00267359" w:rsidP="00931B8F">
            <w:pPr>
              <w:pStyle w:val="TAC"/>
            </w:pPr>
            <w:r w:rsidRPr="000A0A5F">
              <w:t>5.6.2.1.4</w:t>
            </w:r>
          </w:p>
        </w:tc>
        <w:tc>
          <w:tcPr>
            <w:tcW w:w="4365" w:type="dxa"/>
            <w:vAlign w:val="center"/>
          </w:tcPr>
          <w:p w14:paraId="2148EF17" w14:textId="77777777" w:rsidR="00267359" w:rsidRPr="000A0A5F" w:rsidRDefault="00267359" w:rsidP="00931B8F">
            <w:pPr>
              <w:pStyle w:val="TAL"/>
            </w:pPr>
            <w:r w:rsidRPr="000A0A5F">
              <w:t>Represents NIDD uplink data to be notified to the SCS/AS.</w:t>
            </w:r>
          </w:p>
        </w:tc>
        <w:tc>
          <w:tcPr>
            <w:tcW w:w="1412" w:type="dxa"/>
            <w:vAlign w:val="center"/>
          </w:tcPr>
          <w:p w14:paraId="0608F683" w14:textId="77777777" w:rsidR="00267359" w:rsidRPr="000A0A5F" w:rsidRDefault="00267359" w:rsidP="00931B8F">
            <w:pPr>
              <w:pStyle w:val="TAL"/>
              <w:rPr>
                <w:rFonts w:cs="Arial"/>
                <w:szCs w:val="18"/>
              </w:rPr>
            </w:pPr>
          </w:p>
        </w:tc>
      </w:tr>
      <w:tr w:rsidR="00267359" w:rsidRPr="000A0A5F" w14:paraId="28062043" w14:textId="77777777" w:rsidTr="00931B8F">
        <w:trPr>
          <w:jc w:val="center"/>
        </w:trPr>
        <w:tc>
          <w:tcPr>
            <w:tcW w:w="2888" w:type="dxa"/>
            <w:shd w:val="clear" w:color="auto" w:fill="auto"/>
            <w:vAlign w:val="center"/>
          </w:tcPr>
          <w:p w14:paraId="27F95A81" w14:textId="77777777" w:rsidR="00267359" w:rsidRPr="000A0A5F" w:rsidRDefault="00267359" w:rsidP="00931B8F">
            <w:pPr>
              <w:pStyle w:val="TAL"/>
            </w:pPr>
            <w:proofErr w:type="spellStart"/>
            <w:r w:rsidRPr="000A0A5F">
              <w:t>PdnEstablishmentOptions</w:t>
            </w:r>
            <w:proofErr w:type="spellEnd"/>
          </w:p>
        </w:tc>
        <w:tc>
          <w:tcPr>
            <w:tcW w:w="964" w:type="dxa"/>
            <w:vAlign w:val="center"/>
          </w:tcPr>
          <w:p w14:paraId="2411C97A" w14:textId="77777777" w:rsidR="00267359" w:rsidRPr="000A0A5F" w:rsidRDefault="00267359" w:rsidP="00931B8F">
            <w:pPr>
              <w:pStyle w:val="TAC"/>
            </w:pPr>
            <w:r w:rsidRPr="000A0A5F">
              <w:t>5.6.2.3.3</w:t>
            </w:r>
          </w:p>
        </w:tc>
        <w:tc>
          <w:tcPr>
            <w:tcW w:w="4365" w:type="dxa"/>
            <w:vAlign w:val="center"/>
          </w:tcPr>
          <w:p w14:paraId="596B1327" w14:textId="77777777" w:rsidR="00267359" w:rsidRPr="000A0A5F" w:rsidRDefault="00267359" w:rsidP="00931B8F">
            <w:pPr>
              <w:pStyle w:val="TAL"/>
            </w:pPr>
            <w:r w:rsidRPr="000A0A5F">
              <w:t>Represents PDN establishment options that describe the network behaviour when there is no PDN connection towards the addressed UE</w:t>
            </w:r>
            <w:r w:rsidRPr="000A0A5F">
              <w:rPr>
                <w:rFonts w:eastAsia="Batang"/>
              </w:rPr>
              <w:t>.</w:t>
            </w:r>
          </w:p>
        </w:tc>
        <w:tc>
          <w:tcPr>
            <w:tcW w:w="1412" w:type="dxa"/>
            <w:vAlign w:val="center"/>
          </w:tcPr>
          <w:p w14:paraId="7BCAA418" w14:textId="77777777" w:rsidR="00267359" w:rsidRPr="000A0A5F" w:rsidRDefault="00267359" w:rsidP="00931B8F">
            <w:pPr>
              <w:pStyle w:val="TAL"/>
              <w:rPr>
                <w:rFonts w:cs="Arial"/>
                <w:szCs w:val="18"/>
              </w:rPr>
            </w:pPr>
          </w:p>
        </w:tc>
      </w:tr>
      <w:tr w:rsidR="00267359" w:rsidRPr="000A0A5F" w14:paraId="2A385F0A" w14:textId="77777777" w:rsidTr="00931B8F">
        <w:trPr>
          <w:jc w:val="center"/>
        </w:trPr>
        <w:tc>
          <w:tcPr>
            <w:tcW w:w="2888" w:type="dxa"/>
            <w:vAlign w:val="center"/>
          </w:tcPr>
          <w:p w14:paraId="0E10616A" w14:textId="77777777" w:rsidR="00267359" w:rsidRPr="000A0A5F" w:rsidRDefault="00267359" w:rsidP="00931B8F">
            <w:pPr>
              <w:pStyle w:val="TAL"/>
            </w:pPr>
            <w:proofErr w:type="spellStart"/>
            <w:r w:rsidRPr="000A0A5F">
              <w:t>PdnEstablishmentOptionsRm</w:t>
            </w:r>
            <w:proofErr w:type="spellEnd"/>
          </w:p>
        </w:tc>
        <w:tc>
          <w:tcPr>
            <w:tcW w:w="964" w:type="dxa"/>
            <w:vAlign w:val="center"/>
          </w:tcPr>
          <w:p w14:paraId="2575E664" w14:textId="77777777" w:rsidR="00267359" w:rsidRPr="000A0A5F" w:rsidRDefault="00267359" w:rsidP="00931B8F">
            <w:pPr>
              <w:pStyle w:val="TAC"/>
            </w:pPr>
            <w:r w:rsidRPr="000A0A5F">
              <w:t>5.6.2.3.6</w:t>
            </w:r>
          </w:p>
        </w:tc>
        <w:tc>
          <w:tcPr>
            <w:tcW w:w="4365" w:type="dxa"/>
            <w:vAlign w:val="center"/>
          </w:tcPr>
          <w:p w14:paraId="37145DB9" w14:textId="77777777" w:rsidR="00267359" w:rsidRPr="000A0A5F" w:rsidRDefault="00267359" w:rsidP="00931B8F">
            <w:pPr>
              <w:pStyle w:val="TAL"/>
            </w:pPr>
            <w:r w:rsidRPr="000A0A5F">
              <w:t xml:space="preserve">Represents the same information as the </w:t>
            </w:r>
            <w:proofErr w:type="spellStart"/>
            <w:r w:rsidRPr="000A0A5F">
              <w:t>PdnEstablishmentOptions</w:t>
            </w:r>
            <w:proofErr w:type="spellEnd"/>
            <w:r w:rsidRPr="000A0A5F">
              <w:t xml:space="preserve"> but with the "nullable: true" property.</w:t>
            </w:r>
          </w:p>
        </w:tc>
        <w:tc>
          <w:tcPr>
            <w:tcW w:w="1412" w:type="dxa"/>
            <w:vAlign w:val="center"/>
          </w:tcPr>
          <w:p w14:paraId="235C626B" w14:textId="77777777" w:rsidR="00267359" w:rsidRPr="000A0A5F" w:rsidRDefault="00267359" w:rsidP="00931B8F">
            <w:pPr>
              <w:pStyle w:val="TAL"/>
              <w:rPr>
                <w:rFonts w:cs="Arial"/>
                <w:szCs w:val="18"/>
              </w:rPr>
            </w:pPr>
          </w:p>
        </w:tc>
      </w:tr>
      <w:tr w:rsidR="00267359" w:rsidRPr="000A0A5F" w14:paraId="6AC1928C" w14:textId="77777777" w:rsidTr="00931B8F">
        <w:trPr>
          <w:jc w:val="center"/>
        </w:trPr>
        <w:tc>
          <w:tcPr>
            <w:tcW w:w="2888" w:type="dxa"/>
            <w:vAlign w:val="center"/>
          </w:tcPr>
          <w:p w14:paraId="4FA2D700" w14:textId="77777777" w:rsidR="00267359" w:rsidRPr="000A0A5F" w:rsidRDefault="00267359" w:rsidP="00931B8F">
            <w:pPr>
              <w:pStyle w:val="TAL"/>
            </w:pPr>
            <w:proofErr w:type="spellStart"/>
            <w:r w:rsidRPr="000A0A5F">
              <w:t>RdsDownlinkDataDeliveryFailure</w:t>
            </w:r>
            <w:proofErr w:type="spellEnd"/>
          </w:p>
        </w:tc>
        <w:tc>
          <w:tcPr>
            <w:tcW w:w="964" w:type="dxa"/>
            <w:vAlign w:val="center"/>
          </w:tcPr>
          <w:p w14:paraId="351F0912" w14:textId="77777777" w:rsidR="00267359" w:rsidRPr="000A0A5F" w:rsidRDefault="00267359" w:rsidP="00931B8F">
            <w:pPr>
              <w:pStyle w:val="TAC"/>
            </w:pPr>
            <w:r w:rsidRPr="000A0A5F">
              <w:t>5.6.2.2.5</w:t>
            </w:r>
          </w:p>
        </w:tc>
        <w:tc>
          <w:tcPr>
            <w:tcW w:w="4365" w:type="dxa"/>
            <w:vAlign w:val="center"/>
          </w:tcPr>
          <w:p w14:paraId="02ABCADD" w14:textId="77777777" w:rsidR="00267359" w:rsidRPr="000A0A5F" w:rsidRDefault="00267359" w:rsidP="00931B8F">
            <w:pPr>
              <w:pStyle w:val="TAL"/>
            </w:pPr>
            <w:r w:rsidRPr="000A0A5F">
              <w:t>Represents the failure delivery result for RDS</w:t>
            </w:r>
            <w:r w:rsidRPr="000A0A5F">
              <w:rPr>
                <w:rFonts w:eastAsia="Batang"/>
              </w:rPr>
              <w:t>.</w:t>
            </w:r>
          </w:p>
        </w:tc>
        <w:tc>
          <w:tcPr>
            <w:tcW w:w="1412" w:type="dxa"/>
            <w:vAlign w:val="center"/>
          </w:tcPr>
          <w:p w14:paraId="1392332A" w14:textId="77777777" w:rsidR="00267359" w:rsidRPr="000A0A5F" w:rsidRDefault="00267359" w:rsidP="00931B8F">
            <w:pPr>
              <w:pStyle w:val="TAL"/>
              <w:rPr>
                <w:rFonts w:cs="Arial"/>
                <w:szCs w:val="18"/>
              </w:rPr>
            </w:pPr>
          </w:p>
        </w:tc>
      </w:tr>
      <w:tr w:rsidR="00267359" w:rsidRPr="000A0A5F" w14:paraId="41B3CB56" w14:textId="77777777" w:rsidTr="00931B8F">
        <w:trPr>
          <w:jc w:val="center"/>
        </w:trPr>
        <w:tc>
          <w:tcPr>
            <w:tcW w:w="2888" w:type="dxa"/>
            <w:vAlign w:val="center"/>
          </w:tcPr>
          <w:p w14:paraId="1F1FEFDC" w14:textId="77777777" w:rsidR="00267359" w:rsidRPr="000A0A5F" w:rsidRDefault="00267359" w:rsidP="00931B8F">
            <w:pPr>
              <w:pStyle w:val="TAL"/>
            </w:pPr>
            <w:proofErr w:type="spellStart"/>
            <w:r w:rsidRPr="000A0A5F">
              <w:t>RdsPort</w:t>
            </w:r>
            <w:proofErr w:type="spellEnd"/>
          </w:p>
        </w:tc>
        <w:tc>
          <w:tcPr>
            <w:tcW w:w="964" w:type="dxa"/>
            <w:vAlign w:val="center"/>
          </w:tcPr>
          <w:p w14:paraId="27418D16" w14:textId="77777777" w:rsidR="00267359" w:rsidRPr="000A0A5F" w:rsidRDefault="00267359" w:rsidP="00931B8F">
            <w:pPr>
              <w:pStyle w:val="TAC"/>
            </w:pPr>
            <w:r w:rsidRPr="000A0A5F">
              <w:t>5.6.2.2.2</w:t>
            </w:r>
          </w:p>
        </w:tc>
        <w:tc>
          <w:tcPr>
            <w:tcW w:w="4365" w:type="dxa"/>
            <w:vAlign w:val="center"/>
          </w:tcPr>
          <w:p w14:paraId="18CE4762" w14:textId="77777777" w:rsidR="00267359" w:rsidRPr="000A0A5F" w:rsidRDefault="00267359" w:rsidP="00931B8F">
            <w:pPr>
              <w:pStyle w:val="TAL"/>
            </w:pPr>
            <w:r w:rsidRPr="000A0A5F">
              <w:t>Represents the port configuration for Reliable Data Transfer</w:t>
            </w:r>
            <w:r w:rsidRPr="000A0A5F">
              <w:rPr>
                <w:rFonts w:eastAsia="Batang"/>
              </w:rPr>
              <w:t>.</w:t>
            </w:r>
          </w:p>
        </w:tc>
        <w:tc>
          <w:tcPr>
            <w:tcW w:w="1412" w:type="dxa"/>
            <w:vAlign w:val="center"/>
          </w:tcPr>
          <w:p w14:paraId="3C952B88" w14:textId="77777777" w:rsidR="00267359" w:rsidRPr="000A0A5F" w:rsidRDefault="00267359" w:rsidP="00931B8F">
            <w:pPr>
              <w:pStyle w:val="TAL"/>
              <w:rPr>
                <w:rFonts w:cs="Arial"/>
                <w:szCs w:val="18"/>
              </w:rPr>
            </w:pPr>
          </w:p>
        </w:tc>
      </w:tr>
      <w:tr w:rsidR="00267359" w:rsidRPr="000A0A5F" w14:paraId="537742F2" w14:textId="77777777" w:rsidTr="00931B8F">
        <w:trPr>
          <w:jc w:val="center"/>
        </w:trPr>
        <w:tc>
          <w:tcPr>
            <w:tcW w:w="2888" w:type="dxa"/>
            <w:vAlign w:val="center"/>
          </w:tcPr>
          <w:p w14:paraId="298C6E4C" w14:textId="77777777" w:rsidR="00267359" w:rsidRPr="000A0A5F" w:rsidRDefault="00267359" w:rsidP="00931B8F">
            <w:pPr>
              <w:pStyle w:val="TAL"/>
            </w:pPr>
            <w:proofErr w:type="spellStart"/>
            <w:r w:rsidRPr="000A0A5F">
              <w:t>SerializationFormat</w:t>
            </w:r>
            <w:proofErr w:type="spellEnd"/>
          </w:p>
        </w:tc>
        <w:tc>
          <w:tcPr>
            <w:tcW w:w="964" w:type="dxa"/>
            <w:vAlign w:val="center"/>
          </w:tcPr>
          <w:p w14:paraId="0B701B1A" w14:textId="77777777" w:rsidR="00267359" w:rsidRPr="000A0A5F" w:rsidRDefault="00267359" w:rsidP="00931B8F">
            <w:pPr>
              <w:pStyle w:val="TAC"/>
            </w:pPr>
            <w:r w:rsidRPr="000A0A5F">
              <w:t>5.6.2.3.8</w:t>
            </w:r>
          </w:p>
        </w:tc>
        <w:tc>
          <w:tcPr>
            <w:tcW w:w="4365" w:type="dxa"/>
            <w:vAlign w:val="center"/>
          </w:tcPr>
          <w:p w14:paraId="66CC5E7A" w14:textId="77777777" w:rsidR="00267359" w:rsidRPr="000A0A5F" w:rsidRDefault="00267359" w:rsidP="00931B8F">
            <w:pPr>
              <w:pStyle w:val="TAL"/>
            </w:pPr>
            <w:r w:rsidRPr="000A0A5F">
              <w:t>Represents a serialization format associated with an RDS port.</w:t>
            </w:r>
          </w:p>
        </w:tc>
        <w:tc>
          <w:tcPr>
            <w:tcW w:w="1412" w:type="dxa"/>
            <w:vAlign w:val="center"/>
          </w:tcPr>
          <w:p w14:paraId="49516AB3" w14:textId="77777777" w:rsidR="00267359" w:rsidRPr="000A0A5F" w:rsidRDefault="00267359" w:rsidP="00931B8F">
            <w:pPr>
              <w:pStyle w:val="TAL"/>
              <w:rPr>
                <w:rFonts w:cs="Arial"/>
                <w:szCs w:val="18"/>
              </w:rPr>
            </w:pPr>
            <w:proofErr w:type="spellStart"/>
            <w:r w:rsidRPr="000A0A5F">
              <w:t>Rds_serialization_format</w:t>
            </w:r>
            <w:proofErr w:type="spellEnd"/>
          </w:p>
        </w:tc>
      </w:tr>
    </w:tbl>
    <w:p w14:paraId="215029AA" w14:textId="77777777" w:rsidR="00267359" w:rsidRDefault="00267359" w:rsidP="00267359"/>
    <w:p w14:paraId="1B5B19E1" w14:textId="77777777" w:rsidR="00267359" w:rsidRPr="007C3862" w:rsidRDefault="00267359" w:rsidP="00267359">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10FC8C48" w14:textId="77777777" w:rsidR="00267359" w:rsidRPr="000A0A5F" w:rsidRDefault="00267359" w:rsidP="00267359">
      <w:pPr>
        <w:pStyle w:val="50"/>
      </w:pPr>
      <w:bookmarkStart w:id="89" w:name="_Toc11247524"/>
      <w:bookmarkStart w:id="90" w:name="_Toc27044663"/>
      <w:bookmarkStart w:id="91" w:name="_Toc36033705"/>
      <w:bookmarkStart w:id="92" w:name="_Toc45131851"/>
      <w:bookmarkStart w:id="93" w:name="_Toc49776136"/>
      <w:bookmarkStart w:id="94" w:name="_Toc51747056"/>
      <w:bookmarkStart w:id="95" w:name="_Toc66360617"/>
      <w:bookmarkStart w:id="96" w:name="_Toc68105122"/>
      <w:bookmarkStart w:id="97" w:name="_Toc74755752"/>
      <w:bookmarkStart w:id="98" w:name="_Toc105674626"/>
      <w:bookmarkStart w:id="99" w:name="_Toc130502674"/>
      <w:bookmarkStart w:id="100" w:name="_Toc153625461"/>
      <w:bookmarkStart w:id="101" w:name="_Toc170114606"/>
      <w:r w:rsidRPr="000A0A5F">
        <w:t>5.7.2.1.1</w:t>
      </w:r>
      <w:r w:rsidRPr="000A0A5F">
        <w:tab/>
        <w:t>Introduction</w:t>
      </w:r>
      <w:bookmarkEnd w:id="89"/>
      <w:bookmarkEnd w:id="90"/>
      <w:bookmarkEnd w:id="91"/>
      <w:bookmarkEnd w:id="92"/>
      <w:bookmarkEnd w:id="93"/>
      <w:bookmarkEnd w:id="94"/>
      <w:bookmarkEnd w:id="95"/>
      <w:bookmarkEnd w:id="96"/>
      <w:bookmarkEnd w:id="97"/>
      <w:bookmarkEnd w:id="98"/>
      <w:bookmarkEnd w:id="99"/>
      <w:bookmarkEnd w:id="100"/>
      <w:bookmarkEnd w:id="101"/>
    </w:p>
    <w:p w14:paraId="439E5AD5" w14:textId="77777777" w:rsidR="00267359" w:rsidRPr="000A0A5F" w:rsidRDefault="00267359" w:rsidP="00267359">
      <w:r w:rsidRPr="000A0A5F">
        <w:t>This clause defines data structures to be used in resource representations, including subscription resources.</w:t>
      </w:r>
    </w:p>
    <w:p w14:paraId="2D0F6B75" w14:textId="77777777" w:rsidR="00267359" w:rsidRPr="000A0A5F" w:rsidRDefault="00267359" w:rsidP="00267359">
      <w:r w:rsidRPr="000A0A5F">
        <w:t xml:space="preserve">Table 5.7.2.1.1-1 specifies data types re-used by the </w:t>
      </w:r>
      <w:proofErr w:type="spellStart"/>
      <w:r w:rsidRPr="000A0A5F">
        <w:t>DeviceTriggering</w:t>
      </w:r>
      <w:proofErr w:type="spellEnd"/>
      <w:r w:rsidRPr="000A0A5F">
        <w:t xml:space="preserve"> API from other specifications, including a reference to their respective specifications and when needed, a short description of their use within the </w:t>
      </w:r>
      <w:proofErr w:type="spellStart"/>
      <w:r w:rsidRPr="000A0A5F">
        <w:t>DeviceTriggering</w:t>
      </w:r>
      <w:proofErr w:type="spellEnd"/>
      <w:r w:rsidRPr="000A0A5F">
        <w:t xml:space="preserve"> API. </w:t>
      </w:r>
    </w:p>
    <w:p w14:paraId="439A2552" w14:textId="77777777" w:rsidR="00267359" w:rsidRPr="000A0A5F" w:rsidRDefault="00267359" w:rsidP="00267359">
      <w:pPr>
        <w:pStyle w:val="TH"/>
      </w:pPr>
      <w:r w:rsidRPr="000A0A5F">
        <w:t xml:space="preserve">Table 5.7.2.1.1-1: </w:t>
      </w:r>
      <w:proofErr w:type="spellStart"/>
      <w:r w:rsidRPr="000A0A5F">
        <w:t>DeviceTriggering</w:t>
      </w:r>
      <w:proofErr w:type="spellEnd"/>
      <w:r w:rsidRPr="000A0A5F">
        <w:t xml:space="preserve"> API re-used Data Types</w:t>
      </w:r>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65"/>
        <w:gridCol w:w="1848"/>
        <w:gridCol w:w="4603"/>
        <w:gridCol w:w="1207"/>
      </w:tblGrid>
      <w:tr w:rsidR="00267359" w:rsidRPr="000A0A5F" w14:paraId="37915477" w14:textId="77777777" w:rsidTr="00931B8F">
        <w:trPr>
          <w:jc w:val="center"/>
        </w:trPr>
        <w:tc>
          <w:tcPr>
            <w:tcW w:w="1971" w:type="dxa"/>
            <w:shd w:val="clear" w:color="auto" w:fill="C0C0C0"/>
            <w:hideMark/>
          </w:tcPr>
          <w:p w14:paraId="0B968F03" w14:textId="77777777" w:rsidR="00267359" w:rsidRPr="000A0A5F" w:rsidRDefault="00267359" w:rsidP="00931B8F">
            <w:pPr>
              <w:pStyle w:val="TAH"/>
            </w:pPr>
            <w:r w:rsidRPr="000A0A5F">
              <w:t>Data type</w:t>
            </w:r>
          </w:p>
        </w:tc>
        <w:tc>
          <w:tcPr>
            <w:tcW w:w="1848" w:type="dxa"/>
            <w:shd w:val="clear" w:color="auto" w:fill="C0C0C0"/>
          </w:tcPr>
          <w:p w14:paraId="29F91FDC" w14:textId="77777777" w:rsidR="00267359" w:rsidRPr="000A0A5F" w:rsidRDefault="00267359" w:rsidP="00931B8F">
            <w:pPr>
              <w:pStyle w:val="TAH"/>
            </w:pPr>
            <w:r w:rsidRPr="000A0A5F">
              <w:t>Reference</w:t>
            </w:r>
          </w:p>
        </w:tc>
        <w:tc>
          <w:tcPr>
            <w:tcW w:w="4678" w:type="dxa"/>
            <w:shd w:val="clear" w:color="auto" w:fill="C0C0C0"/>
            <w:hideMark/>
          </w:tcPr>
          <w:p w14:paraId="5548167C" w14:textId="77777777" w:rsidR="00267359" w:rsidRPr="000A0A5F" w:rsidRDefault="00267359" w:rsidP="00931B8F">
            <w:pPr>
              <w:pStyle w:val="TAH"/>
            </w:pPr>
            <w:r w:rsidRPr="000A0A5F">
              <w:t>Comments</w:t>
            </w:r>
          </w:p>
        </w:tc>
        <w:tc>
          <w:tcPr>
            <w:tcW w:w="1126" w:type="dxa"/>
            <w:shd w:val="clear" w:color="auto" w:fill="C0C0C0"/>
          </w:tcPr>
          <w:p w14:paraId="49936B89" w14:textId="77777777" w:rsidR="00267359" w:rsidRPr="000A0A5F" w:rsidRDefault="00267359" w:rsidP="00931B8F">
            <w:pPr>
              <w:pStyle w:val="TAH"/>
            </w:pPr>
            <w:ins w:id="102" w:author="Parthasarathi [Nokia]" w:date="2024-09-30T19:57:00Z">
              <w:r>
                <w:t>Applicability</w:t>
              </w:r>
            </w:ins>
          </w:p>
        </w:tc>
      </w:tr>
      <w:tr w:rsidR="00267359" w:rsidRPr="000A0A5F" w14:paraId="722A97A1" w14:textId="77777777" w:rsidTr="00931B8F">
        <w:trPr>
          <w:jc w:val="center"/>
        </w:trPr>
        <w:tc>
          <w:tcPr>
            <w:tcW w:w="1971" w:type="dxa"/>
          </w:tcPr>
          <w:p w14:paraId="5D623012" w14:textId="77777777" w:rsidR="00267359" w:rsidRPr="000A0A5F" w:rsidRDefault="00267359" w:rsidP="00931B8F">
            <w:pPr>
              <w:pStyle w:val="TAL"/>
            </w:pPr>
            <w:r w:rsidRPr="000A0A5F">
              <w:rPr>
                <w:noProof/>
                <w:lang w:eastAsia="zh-CN"/>
              </w:rPr>
              <w:t>SupportedFeatures</w:t>
            </w:r>
          </w:p>
        </w:tc>
        <w:tc>
          <w:tcPr>
            <w:tcW w:w="1848" w:type="dxa"/>
          </w:tcPr>
          <w:p w14:paraId="1ADB1063" w14:textId="77777777" w:rsidR="00267359" w:rsidRPr="000A0A5F" w:rsidRDefault="00267359" w:rsidP="00931B8F">
            <w:pPr>
              <w:pStyle w:val="TAL"/>
              <w:rPr>
                <w:lang w:eastAsia="zh-CN"/>
              </w:rPr>
            </w:pPr>
            <w:r w:rsidRPr="000A0A5F">
              <w:rPr>
                <w:noProof/>
              </w:rPr>
              <w:t>3GPP TS 29.571 [45]</w:t>
            </w:r>
          </w:p>
        </w:tc>
        <w:tc>
          <w:tcPr>
            <w:tcW w:w="4678" w:type="dxa"/>
          </w:tcPr>
          <w:p w14:paraId="61106461" w14:textId="77777777" w:rsidR="00267359" w:rsidRPr="000A0A5F" w:rsidRDefault="00267359" w:rsidP="00931B8F">
            <w:pPr>
              <w:pStyle w:val="TAL"/>
              <w:rPr>
                <w:lang w:eastAsia="zh-CN"/>
              </w:rPr>
            </w:pPr>
            <w:r w:rsidRPr="000A0A5F">
              <w:rPr>
                <w:rFonts w:cs="Arial"/>
                <w:noProof/>
                <w:szCs w:val="18"/>
              </w:rPr>
              <w:t xml:space="preserve">Used to negotiate the applicability of the optional features defined in </w:t>
            </w:r>
            <w:r w:rsidRPr="000A0A5F">
              <w:rPr>
                <w:noProof/>
              </w:rPr>
              <w:t>table </w:t>
            </w:r>
            <w:r w:rsidRPr="000A0A5F">
              <w:t>5.7.4-1</w:t>
            </w:r>
            <w:r w:rsidRPr="000A0A5F">
              <w:rPr>
                <w:noProof/>
              </w:rPr>
              <w:t>.</w:t>
            </w:r>
          </w:p>
        </w:tc>
        <w:tc>
          <w:tcPr>
            <w:tcW w:w="1126" w:type="dxa"/>
          </w:tcPr>
          <w:p w14:paraId="4CE7C2D7" w14:textId="77777777" w:rsidR="00267359" w:rsidRPr="000A0A5F" w:rsidRDefault="00267359" w:rsidP="00931B8F">
            <w:pPr>
              <w:pStyle w:val="TAL"/>
              <w:rPr>
                <w:rFonts w:cs="Arial"/>
                <w:noProof/>
                <w:szCs w:val="18"/>
              </w:rPr>
            </w:pPr>
          </w:p>
        </w:tc>
      </w:tr>
    </w:tbl>
    <w:p w14:paraId="67080069" w14:textId="77777777" w:rsidR="00267359" w:rsidRPr="000A0A5F" w:rsidRDefault="00267359" w:rsidP="00267359"/>
    <w:p w14:paraId="39049EFA" w14:textId="77777777" w:rsidR="00267359" w:rsidRPr="000A0A5F" w:rsidRDefault="00267359" w:rsidP="00267359">
      <w:r w:rsidRPr="000A0A5F">
        <w:t xml:space="preserve">Table 5.7.2.1.1-2 specifies the data types defined for the </w:t>
      </w:r>
      <w:proofErr w:type="spellStart"/>
      <w:r w:rsidRPr="000A0A5F">
        <w:t>DeviceTriggering</w:t>
      </w:r>
      <w:proofErr w:type="spellEnd"/>
      <w:r w:rsidRPr="000A0A5F">
        <w:t xml:space="preserve"> API.</w:t>
      </w:r>
    </w:p>
    <w:p w14:paraId="0153A6B4" w14:textId="77777777" w:rsidR="00267359" w:rsidRPr="000A0A5F" w:rsidRDefault="00267359" w:rsidP="00267359">
      <w:pPr>
        <w:pStyle w:val="TH"/>
      </w:pPr>
      <w:r w:rsidRPr="000A0A5F">
        <w:lastRenderedPageBreak/>
        <w:t xml:space="preserve">Table 5.7.2.1.1-2: </w:t>
      </w:r>
      <w:proofErr w:type="spellStart"/>
      <w:r w:rsidRPr="000A0A5F">
        <w:t>DeviceTriggering</w:t>
      </w:r>
      <w:proofErr w:type="spellEnd"/>
      <w:r w:rsidRPr="000A0A5F">
        <w:t xml:space="preserve"> API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578"/>
        <w:gridCol w:w="1019"/>
        <w:gridCol w:w="3819"/>
        <w:gridCol w:w="1207"/>
      </w:tblGrid>
      <w:tr w:rsidR="00267359" w:rsidRPr="000A0A5F" w14:paraId="008EE270" w14:textId="77777777" w:rsidTr="00931B8F">
        <w:trPr>
          <w:jc w:val="center"/>
        </w:trPr>
        <w:tc>
          <w:tcPr>
            <w:tcW w:w="0" w:type="auto"/>
            <w:shd w:val="clear" w:color="auto" w:fill="C0C0C0"/>
            <w:vAlign w:val="center"/>
            <w:hideMark/>
          </w:tcPr>
          <w:p w14:paraId="012EFE9E" w14:textId="77777777" w:rsidR="00267359" w:rsidRPr="000A0A5F" w:rsidRDefault="00267359" w:rsidP="00931B8F">
            <w:pPr>
              <w:pStyle w:val="TAH"/>
            </w:pPr>
            <w:r w:rsidRPr="000A0A5F">
              <w:t>Data type</w:t>
            </w:r>
          </w:p>
        </w:tc>
        <w:tc>
          <w:tcPr>
            <w:tcW w:w="1019" w:type="dxa"/>
            <w:shd w:val="clear" w:color="auto" w:fill="C0C0C0"/>
            <w:vAlign w:val="center"/>
          </w:tcPr>
          <w:p w14:paraId="02EAA1DC" w14:textId="77777777" w:rsidR="00267359" w:rsidRPr="000A0A5F" w:rsidRDefault="00267359" w:rsidP="00931B8F">
            <w:pPr>
              <w:pStyle w:val="TAH"/>
            </w:pPr>
            <w:r w:rsidRPr="000A0A5F">
              <w:t>Clause defined</w:t>
            </w:r>
          </w:p>
        </w:tc>
        <w:tc>
          <w:tcPr>
            <w:tcW w:w="3825" w:type="dxa"/>
            <w:shd w:val="clear" w:color="auto" w:fill="C0C0C0"/>
            <w:vAlign w:val="center"/>
            <w:hideMark/>
          </w:tcPr>
          <w:p w14:paraId="7E502535" w14:textId="77777777" w:rsidR="00267359" w:rsidRPr="000A0A5F" w:rsidRDefault="00267359" w:rsidP="00931B8F">
            <w:pPr>
              <w:pStyle w:val="TAH"/>
            </w:pPr>
            <w:r w:rsidRPr="000A0A5F">
              <w:t>Description</w:t>
            </w:r>
          </w:p>
        </w:tc>
        <w:tc>
          <w:tcPr>
            <w:tcW w:w="0" w:type="auto"/>
            <w:shd w:val="clear" w:color="auto" w:fill="C0C0C0"/>
            <w:vAlign w:val="center"/>
          </w:tcPr>
          <w:p w14:paraId="63B0613A" w14:textId="77777777" w:rsidR="00267359" w:rsidRPr="000A0A5F" w:rsidRDefault="00267359" w:rsidP="00931B8F">
            <w:pPr>
              <w:pStyle w:val="TAH"/>
            </w:pPr>
            <w:r w:rsidRPr="000A0A5F">
              <w:t>Applicability</w:t>
            </w:r>
          </w:p>
        </w:tc>
      </w:tr>
      <w:tr w:rsidR="00267359" w:rsidRPr="000A0A5F" w14:paraId="7B75A626" w14:textId="77777777" w:rsidTr="00931B8F">
        <w:trPr>
          <w:jc w:val="center"/>
        </w:trPr>
        <w:tc>
          <w:tcPr>
            <w:tcW w:w="0" w:type="auto"/>
            <w:vAlign w:val="center"/>
          </w:tcPr>
          <w:p w14:paraId="0491998A" w14:textId="77777777" w:rsidR="00267359" w:rsidRPr="000A0A5F" w:rsidRDefault="00267359" w:rsidP="00931B8F">
            <w:pPr>
              <w:pStyle w:val="TAL"/>
            </w:pPr>
            <w:proofErr w:type="spellStart"/>
            <w:r w:rsidRPr="000A0A5F">
              <w:t>DeliveryResult</w:t>
            </w:r>
            <w:proofErr w:type="spellEnd"/>
          </w:p>
        </w:tc>
        <w:tc>
          <w:tcPr>
            <w:tcW w:w="1019" w:type="dxa"/>
            <w:vAlign w:val="center"/>
          </w:tcPr>
          <w:p w14:paraId="60BBF51C" w14:textId="77777777" w:rsidR="00267359" w:rsidRPr="000A0A5F" w:rsidRDefault="00267359" w:rsidP="00931B8F">
            <w:pPr>
              <w:pStyle w:val="TAC"/>
            </w:pPr>
            <w:r w:rsidRPr="000A0A5F">
              <w:t>5.7.2.2.3</w:t>
            </w:r>
          </w:p>
        </w:tc>
        <w:tc>
          <w:tcPr>
            <w:tcW w:w="3825" w:type="dxa"/>
            <w:vAlign w:val="center"/>
          </w:tcPr>
          <w:p w14:paraId="25B71E6E" w14:textId="77777777" w:rsidR="00267359" w:rsidRPr="000A0A5F" w:rsidRDefault="00267359" w:rsidP="00931B8F">
            <w:pPr>
              <w:pStyle w:val="TAL"/>
              <w:rPr>
                <w:rFonts w:cs="Arial"/>
                <w:szCs w:val="18"/>
              </w:rPr>
            </w:pPr>
            <w:r w:rsidRPr="000A0A5F">
              <w:rPr>
                <w:rFonts w:eastAsia="Batang"/>
              </w:rPr>
              <w:t xml:space="preserve">Represents </w:t>
            </w:r>
            <w:r w:rsidRPr="000A0A5F">
              <w:t>the result of the delivery of a device triggering request</w:t>
            </w:r>
            <w:r w:rsidRPr="000A0A5F">
              <w:rPr>
                <w:rFonts w:eastAsia="Batang"/>
              </w:rPr>
              <w:t>.</w:t>
            </w:r>
          </w:p>
        </w:tc>
        <w:tc>
          <w:tcPr>
            <w:tcW w:w="0" w:type="auto"/>
            <w:vAlign w:val="center"/>
          </w:tcPr>
          <w:p w14:paraId="7D1721B9" w14:textId="77777777" w:rsidR="00267359" w:rsidRPr="000A0A5F" w:rsidRDefault="00267359" w:rsidP="00931B8F">
            <w:pPr>
              <w:pStyle w:val="TAL"/>
              <w:rPr>
                <w:rFonts w:cs="Arial"/>
                <w:szCs w:val="18"/>
              </w:rPr>
            </w:pPr>
          </w:p>
        </w:tc>
      </w:tr>
      <w:tr w:rsidR="00267359" w:rsidRPr="000A0A5F" w14:paraId="5FCEA258" w14:textId="77777777" w:rsidTr="00931B8F">
        <w:trPr>
          <w:jc w:val="center"/>
        </w:trPr>
        <w:tc>
          <w:tcPr>
            <w:tcW w:w="0" w:type="auto"/>
            <w:vAlign w:val="center"/>
          </w:tcPr>
          <w:p w14:paraId="6B73E807" w14:textId="77777777" w:rsidR="00267359" w:rsidRPr="000A0A5F" w:rsidRDefault="00267359" w:rsidP="00931B8F">
            <w:pPr>
              <w:pStyle w:val="TAL"/>
            </w:pPr>
            <w:proofErr w:type="spellStart"/>
            <w:r w:rsidRPr="000A0A5F">
              <w:t>DeviceTriggering</w:t>
            </w:r>
            <w:proofErr w:type="spellEnd"/>
          </w:p>
        </w:tc>
        <w:tc>
          <w:tcPr>
            <w:tcW w:w="1019" w:type="dxa"/>
            <w:vAlign w:val="center"/>
          </w:tcPr>
          <w:p w14:paraId="589947DB" w14:textId="77777777" w:rsidR="00267359" w:rsidRPr="000A0A5F" w:rsidRDefault="00267359" w:rsidP="00931B8F">
            <w:pPr>
              <w:pStyle w:val="TAC"/>
            </w:pPr>
            <w:r w:rsidRPr="000A0A5F">
              <w:t>5.7.2.1.2</w:t>
            </w:r>
          </w:p>
        </w:tc>
        <w:tc>
          <w:tcPr>
            <w:tcW w:w="3825" w:type="dxa"/>
            <w:vAlign w:val="center"/>
          </w:tcPr>
          <w:p w14:paraId="0B668B62" w14:textId="77777777" w:rsidR="00267359" w:rsidRPr="000A0A5F" w:rsidRDefault="00267359" w:rsidP="00931B8F">
            <w:pPr>
              <w:pStyle w:val="TAL"/>
              <w:rPr>
                <w:rFonts w:cs="Arial"/>
                <w:szCs w:val="18"/>
              </w:rPr>
            </w:pPr>
            <w:r w:rsidRPr="000A0A5F">
              <w:t>Represents device triggering related information.</w:t>
            </w:r>
          </w:p>
        </w:tc>
        <w:tc>
          <w:tcPr>
            <w:tcW w:w="0" w:type="auto"/>
            <w:vAlign w:val="center"/>
          </w:tcPr>
          <w:p w14:paraId="77FDD483" w14:textId="77777777" w:rsidR="00267359" w:rsidRPr="000A0A5F" w:rsidRDefault="00267359" w:rsidP="00931B8F">
            <w:pPr>
              <w:pStyle w:val="TAL"/>
              <w:rPr>
                <w:rFonts w:cs="Arial"/>
                <w:szCs w:val="18"/>
              </w:rPr>
            </w:pPr>
          </w:p>
        </w:tc>
      </w:tr>
      <w:tr w:rsidR="00267359" w:rsidRPr="000A0A5F" w14:paraId="10AA377C" w14:textId="77777777" w:rsidTr="00931B8F">
        <w:trPr>
          <w:jc w:val="center"/>
        </w:trPr>
        <w:tc>
          <w:tcPr>
            <w:tcW w:w="0" w:type="auto"/>
            <w:vAlign w:val="center"/>
          </w:tcPr>
          <w:p w14:paraId="1536F472" w14:textId="77777777" w:rsidR="00267359" w:rsidRPr="000A0A5F" w:rsidRDefault="00267359" w:rsidP="00931B8F">
            <w:pPr>
              <w:pStyle w:val="TAL"/>
            </w:pPr>
            <w:proofErr w:type="spellStart"/>
            <w:r w:rsidRPr="000A0A5F">
              <w:t>DeviceTriggeringDeliveryReportNotification</w:t>
            </w:r>
            <w:proofErr w:type="spellEnd"/>
          </w:p>
        </w:tc>
        <w:tc>
          <w:tcPr>
            <w:tcW w:w="1019" w:type="dxa"/>
            <w:vAlign w:val="center"/>
          </w:tcPr>
          <w:p w14:paraId="784C7128" w14:textId="77777777" w:rsidR="00267359" w:rsidRPr="000A0A5F" w:rsidRDefault="00267359" w:rsidP="00931B8F">
            <w:pPr>
              <w:pStyle w:val="TAC"/>
            </w:pPr>
            <w:r w:rsidRPr="000A0A5F">
              <w:t>5.7.2.1.3</w:t>
            </w:r>
          </w:p>
        </w:tc>
        <w:tc>
          <w:tcPr>
            <w:tcW w:w="3825" w:type="dxa"/>
            <w:vAlign w:val="center"/>
          </w:tcPr>
          <w:p w14:paraId="279E1121" w14:textId="77777777" w:rsidR="00267359" w:rsidRPr="000A0A5F" w:rsidRDefault="00267359" w:rsidP="00931B8F">
            <w:pPr>
              <w:pStyle w:val="TAL"/>
              <w:rPr>
                <w:rFonts w:cs="Arial"/>
                <w:szCs w:val="18"/>
              </w:rPr>
            </w:pPr>
            <w:r w:rsidRPr="000A0A5F">
              <w:t>Represents a device triggering delivery report notification.</w:t>
            </w:r>
          </w:p>
        </w:tc>
        <w:tc>
          <w:tcPr>
            <w:tcW w:w="0" w:type="auto"/>
            <w:vAlign w:val="center"/>
          </w:tcPr>
          <w:p w14:paraId="7603F3BB" w14:textId="77777777" w:rsidR="00267359" w:rsidRPr="000A0A5F" w:rsidRDefault="00267359" w:rsidP="00931B8F">
            <w:pPr>
              <w:pStyle w:val="TAL"/>
              <w:rPr>
                <w:rFonts w:cs="Arial"/>
                <w:szCs w:val="18"/>
              </w:rPr>
            </w:pPr>
          </w:p>
        </w:tc>
      </w:tr>
      <w:tr w:rsidR="00267359" w:rsidRPr="000A0A5F" w14:paraId="5AD20CF7" w14:textId="77777777" w:rsidTr="00931B8F">
        <w:trPr>
          <w:jc w:val="center"/>
        </w:trPr>
        <w:tc>
          <w:tcPr>
            <w:tcW w:w="0" w:type="auto"/>
            <w:vAlign w:val="center"/>
          </w:tcPr>
          <w:p w14:paraId="6D1F4EE9" w14:textId="77777777" w:rsidR="00267359" w:rsidRPr="000A0A5F" w:rsidRDefault="00267359" w:rsidP="00931B8F">
            <w:pPr>
              <w:pStyle w:val="TAL"/>
            </w:pPr>
            <w:proofErr w:type="spellStart"/>
            <w:r w:rsidRPr="000A0A5F">
              <w:t>DeviceTriggeringPatch</w:t>
            </w:r>
            <w:proofErr w:type="spellEnd"/>
          </w:p>
        </w:tc>
        <w:tc>
          <w:tcPr>
            <w:tcW w:w="1019" w:type="dxa"/>
            <w:vAlign w:val="center"/>
          </w:tcPr>
          <w:p w14:paraId="652329B1" w14:textId="77777777" w:rsidR="00267359" w:rsidRPr="000A0A5F" w:rsidRDefault="00267359" w:rsidP="00931B8F">
            <w:pPr>
              <w:pStyle w:val="TAC"/>
            </w:pPr>
            <w:r w:rsidRPr="000A0A5F">
              <w:t>5.7.2.1.4</w:t>
            </w:r>
          </w:p>
        </w:tc>
        <w:tc>
          <w:tcPr>
            <w:tcW w:w="3825" w:type="dxa"/>
            <w:vAlign w:val="center"/>
          </w:tcPr>
          <w:p w14:paraId="11035E9E" w14:textId="77777777" w:rsidR="00267359" w:rsidRPr="000A0A5F" w:rsidRDefault="00267359" w:rsidP="00931B8F">
            <w:pPr>
              <w:pStyle w:val="TAL"/>
            </w:pPr>
            <w:r w:rsidRPr="000A0A5F">
              <w:t>Represents the parameters to request the modification of an Individual Device Triggering Transaction resource.</w:t>
            </w:r>
          </w:p>
        </w:tc>
        <w:tc>
          <w:tcPr>
            <w:tcW w:w="0" w:type="auto"/>
            <w:vAlign w:val="center"/>
          </w:tcPr>
          <w:p w14:paraId="49519BC7" w14:textId="77777777" w:rsidR="00267359" w:rsidRPr="000A0A5F" w:rsidRDefault="00267359" w:rsidP="00931B8F">
            <w:pPr>
              <w:pStyle w:val="TAL"/>
              <w:rPr>
                <w:rFonts w:cs="Arial"/>
                <w:szCs w:val="18"/>
              </w:rPr>
            </w:pPr>
            <w:proofErr w:type="spellStart"/>
            <w:r w:rsidRPr="000A0A5F">
              <w:rPr>
                <w:rFonts w:cs="Arial"/>
                <w:szCs w:val="18"/>
              </w:rPr>
              <w:t>PatchUpdate</w:t>
            </w:r>
            <w:proofErr w:type="spellEnd"/>
          </w:p>
        </w:tc>
      </w:tr>
      <w:tr w:rsidR="00267359" w:rsidRPr="000A0A5F" w14:paraId="485C9F37" w14:textId="77777777" w:rsidTr="00931B8F">
        <w:trPr>
          <w:jc w:val="center"/>
        </w:trPr>
        <w:tc>
          <w:tcPr>
            <w:tcW w:w="0" w:type="auto"/>
            <w:vAlign w:val="center"/>
          </w:tcPr>
          <w:p w14:paraId="47483A3E" w14:textId="77777777" w:rsidR="00267359" w:rsidRPr="000A0A5F" w:rsidRDefault="00267359" w:rsidP="00931B8F">
            <w:pPr>
              <w:pStyle w:val="TAL"/>
            </w:pPr>
            <w:r w:rsidRPr="000A0A5F">
              <w:t>Priority</w:t>
            </w:r>
          </w:p>
        </w:tc>
        <w:tc>
          <w:tcPr>
            <w:tcW w:w="1019" w:type="dxa"/>
            <w:vAlign w:val="center"/>
          </w:tcPr>
          <w:p w14:paraId="38EF468C" w14:textId="77777777" w:rsidR="00267359" w:rsidRPr="000A0A5F" w:rsidRDefault="00267359" w:rsidP="00931B8F">
            <w:pPr>
              <w:pStyle w:val="TAC"/>
            </w:pPr>
            <w:r w:rsidRPr="000A0A5F">
              <w:t>5.7.2.2.4</w:t>
            </w:r>
          </w:p>
        </w:tc>
        <w:tc>
          <w:tcPr>
            <w:tcW w:w="3825" w:type="dxa"/>
            <w:vAlign w:val="center"/>
          </w:tcPr>
          <w:p w14:paraId="4E724386" w14:textId="77777777" w:rsidR="00267359" w:rsidRPr="000A0A5F" w:rsidRDefault="00267359" w:rsidP="00931B8F">
            <w:pPr>
              <w:pStyle w:val="TAL"/>
              <w:rPr>
                <w:rFonts w:cs="Arial"/>
                <w:szCs w:val="18"/>
                <w:lang w:eastAsia="zh-CN"/>
              </w:rPr>
            </w:pPr>
            <w:r w:rsidRPr="000A0A5F">
              <w:rPr>
                <w:rFonts w:eastAsia="Batang"/>
              </w:rPr>
              <w:t xml:space="preserve">Represents </w:t>
            </w:r>
            <w:r w:rsidRPr="000A0A5F">
              <w:t>the priority indication for a trigger payload</w:t>
            </w:r>
            <w:r w:rsidRPr="000A0A5F">
              <w:rPr>
                <w:rFonts w:eastAsia="Batang"/>
              </w:rPr>
              <w:t>.</w:t>
            </w:r>
          </w:p>
        </w:tc>
        <w:tc>
          <w:tcPr>
            <w:tcW w:w="0" w:type="auto"/>
            <w:vAlign w:val="center"/>
          </w:tcPr>
          <w:p w14:paraId="10953D48" w14:textId="77777777" w:rsidR="00267359" w:rsidRPr="000A0A5F" w:rsidRDefault="00267359" w:rsidP="00931B8F">
            <w:pPr>
              <w:pStyle w:val="TAL"/>
              <w:rPr>
                <w:rFonts w:cs="Arial"/>
                <w:szCs w:val="18"/>
              </w:rPr>
            </w:pPr>
          </w:p>
        </w:tc>
      </w:tr>
    </w:tbl>
    <w:p w14:paraId="2454D354" w14:textId="77777777" w:rsidR="00267359" w:rsidRPr="000A0A5F" w:rsidRDefault="00267359" w:rsidP="00267359"/>
    <w:p w14:paraId="653C08E4" w14:textId="77777777" w:rsidR="00267359" w:rsidRPr="007C3862" w:rsidRDefault="00267359" w:rsidP="00267359">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4B2E08B1" w14:textId="77777777" w:rsidR="00267359" w:rsidRPr="000A0A5F" w:rsidRDefault="00267359" w:rsidP="00267359">
      <w:pPr>
        <w:pStyle w:val="6"/>
      </w:pPr>
      <w:bookmarkStart w:id="103" w:name="_Toc11247564"/>
      <w:bookmarkStart w:id="104" w:name="_Toc27044703"/>
      <w:bookmarkStart w:id="105" w:name="_Toc36033745"/>
      <w:bookmarkStart w:id="106" w:name="_Toc45131891"/>
      <w:bookmarkStart w:id="107" w:name="_Toc49776176"/>
      <w:bookmarkStart w:id="108" w:name="_Toc51747096"/>
      <w:bookmarkStart w:id="109" w:name="_Toc66360660"/>
      <w:bookmarkStart w:id="110" w:name="_Toc68105165"/>
      <w:bookmarkStart w:id="111" w:name="_Toc74755795"/>
      <w:bookmarkStart w:id="112" w:name="_Toc105674670"/>
      <w:bookmarkStart w:id="113" w:name="_Toc130502722"/>
      <w:bookmarkStart w:id="114" w:name="_Toc153625509"/>
      <w:bookmarkStart w:id="115" w:name="_Toc170114654"/>
      <w:r w:rsidRPr="000A0A5F">
        <w:t>5.8.2.1.1.1</w:t>
      </w:r>
      <w:r w:rsidRPr="000A0A5F">
        <w:tab/>
        <w:t>Introduction</w:t>
      </w:r>
      <w:bookmarkEnd w:id="103"/>
      <w:bookmarkEnd w:id="104"/>
      <w:bookmarkEnd w:id="105"/>
      <w:bookmarkEnd w:id="106"/>
      <w:bookmarkEnd w:id="107"/>
      <w:bookmarkEnd w:id="108"/>
      <w:bookmarkEnd w:id="109"/>
      <w:bookmarkEnd w:id="110"/>
      <w:bookmarkEnd w:id="111"/>
      <w:bookmarkEnd w:id="112"/>
      <w:bookmarkEnd w:id="113"/>
      <w:bookmarkEnd w:id="114"/>
      <w:bookmarkEnd w:id="115"/>
    </w:p>
    <w:p w14:paraId="40103D6D" w14:textId="77777777" w:rsidR="00267359" w:rsidRPr="000A0A5F" w:rsidRDefault="00267359" w:rsidP="00267359">
      <w:r w:rsidRPr="000A0A5F">
        <w:t>This clause defines data structures to be used in resource representations.</w:t>
      </w:r>
    </w:p>
    <w:p w14:paraId="4A11513E" w14:textId="77777777" w:rsidR="00267359" w:rsidRPr="000A0A5F" w:rsidRDefault="00267359" w:rsidP="00267359">
      <w:r w:rsidRPr="000A0A5F">
        <w:t>Table 5.</w:t>
      </w:r>
      <w:r w:rsidRPr="000A0A5F">
        <w:rPr>
          <w:rFonts w:hint="eastAsia"/>
        </w:rPr>
        <w:t>8</w:t>
      </w:r>
      <w:r w:rsidRPr="000A0A5F">
        <w:t xml:space="preserve">.2.1.1.1-1 specifies data types re-used by the GMDviaMBMSbyMB2 API from other specifications, including a reference to their respective specifications and when needed, a short description of their use within the GMDviaMBMSbyMB2 API. </w:t>
      </w:r>
    </w:p>
    <w:p w14:paraId="15669EC7" w14:textId="77777777" w:rsidR="00267359" w:rsidRPr="000A0A5F" w:rsidRDefault="00267359" w:rsidP="00267359">
      <w:pPr>
        <w:pStyle w:val="TH"/>
      </w:pPr>
      <w:r w:rsidRPr="000A0A5F">
        <w:t>Table 5.</w:t>
      </w:r>
      <w:r w:rsidRPr="000A0A5F">
        <w:rPr>
          <w:rFonts w:hint="eastAsia"/>
        </w:rPr>
        <w:t>8.</w:t>
      </w:r>
      <w:r w:rsidRPr="000A0A5F">
        <w:t>2.1.1.1-1: GMDviaMBMSbyMB2 API re-used Data Types</w:t>
      </w:r>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68"/>
        <w:gridCol w:w="1848"/>
        <w:gridCol w:w="4398"/>
        <w:gridCol w:w="1409"/>
      </w:tblGrid>
      <w:tr w:rsidR="00267359" w:rsidRPr="000A0A5F" w14:paraId="09C79C5C" w14:textId="77777777" w:rsidTr="00931B8F">
        <w:trPr>
          <w:jc w:val="center"/>
        </w:trPr>
        <w:tc>
          <w:tcPr>
            <w:tcW w:w="1968" w:type="dxa"/>
            <w:shd w:val="clear" w:color="auto" w:fill="C0C0C0"/>
            <w:hideMark/>
          </w:tcPr>
          <w:p w14:paraId="1CE5F74F" w14:textId="77777777" w:rsidR="00267359" w:rsidRPr="000A0A5F" w:rsidRDefault="00267359" w:rsidP="00931B8F">
            <w:pPr>
              <w:pStyle w:val="TAH"/>
            </w:pPr>
            <w:r w:rsidRPr="000A0A5F">
              <w:t>Data type</w:t>
            </w:r>
          </w:p>
        </w:tc>
        <w:tc>
          <w:tcPr>
            <w:tcW w:w="1848" w:type="dxa"/>
            <w:shd w:val="clear" w:color="auto" w:fill="C0C0C0"/>
          </w:tcPr>
          <w:p w14:paraId="3D4D6253" w14:textId="77777777" w:rsidR="00267359" w:rsidRPr="000A0A5F" w:rsidRDefault="00267359" w:rsidP="00931B8F">
            <w:pPr>
              <w:pStyle w:val="TAH"/>
            </w:pPr>
            <w:r w:rsidRPr="000A0A5F">
              <w:t>Reference</w:t>
            </w:r>
          </w:p>
        </w:tc>
        <w:tc>
          <w:tcPr>
            <w:tcW w:w="4398" w:type="dxa"/>
            <w:shd w:val="clear" w:color="auto" w:fill="C0C0C0"/>
            <w:hideMark/>
          </w:tcPr>
          <w:p w14:paraId="5CC1CEB6" w14:textId="77777777" w:rsidR="00267359" w:rsidRPr="000A0A5F" w:rsidRDefault="00267359" w:rsidP="00931B8F">
            <w:pPr>
              <w:pStyle w:val="TAH"/>
            </w:pPr>
            <w:r w:rsidRPr="000A0A5F">
              <w:t>Comments</w:t>
            </w:r>
          </w:p>
        </w:tc>
        <w:tc>
          <w:tcPr>
            <w:tcW w:w="1409" w:type="dxa"/>
            <w:shd w:val="clear" w:color="auto" w:fill="C0C0C0"/>
          </w:tcPr>
          <w:p w14:paraId="1223FDAD" w14:textId="77777777" w:rsidR="00267359" w:rsidRPr="000A0A5F" w:rsidRDefault="00267359" w:rsidP="00931B8F">
            <w:pPr>
              <w:pStyle w:val="TAH"/>
            </w:pPr>
            <w:ins w:id="116" w:author="Parthasarathi [Nokia]" w:date="2024-09-30T20:00:00Z">
              <w:r>
                <w:t>Applicability</w:t>
              </w:r>
            </w:ins>
          </w:p>
        </w:tc>
      </w:tr>
      <w:tr w:rsidR="00267359" w:rsidRPr="000A0A5F" w14:paraId="32CF6D15" w14:textId="77777777" w:rsidTr="00931B8F">
        <w:trPr>
          <w:jc w:val="center"/>
        </w:trPr>
        <w:tc>
          <w:tcPr>
            <w:tcW w:w="1968" w:type="dxa"/>
          </w:tcPr>
          <w:p w14:paraId="49C625FA" w14:textId="77777777" w:rsidR="00267359" w:rsidRPr="000A0A5F" w:rsidRDefault="00267359" w:rsidP="00931B8F">
            <w:pPr>
              <w:pStyle w:val="TAL"/>
              <w:rPr>
                <w:lang w:eastAsia="zh-CN"/>
              </w:rPr>
            </w:pPr>
            <w:proofErr w:type="spellStart"/>
            <w:r w:rsidRPr="000A0A5F">
              <w:rPr>
                <w:rFonts w:hint="eastAsia"/>
                <w:lang w:eastAsia="zh-CN"/>
              </w:rPr>
              <w:t>GeographicArea</w:t>
            </w:r>
            <w:proofErr w:type="spellEnd"/>
          </w:p>
        </w:tc>
        <w:tc>
          <w:tcPr>
            <w:tcW w:w="1848" w:type="dxa"/>
          </w:tcPr>
          <w:p w14:paraId="51ABB645" w14:textId="77777777" w:rsidR="00267359" w:rsidRPr="000A0A5F" w:rsidRDefault="00267359" w:rsidP="00931B8F">
            <w:pPr>
              <w:pStyle w:val="TAL"/>
              <w:rPr>
                <w:lang w:val="en-US" w:eastAsia="zh-CN"/>
              </w:rPr>
            </w:pPr>
            <w:r w:rsidRPr="000A0A5F">
              <w:rPr>
                <w:rFonts w:hint="eastAsia"/>
                <w:lang w:eastAsia="zh-CN"/>
              </w:rPr>
              <w:t>3GPP TS 29.572 [42</w:t>
            </w:r>
            <w:r w:rsidRPr="000A0A5F">
              <w:rPr>
                <w:lang w:eastAsia="zh-CN"/>
              </w:rPr>
              <w:t>]</w:t>
            </w:r>
          </w:p>
        </w:tc>
        <w:tc>
          <w:tcPr>
            <w:tcW w:w="4398" w:type="dxa"/>
          </w:tcPr>
          <w:p w14:paraId="437C55B9" w14:textId="77777777" w:rsidR="00267359" w:rsidRPr="000A0A5F" w:rsidRDefault="00267359" w:rsidP="00931B8F">
            <w:pPr>
              <w:pStyle w:val="TAL"/>
              <w:rPr>
                <w:rFonts w:cs="Arial"/>
                <w:szCs w:val="18"/>
              </w:rPr>
            </w:pPr>
            <w:r w:rsidRPr="000A0A5F">
              <w:rPr>
                <w:lang w:eastAsia="zh-CN"/>
              </w:rPr>
              <w:t>Identifies the geographical information of the user(s).</w:t>
            </w:r>
          </w:p>
        </w:tc>
        <w:tc>
          <w:tcPr>
            <w:tcW w:w="1409" w:type="dxa"/>
          </w:tcPr>
          <w:p w14:paraId="13F18030" w14:textId="77777777" w:rsidR="00267359" w:rsidRPr="000A0A5F" w:rsidRDefault="00267359" w:rsidP="00931B8F">
            <w:pPr>
              <w:pStyle w:val="TAL"/>
              <w:rPr>
                <w:lang w:eastAsia="zh-CN"/>
              </w:rPr>
            </w:pPr>
          </w:p>
        </w:tc>
      </w:tr>
      <w:tr w:rsidR="00267359" w:rsidRPr="000A0A5F" w14:paraId="0A0EB671" w14:textId="77777777" w:rsidTr="00931B8F">
        <w:trPr>
          <w:jc w:val="center"/>
        </w:trPr>
        <w:tc>
          <w:tcPr>
            <w:tcW w:w="1968" w:type="dxa"/>
          </w:tcPr>
          <w:p w14:paraId="5A988895" w14:textId="77777777" w:rsidR="00267359" w:rsidRPr="000A0A5F" w:rsidRDefault="00267359" w:rsidP="00931B8F">
            <w:pPr>
              <w:pStyle w:val="TAL"/>
              <w:rPr>
                <w:lang w:eastAsia="zh-CN"/>
              </w:rPr>
            </w:pPr>
            <w:proofErr w:type="spellStart"/>
            <w:r w:rsidRPr="000A0A5F">
              <w:t>CivicAddress</w:t>
            </w:r>
            <w:proofErr w:type="spellEnd"/>
          </w:p>
        </w:tc>
        <w:tc>
          <w:tcPr>
            <w:tcW w:w="1848" w:type="dxa"/>
          </w:tcPr>
          <w:p w14:paraId="28BCA0AF" w14:textId="77777777" w:rsidR="00267359" w:rsidRPr="000A0A5F" w:rsidRDefault="00267359" w:rsidP="00931B8F">
            <w:pPr>
              <w:pStyle w:val="TAL"/>
              <w:rPr>
                <w:lang w:eastAsia="zh-CN"/>
              </w:rPr>
            </w:pPr>
            <w:r w:rsidRPr="000A0A5F">
              <w:rPr>
                <w:rFonts w:hint="eastAsia"/>
                <w:lang w:eastAsia="zh-CN"/>
              </w:rPr>
              <w:t>3GPP TS 29.572 [42</w:t>
            </w:r>
            <w:r w:rsidRPr="000A0A5F">
              <w:rPr>
                <w:lang w:eastAsia="zh-CN"/>
              </w:rPr>
              <w:t>]</w:t>
            </w:r>
          </w:p>
        </w:tc>
        <w:tc>
          <w:tcPr>
            <w:tcW w:w="4398" w:type="dxa"/>
          </w:tcPr>
          <w:p w14:paraId="676D2A45" w14:textId="77777777" w:rsidR="00267359" w:rsidRPr="000A0A5F" w:rsidRDefault="00267359" w:rsidP="00931B8F">
            <w:pPr>
              <w:pStyle w:val="TAL"/>
              <w:rPr>
                <w:lang w:eastAsia="zh-CN"/>
              </w:rPr>
            </w:pPr>
            <w:r w:rsidRPr="000A0A5F">
              <w:rPr>
                <w:lang w:eastAsia="zh-CN"/>
              </w:rPr>
              <w:t>Identifies the civic address information of the user(s).</w:t>
            </w:r>
          </w:p>
        </w:tc>
        <w:tc>
          <w:tcPr>
            <w:tcW w:w="1409" w:type="dxa"/>
          </w:tcPr>
          <w:p w14:paraId="61FB8AF5" w14:textId="77777777" w:rsidR="00267359" w:rsidRPr="000A0A5F" w:rsidRDefault="00267359" w:rsidP="00931B8F">
            <w:pPr>
              <w:pStyle w:val="TAL"/>
              <w:rPr>
                <w:lang w:eastAsia="zh-CN"/>
              </w:rPr>
            </w:pPr>
          </w:p>
        </w:tc>
      </w:tr>
      <w:tr w:rsidR="00267359" w:rsidRPr="000A0A5F" w14:paraId="60911C5F" w14:textId="77777777" w:rsidTr="00931B8F">
        <w:trPr>
          <w:jc w:val="center"/>
        </w:trPr>
        <w:tc>
          <w:tcPr>
            <w:tcW w:w="1968" w:type="dxa"/>
          </w:tcPr>
          <w:p w14:paraId="7179D3EE" w14:textId="77777777" w:rsidR="00267359" w:rsidRPr="000A0A5F" w:rsidRDefault="00267359" w:rsidP="00931B8F">
            <w:pPr>
              <w:pStyle w:val="TAL"/>
            </w:pPr>
            <w:proofErr w:type="spellStart"/>
            <w:r w:rsidRPr="000A0A5F">
              <w:t>SupportedFeatures</w:t>
            </w:r>
            <w:proofErr w:type="spellEnd"/>
          </w:p>
        </w:tc>
        <w:tc>
          <w:tcPr>
            <w:tcW w:w="1848" w:type="dxa"/>
          </w:tcPr>
          <w:p w14:paraId="69C44B38" w14:textId="77777777" w:rsidR="00267359" w:rsidRPr="000A0A5F" w:rsidRDefault="00267359" w:rsidP="00931B8F">
            <w:pPr>
              <w:pStyle w:val="TAL"/>
              <w:rPr>
                <w:lang w:eastAsia="zh-CN"/>
              </w:rPr>
            </w:pPr>
            <w:r w:rsidRPr="000A0A5F">
              <w:rPr>
                <w:lang w:eastAsia="zh-CN"/>
              </w:rPr>
              <w:t>3GPP TS 29.571 [45]</w:t>
            </w:r>
          </w:p>
        </w:tc>
        <w:tc>
          <w:tcPr>
            <w:tcW w:w="4398" w:type="dxa"/>
          </w:tcPr>
          <w:p w14:paraId="2A8683A1" w14:textId="77777777" w:rsidR="00267359" w:rsidRPr="000A0A5F" w:rsidRDefault="00267359" w:rsidP="00931B8F">
            <w:pPr>
              <w:pStyle w:val="TAL"/>
              <w:rPr>
                <w:lang w:eastAsia="zh-CN"/>
              </w:rPr>
            </w:pPr>
            <w:r w:rsidRPr="000A0A5F">
              <w:rPr>
                <w:lang w:eastAsia="zh-CN"/>
              </w:rPr>
              <w:t>Used to negotiate the applicability of the optional features defined in table 5.8.2.3-1.</w:t>
            </w:r>
          </w:p>
        </w:tc>
        <w:tc>
          <w:tcPr>
            <w:tcW w:w="1409" w:type="dxa"/>
          </w:tcPr>
          <w:p w14:paraId="05747AA1" w14:textId="77777777" w:rsidR="00267359" w:rsidRPr="000A0A5F" w:rsidRDefault="00267359" w:rsidP="00931B8F">
            <w:pPr>
              <w:pStyle w:val="TAL"/>
              <w:rPr>
                <w:lang w:eastAsia="zh-CN"/>
              </w:rPr>
            </w:pPr>
          </w:p>
        </w:tc>
      </w:tr>
    </w:tbl>
    <w:p w14:paraId="39FA56F5" w14:textId="77777777" w:rsidR="00267359" w:rsidRPr="000A0A5F" w:rsidRDefault="00267359" w:rsidP="00267359"/>
    <w:p w14:paraId="53E6C4CD" w14:textId="77777777" w:rsidR="00267359" w:rsidRPr="000A0A5F" w:rsidRDefault="00267359" w:rsidP="00267359">
      <w:r w:rsidRPr="000A0A5F">
        <w:t>Table 5.8.2.1.1.1-2 specifies the data types defined for the GMDviaMBMSbyMB2 API.</w:t>
      </w:r>
    </w:p>
    <w:p w14:paraId="5718D778" w14:textId="77777777" w:rsidR="00267359" w:rsidRPr="000A0A5F" w:rsidRDefault="00267359" w:rsidP="00267359">
      <w:pPr>
        <w:pStyle w:val="TH"/>
      </w:pPr>
      <w:r w:rsidRPr="000A0A5F">
        <w:t>Table 5.8.2.1.1.1-2: GMDviaMBMSbyMB2 API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89"/>
        <w:gridCol w:w="1134"/>
        <w:gridCol w:w="4394"/>
        <w:gridCol w:w="1412"/>
      </w:tblGrid>
      <w:tr w:rsidR="00267359" w:rsidRPr="000A0A5F" w14:paraId="6B54FA6C" w14:textId="77777777" w:rsidTr="00931B8F">
        <w:trPr>
          <w:jc w:val="center"/>
        </w:trPr>
        <w:tc>
          <w:tcPr>
            <w:tcW w:w="2689" w:type="dxa"/>
            <w:shd w:val="clear" w:color="auto" w:fill="C0C0C0"/>
            <w:vAlign w:val="center"/>
            <w:hideMark/>
          </w:tcPr>
          <w:p w14:paraId="6F0EFF1E" w14:textId="77777777" w:rsidR="00267359" w:rsidRPr="000A0A5F" w:rsidRDefault="00267359" w:rsidP="00931B8F">
            <w:pPr>
              <w:pStyle w:val="TAH"/>
            </w:pPr>
            <w:r w:rsidRPr="000A0A5F">
              <w:t>Data type</w:t>
            </w:r>
          </w:p>
        </w:tc>
        <w:tc>
          <w:tcPr>
            <w:tcW w:w="1134" w:type="dxa"/>
            <w:shd w:val="clear" w:color="auto" w:fill="C0C0C0"/>
            <w:vAlign w:val="center"/>
          </w:tcPr>
          <w:p w14:paraId="2D5E0AA6" w14:textId="77777777" w:rsidR="00267359" w:rsidRPr="000A0A5F" w:rsidRDefault="00267359" w:rsidP="00931B8F">
            <w:pPr>
              <w:pStyle w:val="TAH"/>
            </w:pPr>
            <w:r w:rsidRPr="000A0A5F">
              <w:t>Clause defined</w:t>
            </w:r>
          </w:p>
        </w:tc>
        <w:tc>
          <w:tcPr>
            <w:tcW w:w="4394" w:type="dxa"/>
            <w:shd w:val="clear" w:color="auto" w:fill="C0C0C0"/>
            <w:vAlign w:val="center"/>
            <w:hideMark/>
          </w:tcPr>
          <w:p w14:paraId="0BCB59C0" w14:textId="77777777" w:rsidR="00267359" w:rsidRPr="000A0A5F" w:rsidRDefault="00267359" w:rsidP="00931B8F">
            <w:pPr>
              <w:pStyle w:val="TAH"/>
            </w:pPr>
            <w:r w:rsidRPr="000A0A5F">
              <w:t>Description</w:t>
            </w:r>
          </w:p>
        </w:tc>
        <w:tc>
          <w:tcPr>
            <w:tcW w:w="1412" w:type="dxa"/>
            <w:shd w:val="clear" w:color="auto" w:fill="C0C0C0"/>
            <w:vAlign w:val="center"/>
          </w:tcPr>
          <w:p w14:paraId="133ECD41" w14:textId="77777777" w:rsidR="00267359" w:rsidRPr="000A0A5F" w:rsidRDefault="00267359" w:rsidP="00931B8F">
            <w:pPr>
              <w:pStyle w:val="TAH"/>
            </w:pPr>
            <w:r w:rsidRPr="000A0A5F">
              <w:t>Applicability</w:t>
            </w:r>
          </w:p>
        </w:tc>
      </w:tr>
      <w:tr w:rsidR="00267359" w:rsidRPr="000A0A5F" w14:paraId="309889E7" w14:textId="77777777" w:rsidTr="00931B8F">
        <w:trPr>
          <w:jc w:val="center"/>
        </w:trPr>
        <w:tc>
          <w:tcPr>
            <w:tcW w:w="2689" w:type="dxa"/>
            <w:vAlign w:val="center"/>
          </w:tcPr>
          <w:p w14:paraId="3617E9D6" w14:textId="77777777" w:rsidR="00267359" w:rsidRPr="000A0A5F" w:rsidRDefault="00267359" w:rsidP="00931B8F">
            <w:pPr>
              <w:pStyle w:val="TAL"/>
            </w:pPr>
            <w:r w:rsidRPr="000A0A5F">
              <w:t>GMDByMb2Notification</w:t>
            </w:r>
          </w:p>
        </w:tc>
        <w:tc>
          <w:tcPr>
            <w:tcW w:w="1134" w:type="dxa"/>
            <w:vAlign w:val="center"/>
          </w:tcPr>
          <w:p w14:paraId="4E728019" w14:textId="77777777" w:rsidR="00267359" w:rsidRPr="000A0A5F" w:rsidRDefault="00267359" w:rsidP="00931B8F">
            <w:pPr>
              <w:pStyle w:val="TAC"/>
            </w:pPr>
            <w:r w:rsidRPr="000A0A5F">
              <w:t>5.8.2.1.1.4</w:t>
            </w:r>
          </w:p>
        </w:tc>
        <w:tc>
          <w:tcPr>
            <w:tcW w:w="4394" w:type="dxa"/>
            <w:vAlign w:val="center"/>
          </w:tcPr>
          <w:p w14:paraId="19A91241" w14:textId="77777777" w:rsidR="00267359" w:rsidRPr="000A0A5F" w:rsidRDefault="00267359" w:rsidP="00931B8F">
            <w:pPr>
              <w:pStyle w:val="TAL"/>
            </w:pPr>
            <w:r w:rsidRPr="000A0A5F">
              <w:t>Represents a group message delivery notification.</w:t>
            </w:r>
          </w:p>
        </w:tc>
        <w:tc>
          <w:tcPr>
            <w:tcW w:w="1412" w:type="dxa"/>
            <w:vAlign w:val="center"/>
          </w:tcPr>
          <w:p w14:paraId="062E12EC" w14:textId="77777777" w:rsidR="00267359" w:rsidRPr="000A0A5F" w:rsidRDefault="00267359" w:rsidP="00931B8F">
            <w:pPr>
              <w:pStyle w:val="TAL"/>
              <w:rPr>
                <w:rFonts w:cs="Arial"/>
                <w:szCs w:val="18"/>
              </w:rPr>
            </w:pPr>
          </w:p>
        </w:tc>
      </w:tr>
      <w:tr w:rsidR="00267359" w:rsidRPr="000A0A5F" w14:paraId="4D0D05B0" w14:textId="77777777" w:rsidTr="00931B8F">
        <w:trPr>
          <w:jc w:val="center"/>
        </w:trPr>
        <w:tc>
          <w:tcPr>
            <w:tcW w:w="2689" w:type="dxa"/>
            <w:vAlign w:val="center"/>
          </w:tcPr>
          <w:p w14:paraId="66EF3629" w14:textId="77777777" w:rsidR="00267359" w:rsidRPr="000A0A5F" w:rsidRDefault="00267359" w:rsidP="00931B8F">
            <w:pPr>
              <w:pStyle w:val="TAL"/>
            </w:pPr>
            <w:r w:rsidRPr="000A0A5F">
              <w:t>GMDViaMBMSByMb2</w:t>
            </w:r>
          </w:p>
        </w:tc>
        <w:tc>
          <w:tcPr>
            <w:tcW w:w="1134" w:type="dxa"/>
            <w:vAlign w:val="center"/>
          </w:tcPr>
          <w:p w14:paraId="01FDBB88" w14:textId="77777777" w:rsidR="00267359" w:rsidRPr="000A0A5F" w:rsidRDefault="00267359" w:rsidP="00931B8F">
            <w:pPr>
              <w:pStyle w:val="TAC"/>
            </w:pPr>
            <w:r w:rsidRPr="000A0A5F">
              <w:t>5.8.2.1.1.3</w:t>
            </w:r>
          </w:p>
        </w:tc>
        <w:tc>
          <w:tcPr>
            <w:tcW w:w="4394" w:type="dxa"/>
            <w:vAlign w:val="center"/>
          </w:tcPr>
          <w:p w14:paraId="7E1014D0" w14:textId="77777777" w:rsidR="00267359" w:rsidRPr="000A0A5F" w:rsidRDefault="00267359" w:rsidP="00931B8F">
            <w:pPr>
              <w:pStyle w:val="TAL"/>
            </w:pPr>
            <w:r w:rsidRPr="000A0A5F">
              <w:t>Represents a group message delivery via MBMS by MB2.</w:t>
            </w:r>
          </w:p>
        </w:tc>
        <w:tc>
          <w:tcPr>
            <w:tcW w:w="1412" w:type="dxa"/>
            <w:vAlign w:val="center"/>
          </w:tcPr>
          <w:p w14:paraId="49FB698C" w14:textId="77777777" w:rsidR="00267359" w:rsidRPr="000A0A5F" w:rsidRDefault="00267359" w:rsidP="00931B8F">
            <w:pPr>
              <w:pStyle w:val="TAL"/>
              <w:rPr>
                <w:rFonts w:cs="Arial"/>
                <w:szCs w:val="18"/>
              </w:rPr>
            </w:pPr>
          </w:p>
        </w:tc>
      </w:tr>
      <w:tr w:rsidR="00267359" w:rsidRPr="000A0A5F" w14:paraId="245264C1" w14:textId="77777777" w:rsidTr="00931B8F">
        <w:trPr>
          <w:jc w:val="center"/>
        </w:trPr>
        <w:tc>
          <w:tcPr>
            <w:tcW w:w="2689" w:type="dxa"/>
            <w:vAlign w:val="center"/>
          </w:tcPr>
          <w:p w14:paraId="07A00503" w14:textId="77777777" w:rsidR="00267359" w:rsidRPr="000A0A5F" w:rsidRDefault="00267359" w:rsidP="00931B8F">
            <w:pPr>
              <w:pStyle w:val="TAL"/>
            </w:pPr>
            <w:r w:rsidRPr="000A0A5F">
              <w:t>GMDViaMBMSByMb2Patch</w:t>
            </w:r>
          </w:p>
        </w:tc>
        <w:tc>
          <w:tcPr>
            <w:tcW w:w="1134" w:type="dxa"/>
            <w:vAlign w:val="center"/>
          </w:tcPr>
          <w:p w14:paraId="20ECEFED" w14:textId="77777777" w:rsidR="00267359" w:rsidRPr="000A0A5F" w:rsidRDefault="00267359" w:rsidP="00931B8F">
            <w:pPr>
              <w:pStyle w:val="TAC"/>
            </w:pPr>
            <w:r w:rsidRPr="000A0A5F">
              <w:t>5.8.2.1.1.6</w:t>
            </w:r>
          </w:p>
        </w:tc>
        <w:tc>
          <w:tcPr>
            <w:tcW w:w="4394" w:type="dxa"/>
            <w:vAlign w:val="center"/>
          </w:tcPr>
          <w:p w14:paraId="3CBD148A" w14:textId="77777777" w:rsidR="00267359" w:rsidRPr="000A0A5F" w:rsidRDefault="00267359" w:rsidP="00931B8F">
            <w:pPr>
              <w:pStyle w:val="TAL"/>
            </w:pPr>
            <w:r w:rsidRPr="000A0A5F">
              <w:t>Represents a modification request of a group message delivery via MBMS by MB2.</w:t>
            </w:r>
          </w:p>
        </w:tc>
        <w:tc>
          <w:tcPr>
            <w:tcW w:w="1412" w:type="dxa"/>
            <w:vAlign w:val="center"/>
          </w:tcPr>
          <w:p w14:paraId="3CC9C9E0" w14:textId="77777777" w:rsidR="00267359" w:rsidRPr="000A0A5F" w:rsidRDefault="00267359" w:rsidP="00931B8F">
            <w:pPr>
              <w:pStyle w:val="TAL"/>
              <w:rPr>
                <w:rFonts w:cs="Arial"/>
                <w:szCs w:val="18"/>
              </w:rPr>
            </w:pPr>
          </w:p>
        </w:tc>
      </w:tr>
      <w:tr w:rsidR="00267359" w:rsidRPr="000A0A5F" w14:paraId="7F5A3F3C" w14:textId="77777777" w:rsidTr="00931B8F">
        <w:trPr>
          <w:jc w:val="center"/>
        </w:trPr>
        <w:tc>
          <w:tcPr>
            <w:tcW w:w="2689" w:type="dxa"/>
            <w:vAlign w:val="center"/>
          </w:tcPr>
          <w:p w14:paraId="07EFF371" w14:textId="77777777" w:rsidR="00267359" w:rsidRPr="000A0A5F" w:rsidRDefault="00267359" w:rsidP="00931B8F">
            <w:pPr>
              <w:pStyle w:val="TAL"/>
            </w:pPr>
            <w:proofErr w:type="spellStart"/>
            <w:r w:rsidRPr="000A0A5F">
              <w:t>MbmsLocArea</w:t>
            </w:r>
            <w:proofErr w:type="spellEnd"/>
          </w:p>
        </w:tc>
        <w:tc>
          <w:tcPr>
            <w:tcW w:w="1134" w:type="dxa"/>
            <w:vAlign w:val="center"/>
          </w:tcPr>
          <w:p w14:paraId="1B5AF9CA" w14:textId="77777777" w:rsidR="00267359" w:rsidRPr="000A0A5F" w:rsidRDefault="00267359" w:rsidP="00931B8F">
            <w:pPr>
              <w:pStyle w:val="TAC"/>
            </w:pPr>
            <w:r w:rsidRPr="000A0A5F">
              <w:t>5.8.2.1.1.7</w:t>
            </w:r>
          </w:p>
        </w:tc>
        <w:tc>
          <w:tcPr>
            <w:tcW w:w="4394" w:type="dxa"/>
            <w:vAlign w:val="center"/>
          </w:tcPr>
          <w:p w14:paraId="0C2D75A8" w14:textId="77777777" w:rsidR="00267359" w:rsidRPr="000A0A5F" w:rsidRDefault="00267359" w:rsidP="00931B8F">
            <w:pPr>
              <w:pStyle w:val="TAL"/>
            </w:pPr>
            <w:r w:rsidRPr="000A0A5F">
              <w:t xml:space="preserve">Represents a user location area </w:t>
            </w:r>
            <w:proofErr w:type="spellStart"/>
            <w:r w:rsidRPr="000A0A5F">
              <w:t>whithin</w:t>
            </w:r>
            <w:proofErr w:type="spellEnd"/>
            <w:r w:rsidRPr="000A0A5F">
              <w:t xml:space="preserve"> which is sent a group message delivery via MBMS request.</w:t>
            </w:r>
          </w:p>
        </w:tc>
        <w:tc>
          <w:tcPr>
            <w:tcW w:w="1412" w:type="dxa"/>
            <w:vAlign w:val="center"/>
          </w:tcPr>
          <w:p w14:paraId="47075525" w14:textId="77777777" w:rsidR="00267359" w:rsidRPr="000A0A5F" w:rsidRDefault="00267359" w:rsidP="00931B8F">
            <w:pPr>
              <w:pStyle w:val="TAL"/>
              <w:rPr>
                <w:rFonts w:cs="Arial"/>
                <w:szCs w:val="18"/>
              </w:rPr>
            </w:pPr>
          </w:p>
        </w:tc>
      </w:tr>
      <w:tr w:rsidR="00267359" w:rsidRPr="000A0A5F" w14:paraId="06EF5489" w14:textId="77777777" w:rsidTr="00931B8F">
        <w:trPr>
          <w:jc w:val="center"/>
        </w:trPr>
        <w:tc>
          <w:tcPr>
            <w:tcW w:w="2689" w:type="dxa"/>
            <w:vAlign w:val="center"/>
          </w:tcPr>
          <w:p w14:paraId="4438D5FC" w14:textId="77777777" w:rsidR="00267359" w:rsidRPr="000A0A5F" w:rsidRDefault="00267359" w:rsidP="00931B8F">
            <w:pPr>
              <w:pStyle w:val="TAL"/>
            </w:pPr>
            <w:proofErr w:type="spellStart"/>
            <w:r w:rsidRPr="000A0A5F">
              <w:t>TMGIAllocation</w:t>
            </w:r>
            <w:proofErr w:type="spellEnd"/>
          </w:p>
        </w:tc>
        <w:tc>
          <w:tcPr>
            <w:tcW w:w="1134" w:type="dxa"/>
            <w:vAlign w:val="center"/>
          </w:tcPr>
          <w:p w14:paraId="537601AF" w14:textId="77777777" w:rsidR="00267359" w:rsidRPr="000A0A5F" w:rsidRDefault="00267359" w:rsidP="00931B8F">
            <w:pPr>
              <w:pStyle w:val="TAC"/>
            </w:pPr>
            <w:r w:rsidRPr="000A0A5F">
              <w:t>5.8.2.1.1.2</w:t>
            </w:r>
          </w:p>
        </w:tc>
        <w:tc>
          <w:tcPr>
            <w:tcW w:w="4394" w:type="dxa"/>
            <w:vAlign w:val="center"/>
          </w:tcPr>
          <w:p w14:paraId="712B67F2" w14:textId="77777777" w:rsidR="00267359" w:rsidRPr="000A0A5F" w:rsidRDefault="00267359" w:rsidP="00931B8F">
            <w:pPr>
              <w:pStyle w:val="TAL"/>
            </w:pPr>
            <w:r w:rsidRPr="000A0A5F">
              <w:t>Represents an individual TMGI Allocation resource.</w:t>
            </w:r>
          </w:p>
        </w:tc>
        <w:tc>
          <w:tcPr>
            <w:tcW w:w="1412" w:type="dxa"/>
            <w:vAlign w:val="center"/>
          </w:tcPr>
          <w:p w14:paraId="293F92CC" w14:textId="77777777" w:rsidR="00267359" w:rsidRPr="000A0A5F" w:rsidRDefault="00267359" w:rsidP="00931B8F">
            <w:pPr>
              <w:pStyle w:val="TAL"/>
              <w:rPr>
                <w:rFonts w:cs="Arial"/>
                <w:szCs w:val="18"/>
              </w:rPr>
            </w:pPr>
          </w:p>
        </w:tc>
      </w:tr>
      <w:tr w:rsidR="00267359" w:rsidRPr="000A0A5F" w14:paraId="5FAC0AB2" w14:textId="77777777" w:rsidTr="00931B8F">
        <w:trPr>
          <w:jc w:val="center"/>
        </w:trPr>
        <w:tc>
          <w:tcPr>
            <w:tcW w:w="2689" w:type="dxa"/>
            <w:vAlign w:val="center"/>
          </w:tcPr>
          <w:p w14:paraId="268AB6A1" w14:textId="77777777" w:rsidR="00267359" w:rsidRPr="000A0A5F" w:rsidRDefault="00267359" w:rsidP="00931B8F">
            <w:pPr>
              <w:pStyle w:val="TAL"/>
            </w:pPr>
            <w:proofErr w:type="spellStart"/>
            <w:r w:rsidRPr="000A0A5F">
              <w:t>TMGIAllocationPatch</w:t>
            </w:r>
            <w:proofErr w:type="spellEnd"/>
          </w:p>
        </w:tc>
        <w:tc>
          <w:tcPr>
            <w:tcW w:w="1134" w:type="dxa"/>
            <w:vAlign w:val="center"/>
          </w:tcPr>
          <w:p w14:paraId="328D146F" w14:textId="77777777" w:rsidR="00267359" w:rsidRPr="000A0A5F" w:rsidRDefault="00267359" w:rsidP="00931B8F">
            <w:pPr>
              <w:pStyle w:val="TAC"/>
            </w:pPr>
            <w:r w:rsidRPr="000A0A5F">
              <w:t>5.8.2.1.1.5</w:t>
            </w:r>
          </w:p>
        </w:tc>
        <w:tc>
          <w:tcPr>
            <w:tcW w:w="4394" w:type="dxa"/>
            <w:vAlign w:val="center"/>
          </w:tcPr>
          <w:p w14:paraId="6955A6E9" w14:textId="77777777" w:rsidR="00267359" w:rsidRPr="000A0A5F" w:rsidRDefault="00267359" w:rsidP="00931B8F">
            <w:pPr>
              <w:pStyle w:val="TAL"/>
            </w:pPr>
            <w:r w:rsidRPr="000A0A5F">
              <w:t>Represents the parameters to request the modification of a TMGI Allocation resource.</w:t>
            </w:r>
          </w:p>
        </w:tc>
        <w:tc>
          <w:tcPr>
            <w:tcW w:w="1412" w:type="dxa"/>
            <w:vAlign w:val="center"/>
          </w:tcPr>
          <w:p w14:paraId="15F12884" w14:textId="77777777" w:rsidR="00267359" w:rsidRPr="000A0A5F" w:rsidRDefault="00267359" w:rsidP="00931B8F">
            <w:pPr>
              <w:pStyle w:val="TAL"/>
              <w:rPr>
                <w:rFonts w:cs="Arial"/>
                <w:szCs w:val="18"/>
              </w:rPr>
            </w:pPr>
          </w:p>
        </w:tc>
      </w:tr>
    </w:tbl>
    <w:p w14:paraId="66233816" w14:textId="77777777" w:rsidR="00267359" w:rsidRDefault="00267359" w:rsidP="00267359"/>
    <w:p w14:paraId="702B93A2" w14:textId="77777777" w:rsidR="00267359" w:rsidRPr="007C3862" w:rsidRDefault="00267359" w:rsidP="00267359">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52CBA06B" w14:textId="77777777" w:rsidR="00267359" w:rsidRPr="000A0A5F" w:rsidRDefault="00267359" w:rsidP="00267359">
      <w:pPr>
        <w:pStyle w:val="6"/>
      </w:pPr>
      <w:bookmarkStart w:id="117" w:name="_Toc11247619"/>
      <w:bookmarkStart w:id="118" w:name="_Toc27044758"/>
      <w:bookmarkStart w:id="119" w:name="_Toc36033800"/>
      <w:bookmarkStart w:id="120" w:name="_Toc45131946"/>
      <w:bookmarkStart w:id="121" w:name="_Toc49776231"/>
      <w:bookmarkStart w:id="122" w:name="_Toc51747151"/>
      <w:bookmarkStart w:id="123" w:name="_Toc66360718"/>
      <w:bookmarkStart w:id="124" w:name="_Toc68105223"/>
      <w:bookmarkStart w:id="125" w:name="_Toc74755853"/>
      <w:bookmarkStart w:id="126" w:name="_Toc105674728"/>
      <w:bookmarkStart w:id="127" w:name="_Toc130502784"/>
      <w:bookmarkStart w:id="128" w:name="_Toc153625571"/>
      <w:bookmarkStart w:id="129" w:name="_Toc170114716"/>
      <w:r w:rsidRPr="000A0A5F">
        <w:t>5.8.3.1.1.1</w:t>
      </w:r>
      <w:r w:rsidRPr="000A0A5F">
        <w:tab/>
        <w:t>Introduction</w:t>
      </w:r>
      <w:bookmarkEnd w:id="117"/>
      <w:bookmarkEnd w:id="118"/>
      <w:bookmarkEnd w:id="119"/>
      <w:bookmarkEnd w:id="120"/>
      <w:bookmarkEnd w:id="121"/>
      <w:bookmarkEnd w:id="122"/>
      <w:bookmarkEnd w:id="123"/>
      <w:bookmarkEnd w:id="124"/>
      <w:bookmarkEnd w:id="125"/>
      <w:bookmarkEnd w:id="126"/>
      <w:bookmarkEnd w:id="127"/>
      <w:bookmarkEnd w:id="128"/>
      <w:bookmarkEnd w:id="129"/>
    </w:p>
    <w:p w14:paraId="68D5F85E" w14:textId="77777777" w:rsidR="00267359" w:rsidRPr="000A0A5F" w:rsidRDefault="00267359" w:rsidP="00267359">
      <w:r w:rsidRPr="000A0A5F">
        <w:t>This clause defines data structures to be used in resource representations.</w:t>
      </w:r>
    </w:p>
    <w:p w14:paraId="73A623A2" w14:textId="77777777" w:rsidR="00267359" w:rsidRPr="000A0A5F" w:rsidRDefault="00267359" w:rsidP="00267359">
      <w:r w:rsidRPr="000A0A5F">
        <w:t>Table 5.</w:t>
      </w:r>
      <w:r w:rsidRPr="000A0A5F">
        <w:rPr>
          <w:rFonts w:hint="eastAsia"/>
        </w:rPr>
        <w:t>8</w:t>
      </w:r>
      <w:r w:rsidRPr="000A0A5F">
        <w:t xml:space="preserve">.3.1.1.1-1 specifies data types re-used by the </w:t>
      </w:r>
      <w:proofErr w:type="spellStart"/>
      <w:r w:rsidRPr="000A0A5F">
        <w:t>GMDviaMBMSbyxMB</w:t>
      </w:r>
      <w:proofErr w:type="spellEnd"/>
      <w:r w:rsidRPr="000A0A5F">
        <w:t xml:space="preserve"> API from other specifications, including a reference to their respective specifications and when needed, a short description of their use within the </w:t>
      </w:r>
      <w:proofErr w:type="spellStart"/>
      <w:r w:rsidRPr="000A0A5F">
        <w:t>GMDviaMBMSbyxMB</w:t>
      </w:r>
      <w:proofErr w:type="spellEnd"/>
      <w:r w:rsidRPr="000A0A5F">
        <w:t xml:space="preserve"> API. </w:t>
      </w:r>
    </w:p>
    <w:p w14:paraId="47B1F6DC" w14:textId="77777777" w:rsidR="00267359" w:rsidRPr="000A0A5F" w:rsidRDefault="00267359" w:rsidP="00267359">
      <w:pPr>
        <w:pStyle w:val="TH"/>
      </w:pPr>
      <w:r w:rsidRPr="000A0A5F">
        <w:lastRenderedPageBreak/>
        <w:t>Table 5.</w:t>
      </w:r>
      <w:r w:rsidRPr="000A0A5F">
        <w:rPr>
          <w:rFonts w:hint="eastAsia"/>
        </w:rPr>
        <w:t>8.</w:t>
      </w:r>
      <w:r w:rsidRPr="000A0A5F">
        <w:t xml:space="preserve">3.1.1.1-1: </w:t>
      </w:r>
      <w:proofErr w:type="spellStart"/>
      <w:r w:rsidRPr="000A0A5F">
        <w:t>GMDviaMBMSbyxMB</w:t>
      </w:r>
      <w:proofErr w:type="spellEnd"/>
      <w:r w:rsidRPr="000A0A5F">
        <w:t xml:space="preserve"> API re-used Data Types</w:t>
      </w:r>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46"/>
        <w:gridCol w:w="1848"/>
        <w:gridCol w:w="4520"/>
        <w:gridCol w:w="1409"/>
      </w:tblGrid>
      <w:tr w:rsidR="00267359" w:rsidRPr="000A0A5F" w14:paraId="0F823BD2" w14:textId="77777777" w:rsidTr="00931B8F">
        <w:trPr>
          <w:jc w:val="center"/>
        </w:trPr>
        <w:tc>
          <w:tcPr>
            <w:tcW w:w="1846" w:type="dxa"/>
            <w:shd w:val="clear" w:color="auto" w:fill="C0C0C0"/>
            <w:hideMark/>
          </w:tcPr>
          <w:p w14:paraId="11583D40" w14:textId="77777777" w:rsidR="00267359" w:rsidRPr="000A0A5F" w:rsidRDefault="00267359" w:rsidP="00931B8F">
            <w:pPr>
              <w:pStyle w:val="TAH"/>
            </w:pPr>
            <w:r w:rsidRPr="000A0A5F">
              <w:t>Data type</w:t>
            </w:r>
          </w:p>
        </w:tc>
        <w:tc>
          <w:tcPr>
            <w:tcW w:w="1848" w:type="dxa"/>
            <w:shd w:val="clear" w:color="auto" w:fill="C0C0C0"/>
          </w:tcPr>
          <w:p w14:paraId="0132863D" w14:textId="77777777" w:rsidR="00267359" w:rsidRPr="000A0A5F" w:rsidRDefault="00267359" w:rsidP="00931B8F">
            <w:pPr>
              <w:pStyle w:val="TAH"/>
            </w:pPr>
            <w:r w:rsidRPr="000A0A5F">
              <w:t>Reference</w:t>
            </w:r>
          </w:p>
        </w:tc>
        <w:tc>
          <w:tcPr>
            <w:tcW w:w="4520" w:type="dxa"/>
            <w:shd w:val="clear" w:color="auto" w:fill="C0C0C0"/>
            <w:hideMark/>
          </w:tcPr>
          <w:p w14:paraId="0A54784D" w14:textId="77777777" w:rsidR="00267359" w:rsidRPr="000A0A5F" w:rsidRDefault="00267359" w:rsidP="00931B8F">
            <w:pPr>
              <w:pStyle w:val="TAH"/>
            </w:pPr>
            <w:r w:rsidRPr="000A0A5F">
              <w:t>Comments</w:t>
            </w:r>
          </w:p>
        </w:tc>
        <w:tc>
          <w:tcPr>
            <w:tcW w:w="1409" w:type="dxa"/>
            <w:shd w:val="clear" w:color="auto" w:fill="C0C0C0"/>
          </w:tcPr>
          <w:p w14:paraId="6597E6E8" w14:textId="77777777" w:rsidR="00267359" w:rsidRPr="000A0A5F" w:rsidRDefault="00267359" w:rsidP="00931B8F">
            <w:pPr>
              <w:pStyle w:val="TAH"/>
            </w:pPr>
            <w:ins w:id="130" w:author="Parthasarathi [Nokia]" w:date="2024-09-30T20:03:00Z">
              <w:r>
                <w:t>Applicability</w:t>
              </w:r>
            </w:ins>
          </w:p>
        </w:tc>
      </w:tr>
      <w:tr w:rsidR="00267359" w:rsidRPr="000A0A5F" w14:paraId="7057BE49" w14:textId="77777777" w:rsidTr="00931B8F">
        <w:trPr>
          <w:jc w:val="center"/>
        </w:trPr>
        <w:tc>
          <w:tcPr>
            <w:tcW w:w="1846" w:type="dxa"/>
          </w:tcPr>
          <w:p w14:paraId="123DA7E1" w14:textId="77777777" w:rsidR="00267359" w:rsidRPr="000A0A5F" w:rsidRDefault="00267359" w:rsidP="00931B8F">
            <w:pPr>
              <w:pStyle w:val="TAL"/>
              <w:rPr>
                <w:lang w:eastAsia="zh-CN"/>
              </w:rPr>
            </w:pPr>
            <w:proofErr w:type="spellStart"/>
            <w:r w:rsidRPr="000A0A5F">
              <w:rPr>
                <w:rFonts w:hint="eastAsia"/>
                <w:lang w:eastAsia="zh-CN"/>
              </w:rPr>
              <w:t>GeographicArea</w:t>
            </w:r>
            <w:proofErr w:type="spellEnd"/>
          </w:p>
        </w:tc>
        <w:tc>
          <w:tcPr>
            <w:tcW w:w="1848" w:type="dxa"/>
          </w:tcPr>
          <w:p w14:paraId="625E2C3E" w14:textId="77777777" w:rsidR="00267359" w:rsidRPr="000A0A5F" w:rsidRDefault="00267359" w:rsidP="00931B8F">
            <w:pPr>
              <w:pStyle w:val="TAL"/>
              <w:rPr>
                <w:lang w:val="en-US" w:eastAsia="zh-CN"/>
              </w:rPr>
            </w:pPr>
            <w:r w:rsidRPr="000A0A5F">
              <w:rPr>
                <w:rFonts w:hint="eastAsia"/>
                <w:lang w:eastAsia="zh-CN"/>
              </w:rPr>
              <w:t>3GPP TS 29.572 [</w:t>
            </w:r>
            <w:r w:rsidRPr="000A0A5F">
              <w:rPr>
                <w:lang w:eastAsia="zh-CN"/>
              </w:rPr>
              <w:t>42]</w:t>
            </w:r>
          </w:p>
        </w:tc>
        <w:tc>
          <w:tcPr>
            <w:tcW w:w="4520" w:type="dxa"/>
          </w:tcPr>
          <w:p w14:paraId="51D427A1" w14:textId="77777777" w:rsidR="00267359" w:rsidRPr="000A0A5F" w:rsidRDefault="00267359" w:rsidP="00931B8F">
            <w:pPr>
              <w:pStyle w:val="TAL"/>
              <w:rPr>
                <w:rFonts w:cs="Arial"/>
                <w:szCs w:val="18"/>
              </w:rPr>
            </w:pPr>
            <w:r w:rsidRPr="000A0A5F">
              <w:rPr>
                <w:lang w:eastAsia="zh-CN"/>
              </w:rPr>
              <w:t>Identifies the geographical information of the user(s).</w:t>
            </w:r>
          </w:p>
        </w:tc>
        <w:tc>
          <w:tcPr>
            <w:tcW w:w="1409" w:type="dxa"/>
          </w:tcPr>
          <w:p w14:paraId="530134E9" w14:textId="77777777" w:rsidR="00267359" w:rsidRPr="000A0A5F" w:rsidRDefault="00267359" w:rsidP="00931B8F">
            <w:pPr>
              <w:pStyle w:val="TAL"/>
              <w:rPr>
                <w:lang w:eastAsia="zh-CN"/>
              </w:rPr>
            </w:pPr>
          </w:p>
        </w:tc>
      </w:tr>
      <w:tr w:rsidR="00267359" w:rsidRPr="000A0A5F" w14:paraId="7C56C7AA" w14:textId="77777777" w:rsidTr="00931B8F">
        <w:trPr>
          <w:jc w:val="center"/>
        </w:trPr>
        <w:tc>
          <w:tcPr>
            <w:tcW w:w="1846" w:type="dxa"/>
          </w:tcPr>
          <w:p w14:paraId="712BE915" w14:textId="77777777" w:rsidR="00267359" w:rsidRPr="000A0A5F" w:rsidRDefault="00267359" w:rsidP="00931B8F">
            <w:pPr>
              <w:pStyle w:val="TAL"/>
              <w:rPr>
                <w:lang w:eastAsia="zh-CN"/>
              </w:rPr>
            </w:pPr>
            <w:proofErr w:type="spellStart"/>
            <w:r w:rsidRPr="000A0A5F">
              <w:t>CivicAddress</w:t>
            </w:r>
            <w:proofErr w:type="spellEnd"/>
          </w:p>
        </w:tc>
        <w:tc>
          <w:tcPr>
            <w:tcW w:w="1848" w:type="dxa"/>
          </w:tcPr>
          <w:p w14:paraId="3C99C07E" w14:textId="77777777" w:rsidR="00267359" w:rsidRPr="000A0A5F" w:rsidRDefault="00267359" w:rsidP="00931B8F">
            <w:pPr>
              <w:pStyle w:val="TAL"/>
              <w:rPr>
                <w:lang w:eastAsia="zh-CN"/>
              </w:rPr>
            </w:pPr>
            <w:r w:rsidRPr="000A0A5F">
              <w:rPr>
                <w:rFonts w:hint="eastAsia"/>
                <w:lang w:eastAsia="zh-CN"/>
              </w:rPr>
              <w:t>3GPP TS 29.572 [</w:t>
            </w:r>
            <w:r w:rsidRPr="000A0A5F">
              <w:rPr>
                <w:lang w:eastAsia="zh-CN"/>
              </w:rPr>
              <w:t>42]</w:t>
            </w:r>
          </w:p>
        </w:tc>
        <w:tc>
          <w:tcPr>
            <w:tcW w:w="4520" w:type="dxa"/>
          </w:tcPr>
          <w:p w14:paraId="717A70F8" w14:textId="77777777" w:rsidR="00267359" w:rsidRPr="000A0A5F" w:rsidRDefault="00267359" w:rsidP="00931B8F">
            <w:pPr>
              <w:pStyle w:val="TAL"/>
              <w:rPr>
                <w:lang w:eastAsia="zh-CN"/>
              </w:rPr>
            </w:pPr>
            <w:r w:rsidRPr="000A0A5F">
              <w:rPr>
                <w:lang w:eastAsia="zh-CN"/>
              </w:rPr>
              <w:t>Identifies the civic address information of the user(s).</w:t>
            </w:r>
          </w:p>
        </w:tc>
        <w:tc>
          <w:tcPr>
            <w:tcW w:w="1409" w:type="dxa"/>
          </w:tcPr>
          <w:p w14:paraId="014CDA13" w14:textId="77777777" w:rsidR="00267359" w:rsidRPr="000A0A5F" w:rsidRDefault="00267359" w:rsidP="00931B8F">
            <w:pPr>
              <w:pStyle w:val="TAL"/>
              <w:rPr>
                <w:lang w:eastAsia="zh-CN"/>
              </w:rPr>
            </w:pPr>
          </w:p>
        </w:tc>
      </w:tr>
      <w:tr w:rsidR="00267359" w:rsidRPr="000A0A5F" w14:paraId="41D8186E" w14:textId="77777777" w:rsidTr="00931B8F">
        <w:trPr>
          <w:jc w:val="center"/>
        </w:trPr>
        <w:tc>
          <w:tcPr>
            <w:tcW w:w="1846" w:type="dxa"/>
          </w:tcPr>
          <w:p w14:paraId="2836D0E0" w14:textId="77777777" w:rsidR="00267359" w:rsidRPr="000A0A5F" w:rsidRDefault="00267359" w:rsidP="00931B8F">
            <w:pPr>
              <w:pStyle w:val="TAL"/>
            </w:pPr>
            <w:proofErr w:type="spellStart"/>
            <w:r w:rsidRPr="000A0A5F">
              <w:t>SupportedFeatures</w:t>
            </w:r>
            <w:proofErr w:type="spellEnd"/>
          </w:p>
        </w:tc>
        <w:tc>
          <w:tcPr>
            <w:tcW w:w="1848" w:type="dxa"/>
          </w:tcPr>
          <w:p w14:paraId="59F7FA04" w14:textId="77777777" w:rsidR="00267359" w:rsidRPr="000A0A5F" w:rsidRDefault="00267359" w:rsidP="00931B8F">
            <w:pPr>
              <w:pStyle w:val="TAL"/>
              <w:rPr>
                <w:lang w:eastAsia="zh-CN"/>
              </w:rPr>
            </w:pPr>
            <w:r w:rsidRPr="000A0A5F">
              <w:rPr>
                <w:lang w:eastAsia="zh-CN"/>
              </w:rPr>
              <w:t>3GPP TS 29.571 [45]</w:t>
            </w:r>
          </w:p>
        </w:tc>
        <w:tc>
          <w:tcPr>
            <w:tcW w:w="4520" w:type="dxa"/>
          </w:tcPr>
          <w:p w14:paraId="193F40B9" w14:textId="77777777" w:rsidR="00267359" w:rsidRPr="000A0A5F" w:rsidRDefault="00267359" w:rsidP="00931B8F">
            <w:pPr>
              <w:pStyle w:val="TAL"/>
              <w:rPr>
                <w:lang w:eastAsia="zh-CN"/>
              </w:rPr>
            </w:pPr>
            <w:r w:rsidRPr="000A0A5F">
              <w:rPr>
                <w:lang w:eastAsia="zh-CN"/>
              </w:rPr>
              <w:t>Used to negotiate the applicability of the optional features defined in table 5.8.3.3-1.</w:t>
            </w:r>
          </w:p>
        </w:tc>
        <w:tc>
          <w:tcPr>
            <w:tcW w:w="1409" w:type="dxa"/>
          </w:tcPr>
          <w:p w14:paraId="2AA2C7CF" w14:textId="77777777" w:rsidR="00267359" w:rsidRPr="000A0A5F" w:rsidRDefault="00267359" w:rsidP="00931B8F">
            <w:pPr>
              <w:pStyle w:val="TAL"/>
              <w:rPr>
                <w:lang w:eastAsia="zh-CN"/>
              </w:rPr>
            </w:pPr>
          </w:p>
        </w:tc>
      </w:tr>
    </w:tbl>
    <w:p w14:paraId="1A2E11B3" w14:textId="77777777" w:rsidR="00267359" w:rsidRPr="000A0A5F" w:rsidRDefault="00267359" w:rsidP="00267359"/>
    <w:p w14:paraId="7469BC6B" w14:textId="77777777" w:rsidR="00267359" w:rsidRPr="000A0A5F" w:rsidRDefault="00267359" w:rsidP="00267359">
      <w:r w:rsidRPr="000A0A5F">
        <w:t xml:space="preserve">Table 5.8.3.1.1.1-2 specifies the data types defined for the </w:t>
      </w:r>
      <w:proofErr w:type="spellStart"/>
      <w:r w:rsidRPr="000A0A5F">
        <w:t>GMDviaMBMSbyxMB</w:t>
      </w:r>
      <w:proofErr w:type="spellEnd"/>
      <w:r w:rsidRPr="000A0A5F">
        <w:t xml:space="preserve"> API.</w:t>
      </w:r>
    </w:p>
    <w:p w14:paraId="176E3E26" w14:textId="77777777" w:rsidR="00267359" w:rsidRPr="000A0A5F" w:rsidRDefault="00267359" w:rsidP="00267359">
      <w:pPr>
        <w:pStyle w:val="TH"/>
      </w:pPr>
      <w:r w:rsidRPr="000A0A5F">
        <w:t xml:space="preserve">Table 5.8.3.1.1.1-2: </w:t>
      </w:r>
      <w:proofErr w:type="spellStart"/>
      <w:r w:rsidRPr="000A0A5F">
        <w:t>GMDviaMBMSbyxMB</w:t>
      </w:r>
      <w:proofErr w:type="spellEnd"/>
      <w:r w:rsidRPr="000A0A5F">
        <w:t xml:space="preserve"> API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88"/>
        <w:gridCol w:w="1076"/>
        <w:gridCol w:w="4253"/>
        <w:gridCol w:w="1412"/>
      </w:tblGrid>
      <w:tr w:rsidR="00267359" w:rsidRPr="000A0A5F" w14:paraId="374989BE" w14:textId="77777777" w:rsidTr="00931B8F">
        <w:trPr>
          <w:jc w:val="center"/>
        </w:trPr>
        <w:tc>
          <w:tcPr>
            <w:tcW w:w="2888" w:type="dxa"/>
            <w:shd w:val="clear" w:color="auto" w:fill="C0C0C0"/>
            <w:vAlign w:val="center"/>
            <w:hideMark/>
          </w:tcPr>
          <w:p w14:paraId="7B52F338" w14:textId="77777777" w:rsidR="00267359" w:rsidRPr="000A0A5F" w:rsidRDefault="00267359" w:rsidP="00931B8F">
            <w:pPr>
              <w:pStyle w:val="TAH"/>
            </w:pPr>
            <w:r w:rsidRPr="000A0A5F">
              <w:t>Data type</w:t>
            </w:r>
          </w:p>
        </w:tc>
        <w:tc>
          <w:tcPr>
            <w:tcW w:w="1076" w:type="dxa"/>
            <w:shd w:val="clear" w:color="auto" w:fill="C0C0C0"/>
            <w:vAlign w:val="center"/>
          </w:tcPr>
          <w:p w14:paraId="3849AD1F" w14:textId="77777777" w:rsidR="00267359" w:rsidRPr="000A0A5F" w:rsidRDefault="00267359" w:rsidP="00931B8F">
            <w:pPr>
              <w:pStyle w:val="TAH"/>
            </w:pPr>
            <w:r w:rsidRPr="000A0A5F">
              <w:t>Clause defined</w:t>
            </w:r>
          </w:p>
        </w:tc>
        <w:tc>
          <w:tcPr>
            <w:tcW w:w="4253" w:type="dxa"/>
            <w:shd w:val="clear" w:color="auto" w:fill="C0C0C0"/>
            <w:vAlign w:val="center"/>
            <w:hideMark/>
          </w:tcPr>
          <w:p w14:paraId="7D8348D0" w14:textId="77777777" w:rsidR="00267359" w:rsidRPr="000A0A5F" w:rsidRDefault="00267359" w:rsidP="00931B8F">
            <w:pPr>
              <w:pStyle w:val="TAH"/>
            </w:pPr>
            <w:r w:rsidRPr="000A0A5F">
              <w:t>Description</w:t>
            </w:r>
          </w:p>
        </w:tc>
        <w:tc>
          <w:tcPr>
            <w:tcW w:w="1412" w:type="dxa"/>
            <w:shd w:val="clear" w:color="auto" w:fill="C0C0C0"/>
            <w:vAlign w:val="center"/>
          </w:tcPr>
          <w:p w14:paraId="308D4980" w14:textId="77777777" w:rsidR="00267359" w:rsidRPr="000A0A5F" w:rsidRDefault="00267359" w:rsidP="00931B8F">
            <w:pPr>
              <w:pStyle w:val="TAH"/>
            </w:pPr>
            <w:r w:rsidRPr="000A0A5F">
              <w:t>Applicability</w:t>
            </w:r>
          </w:p>
        </w:tc>
      </w:tr>
      <w:tr w:rsidR="00267359" w:rsidRPr="000A0A5F" w14:paraId="2535270A" w14:textId="77777777" w:rsidTr="00931B8F">
        <w:trPr>
          <w:jc w:val="center"/>
        </w:trPr>
        <w:tc>
          <w:tcPr>
            <w:tcW w:w="2888" w:type="dxa"/>
            <w:vAlign w:val="center"/>
          </w:tcPr>
          <w:p w14:paraId="1B361A7D" w14:textId="77777777" w:rsidR="00267359" w:rsidRPr="000A0A5F" w:rsidRDefault="00267359" w:rsidP="00931B8F">
            <w:pPr>
              <w:pStyle w:val="TAL"/>
            </w:pPr>
            <w:proofErr w:type="spellStart"/>
            <w:r w:rsidRPr="000A0A5F">
              <w:t>GMDByxMBNotification</w:t>
            </w:r>
            <w:proofErr w:type="spellEnd"/>
          </w:p>
        </w:tc>
        <w:tc>
          <w:tcPr>
            <w:tcW w:w="1076" w:type="dxa"/>
            <w:vAlign w:val="center"/>
          </w:tcPr>
          <w:p w14:paraId="05A2E66F" w14:textId="77777777" w:rsidR="00267359" w:rsidRPr="000A0A5F" w:rsidRDefault="00267359" w:rsidP="00931B8F">
            <w:pPr>
              <w:pStyle w:val="TAC"/>
            </w:pPr>
            <w:r w:rsidRPr="000A0A5F">
              <w:t>5.8.3.1.1.4</w:t>
            </w:r>
          </w:p>
        </w:tc>
        <w:tc>
          <w:tcPr>
            <w:tcW w:w="4253" w:type="dxa"/>
            <w:vAlign w:val="center"/>
          </w:tcPr>
          <w:p w14:paraId="556EEC91" w14:textId="77777777" w:rsidR="00267359" w:rsidRPr="000A0A5F" w:rsidRDefault="00267359" w:rsidP="00931B8F">
            <w:pPr>
              <w:pStyle w:val="TAL"/>
            </w:pPr>
            <w:r w:rsidRPr="000A0A5F">
              <w:t>Represents a group message delivery notification.</w:t>
            </w:r>
          </w:p>
        </w:tc>
        <w:tc>
          <w:tcPr>
            <w:tcW w:w="1412" w:type="dxa"/>
            <w:vAlign w:val="center"/>
          </w:tcPr>
          <w:p w14:paraId="1B765204" w14:textId="77777777" w:rsidR="00267359" w:rsidRPr="000A0A5F" w:rsidRDefault="00267359" w:rsidP="00931B8F">
            <w:pPr>
              <w:pStyle w:val="TAL"/>
              <w:rPr>
                <w:rFonts w:cs="Arial"/>
                <w:szCs w:val="18"/>
              </w:rPr>
            </w:pPr>
          </w:p>
        </w:tc>
      </w:tr>
      <w:tr w:rsidR="00267359" w:rsidRPr="000A0A5F" w14:paraId="2171A086" w14:textId="77777777" w:rsidTr="00931B8F">
        <w:trPr>
          <w:jc w:val="center"/>
        </w:trPr>
        <w:tc>
          <w:tcPr>
            <w:tcW w:w="2888" w:type="dxa"/>
            <w:vAlign w:val="center"/>
          </w:tcPr>
          <w:p w14:paraId="03277E55" w14:textId="77777777" w:rsidR="00267359" w:rsidRPr="000A0A5F" w:rsidRDefault="00267359" w:rsidP="00931B8F">
            <w:pPr>
              <w:pStyle w:val="TAL"/>
            </w:pPr>
            <w:proofErr w:type="spellStart"/>
            <w:r w:rsidRPr="000A0A5F">
              <w:t>GMDViaMBMSByxMB</w:t>
            </w:r>
            <w:proofErr w:type="spellEnd"/>
          </w:p>
        </w:tc>
        <w:tc>
          <w:tcPr>
            <w:tcW w:w="1076" w:type="dxa"/>
            <w:vAlign w:val="center"/>
          </w:tcPr>
          <w:p w14:paraId="1D26323C" w14:textId="77777777" w:rsidR="00267359" w:rsidRPr="000A0A5F" w:rsidRDefault="00267359" w:rsidP="00931B8F">
            <w:pPr>
              <w:pStyle w:val="TAC"/>
            </w:pPr>
            <w:r w:rsidRPr="000A0A5F">
              <w:t>5.8.3.1.1.3</w:t>
            </w:r>
          </w:p>
        </w:tc>
        <w:tc>
          <w:tcPr>
            <w:tcW w:w="4253" w:type="dxa"/>
            <w:vAlign w:val="center"/>
          </w:tcPr>
          <w:p w14:paraId="5D61F9D8" w14:textId="77777777" w:rsidR="00267359" w:rsidRPr="000A0A5F" w:rsidRDefault="00267359" w:rsidP="00931B8F">
            <w:pPr>
              <w:pStyle w:val="TAL"/>
            </w:pPr>
            <w:r w:rsidRPr="000A0A5F">
              <w:t xml:space="preserve">Represents a group message delivery via MBMS by </w:t>
            </w:r>
            <w:proofErr w:type="spellStart"/>
            <w:r w:rsidRPr="000A0A5F">
              <w:t>xMB</w:t>
            </w:r>
            <w:proofErr w:type="spellEnd"/>
            <w:r w:rsidRPr="000A0A5F">
              <w:t>.</w:t>
            </w:r>
          </w:p>
        </w:tc>
        <w:tc>
          <w:tcPr>
            <w:tcW w:w="1412" w:type="dxa"/>
            <w:vAlign w:val="center"/>
          </w:tcPr>
          <w:p w14:paraId="12BAC058" w14:textId="77777777" w:rsidR="00267359" w:rsidRPr="000A0A5F" w:rsidRDefault="00267359" w:rsidP="00931B8F">
            <w:pPr>
              <w:pStyle w:val="TAL"/>
              <w:rPr>
                <w:rFonts w:cs="Arial"/>
                <w:szCs w:val="18"/>
              </w:rPr>
            </w:pPr>
          </w:p>
        </w:tc>
      </w:tr>
      <w:tr w:rsidR="00267359" w:rsidRPr="000A0A5F" w14:paraId="497FCC31" w14:textId="77777777" w:rsidTr="00931B8F">
        <w:trPr>
          <w:jc w:val="center"/>
        </w:trPr>
        <w:tc>
          <w:tcPr>
            <w:tcW w:w="2888" w:type="dxa"/>
            <w:vAlign w:val="center"/>
          </w:tcPr>
          <w:p w14:paraId="1F280322" w14:textId="77777777" w:rsidR="00267359" w:rsidRPr="000A0A5F" w:rsidRDefault="00267359" w:rsidP="00931B8F">
            <w:pPr>
              <w:pStyle w:val="TAL"/>
            </w:pPr>
            <w:proofErr w:type="spellStart"/>
            <w:r w:rsidRPr="000A0A5F">
              <w:t>GMDViaMBMSByxMBPatch</w:t>
            </w:r>
            <w:proofErr w:type="spellEnd"/>
          </w:p>
        </w:tc>
        <w:tc>
          <w:tcPr>
            <w:tcW w:w="1076" w:type="dxa"/>
            <w:vAlign w:val="center"/>
          </w:tcPr>
          <w:p w14:paraId="5D0CE9A5" w14:textId="77777777" w:rsidR="00267359" w:rsidRPr="000A0A5F" w:rsidRDefault="00267359" w:rsidP="00931B8F">
            <w:pPr>
              <w:pStyle w:val="TAC"/>
            </w:pPr>
            <w:r w:rsidRPr="000A0A5F">
              <w:t>5.8.3.1.1.5</w:t>
            </w:r>
          </w:p>
        </w:tc>
        <w:tc>
          <w:tcPr>
            <w:tcW w:w="4253" w:type="dxa"/>
            <w:vAlign w:val="center"/>
          </w:tcPr>
          <w:p w14:paraId="536C44EB" w14:textId="77777777" w:rsidR="00267359" w:rsidRPr="000A0A5F" w:rsidRDefault="00267359" w:rsidP="00931B8F">
            <w:pPr>
              <w:pStyle w:val="TAL"/>
            </w:pPr>
            <w:r w:rsidRPr="000A0A5F">
              <w:t xml:space="preserve">Represents a modification request of a group message delivery via MBMS by </w:t>
            </w:r>
            <w:proofErr w:type="spellStart"/>
            <w:r w:rsidRPr="000A0A5F">
              <w:t>xMB</w:t>
            </w:r>
            <w:proofErr w:type="spellEnd"/>
            <w:r w:rsidRPr="000A0A5F">
              <w:t>.</w:t>
            </w:r>
          </w:p>
        </w:tc>
        <w:tc>
          <w:tcPr>
            <w:tcW w:w="1412" w:type="dxa"/>
            <w:vAlign w:val="center"/>
          </w:tcPr>
          <w:p w14:paraId="7B9CCD60" w14:textId="77777777" w:rsidR="00267359" w:rsidRPr="000A0A5F" w:rsidRDefault="00267359" w:rsidP="00931B8F">
            <w:pPr>
              <w:pStyle w:val="TAL"/>
              <w:rPr>
                <w:rFonts w:cs="Arial"/>
                <w:szCs w:val="18"/>
              </w:rPr>
            </w:pPr>
          </w:p>
        </w:tc>
      </w:tr>
      <w:tr w:rsidR="00267359" w:rsidRPr="000A0A5F" w14:paraId="09E2D2BA" w14:textId="77777777" w:rsidTr="00931B8F">
        <w:trPr>
          <w:jc w:val="center"/>
        </w:trPr>
        <w:tc>
          <w:tcPr>
            <w:tcW w:w="2888" w:type="dxa"/>
            <w:vAlign w:val="center"/>
          </w:tcPr>
          <w:p w14:paraId="46C9586E" w14:textId="77777777" w:rsidR="00267359" w:rsidRPr="000A0A5F" w:rsidRDefault="00267359" w:rsidP="00931B8F">
            <w:pPr>
              <w:pStyle w:val="TAL"/>
            </w:pPr>
            <w:proofErr w:type="spellStart"/>
            <w:r w:rsidRPr="000A0A5F">
              <w:t>MbmsLocArea</w:t>
            </w:r>
            <w:proofErr w:type="spellEnd"/>
          </w:p>
        </w:tc>
        <w:tc>
          <w:tcPr>
            <w:tcW w:w="1076" w:type="dxa"/>
            <w:vAlign w:val="center"/>
          </w:tcPr>
          <w:p w14:paraId="35524BA1" w14:textId="77777777" w:rsidR="00267359" w:rsidRPr="000A0A5F" w:rsidRDefault="00267359" w:rsidP="00931B8F">
            <w:pPr>
              <w:pStyle w:val="TAC"/>
            </w:pPr>
            <w:r w:rsidRPr="000A0A5F">
              <w:t>5.8.3.1.1.6</w:t>
            </w:r>
          </w:p>
        </w:tc>
        <w:tc>
          <w:tcPr>
            <w:tcW w:w="4253" w:type="dxa"/>
            <w:vAlign w:val="center"/>
          </w:tcPr>
          <w:p w14:paraId="312C26E5" w14:textId="77777777" w:rsidR="00267359" w:rsidRPr="000A0A5F" w:rsidRDefault="00267359" w:rsidP="00931B8F">
            <w:pPr>
              <w:pStyle w:val="TAL"/>
            </w:pPr>
            <w:r w:rsidRPr="000A0A5F">
              <w:t xml:space="preserve">Represents a user location area </w:t>
            </w:r>
            <w:proofErr w:type="spellStart"/>
            <w:r w:rsidRPr="000A0A5F">
              <w:t>whithin</w:t>
            </w:r>
            <w:proofErr w:type="spellEnd"/>
            <w:r w:rsidRPr="000A0A5F">
              <w:t xml:space="preserve"> which is sent a group message delivery via MBMS request.</w:t>
            </w:r>
          </w:p>
        </w:tc>
        <w:tc>
          <w:tcPr>
            <w:tcW w:w="1412" w:type="dxa"/>
            <w:vAlign w:val="center"/>
          </w:tcPr>
          <w:p w14:paraId="05DCFD01" w14:textId="77777777" w:rsidR="00267359" w:rsidRPr="000A0A5F" w:rsidRDefault="00267359" w:rsidP="00931B8F">
            <w:pPr>
              <w:pStyle w:val="TAL"/>
              <w:rPr>
                <w:rFonts w:cs="Arial"/>
                <w:szCs w:val="18"/>
              </w:rPr>
            </w:pPr>
          </w:p>
        </w:tc>
      </w:tr>
      <w:tr w:rsidR="00267359" w:rsidRPr="000A0A5F" w14:paraId="0531A238" w14:textId="77777777" w:rsidTr="00931B8F">
        <w:trPr>
          <w:jc w:val="center"/>
        </w:trPr>
        <w:tc>
          <w:tcPr>
            <w:tcW w:w="2888" w:type="dxa"/>
            <w:vAlign w:val="center"/>
          </w:tcPr>
          <w:p w14:paraId="5DBAE85C" w14:textId="77777777" w:rsidR="00267359" w:rsidRPr="000A0A5F" w:rsidRDefault="00267359" w:rsidP="00931B8F">
            <w:pPr>
              <w:pStyle w:val="TAL"/>
            </w:pPr>
            <w:proofErr w:type="spellStart"/>
            <w:r w:rsidRPr="000A0A5F">
              <w:t>ServiceAnnouncementMode</w:t>
            </w:r>
            <w:proofErr w:type="spellEnd"/>
          </w:p>
        </w:tc>
        <w:tc>
          <w:tcPr>
            <w:tcW w:w="1076" w:type="dxa"/>
            <w:vAlign w:val="center"/>
          </w:tcPr>
          <w:p w14:paraId="6670F380" w14:textId="77777777" w:rsidR="00267359" w:rsidRPr="000A0A5F" w:rsidRDefault="00267359" w:rsidP="00931B8F">
            <w:pPr>
              <w:pStyle w:val="TAC"/>
            </w:pPr>
            <w:r w:rsidRPr="000A0A5F">
              <w:t>5.8.3.1.2.3</w:t>
            </w:r>
          </w:p>
        </w:tc>
        <w:tc>
          <w:tcPr>
            <w:tcW w:w="4253" w:type="dxa"/>
            <w:vAlign w:val="center"/>
          </w:tcPr>
          <w:p w14:paraId="163A6CCA" w14:textId="77777777" w:rsidR="00267359" w:rsidRPr="000A0A5F" w:rsidRDefault="00267359" w:rsidP="00931B8F">
            <w:pPr>
              <w:pStyle w:val="TAL"/>
            </w:pPr>
            <w:r w:rsidRPr="000A0A5F">
              <w:t xml:space="preserve">Represents the service </w:t>
            </w:r>
            <w:proofErr w:type="spellStart"/>
            <w:r w:rsidRPr="000A0A5F">
              <w:t>annoucement</w:t>
            </w:r>
            <w:proofErr w:type="spellEnd"/>
            <w:r w:rsidRPr="000A0A5F">
              <w:t xml:space="preserve"> mode.</w:t>
            </w:r>
          </w:p>
        </w:tc>
        <w:tc>
          <w:tcPr>
            <w:tcW w:w="1412" w:type="dxa"/>
            <w:vAlign w:val="center"/>
          </w:tcPr>
          <w:p w14:paraId="5A6C3B73" w14:textId="77777777" w:rsidR="00267359" w:rsidRPr="000A0A5F" w:rsidRDefault="00267359" w:rsidP="00931B8F">
            <w:pPr>
              <w:pStyle w:val="TAL"/>
              <w:rPr>
                <w:rFonts w:cs="Arial"/>
                <w:szCs w:val="18"/>
              </w:rPr>
            </w:pPr>
          </w:p>
        </w:tc>
      </w:tr>
      <w:tr w:rsidR="00267359" w:rsidRPr="000A0A5F" w14:paraId="00C4FF7A" w14:textId="77777777" w:rsidTr="00931B8F">
        <w:trPr>
          <w:jc w:val="center"/>
        </w:trPr>
        <w:tc>
          <w:tcPr>
            <w:tcW w:w="2888" w:type="dxa"/>
            <w:vAlign w:val="center"/>
          </w:tcPr>
          <w:p w14:paraId="5C28DFFC" w14:textId="77777777" w:rsidR="00267359" w:rsidRPr="000A0A5F" w:rsidRDefault="00267359" w:rsidP="00931B8F">
            <w:pPr>
              <w:pStyle w:val="TAL"/>
            </w:pPr>
            <w:proofErr w:type="spellStart"/>
            <w:r w:rsidRPr="000A0A5F">
              <w:t>ServiceCreation</w:t>
            </w:r>
            <w:proofErr w:type="spellEnd"/>
          </w:p>
        </w:tc>
        <w:tc>
          <w:tcPr>
            <w:tcW w:w="1076" w:type="dxa"/>
            <w:vAlign w:val="center"/>
          </w:tcPr>
          <w:p w14:paraId="2725B5BE" w14:textId="77777777" w:rsidR="00267359" w:rsidRPr="000A0A5F" w:rsidRDefault="00267359" w:rsidP="00931B8F">
            <w:pPr>
              <w:pStyle w:val="TAC"/>
            </w:pPr>
            <w:r w:rsidRPr="000A0A5F">
              <w:t>5.8.3.1.1.2</w:t>
            </w:r>
          </w:p>
        </w:tc>
        <w:tc>
          <w:tcPr>
            <w:tcW w:w="4253" w:type="dxa"/>
            <w:vAlign w:val="center"/>
          </w:tcPr>
          <w:p w14:paraId="6CBA02C7" w14:textId="77777777" w:rsidR="00267359" w:rsidRPr="000A0A5F" w:rsidRDefault="00267359" w:rsidP="00931B8F">
            <w:pPr>
              <w:pStyle w:val="TAL"/>
            </w:pPr>
            <w:r w:rsidRPr="000A0A5F">
              <w:t xml:space="preserve">Represents an individual </w:t>
            </w:r>
            <w:proofErr w:type="spellStart"/>
            <w:r w:rsidRPr="000A0A5F">
              <w:t>xMB</w:t>
            </w:r>
            <w:proofErr w:type="spellEnd"/>
            <w:r w:rsidRPr="000A0A5F">
              <w:t xml:space="preserve"> Service resource.</w:t>
            </w:r>
          </w:p>
        </w:tc>
        <w:tc>
          <w:tcPr>
            <w:tcW w:w="1412" w:type="dxa"/>
            <w:vAlign w:val="center"/>
          </w:tcPr>
          <w:p w14:paraId="37097472" w14:textId="77777777" w:rsidR="00267359" w:rsidRPr="000A0A5F" w:rsidRDefault="00267359" w:rsidP="00931B8F">
            <w:pPr>
              <w:pStyle w:val="TAL"/>
              <w:rPr>
                <w:rFonts w:cs="Arial"/>
                <w:szCs w:val="18"/>
              </w:rPr>
            </w:pPr>
          </w:p>
        </w:tc>
      </w:tr>
    </w:tbl>
    <w:p w14:paraId="2089986E" w14:textId="77777777" w:rsidR="00267359" w:rsidRDefault="00267359" w:rsidP="00267359"/>
    <w:p w14:paraId="59A974C6" w14:textId="77777777" w:rsidR="00267359" w:rsidRPr="007C3862" w:rsidRDefault="00267359" w:rsidP="00267359">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bookmarkStart w:id="131" w:name="_Toc11247678"/>
      <w:bookmarkStart w:id="132" w:name="_Toc27044817"/>
      <w:bookmarkStart w:id="133" w:name="_Toc36033859"/>
      <w:bookmarkStart w:id="134" w:name="_Toc45132005"/>
      <w:bookmarkStart w:id="135" w:name="_Toc49776290"/>
      <w:bookmarkStart w:id="136" w:name="_Toc51747210"/>
      <w:bookmarkStart w:id="137" w:name="_Toc66360780"/>
      <w:bookmarkStart w:id="138" w:name="_Toc68105285"/>
      <w:bookmarkStart w:id="139" w:name="_Toc74755915"/>
      <w:bookmarkStart w:id="140" w:name="_Toc105674790"/>
      <w:bookmarkStart w:id="141" w:name="_Toc130502850"/>
      <w:bookmarkStart w:id="142" w:name="_Toc153625637"/>
      <w:bookmarkStart w:id="143" w:name="_Toc170114782"/>
      <w:r w:rsidRPr="007C3862">
        <w:rPr>
          <w:rFonts w:ascii="Arial" w:hAnsi="Arial" w:cs="Arial"/>
          <w:noProof/>
          <w:color w:val="0000FF"/>
          <w:sz w:val="28"/>
          <w:szCs w:val="28"/>
        </w:rPr>
        <w:t>* * * * Next changes * * * *</w:t>
      </w:r>
    </w:p>
    <w:p w14:paraId="54F1B9D7" w14:textId="77777777" w:rsidR="00267359" w:rsidRPr="000A0A5F" w:rsidRDefault="00267359" w:rsidP="00267359">
      <w:pPr>
        <w:pStyle w:val="50"/>
      </w:pPr>
      <w:r w:rsidRPr="000A0A5F">
        <w:t>5.9.2.1.1</w:t>
      </w:r>
      <w:r w:rsidRPr="000A0A5F">
        <w:tab/>
        <w:t>Introduction</w:t>
      </w:r>
      <w:bookmarkEnd w:id="131"/>
      <w:bookmarkEnd w:id="132"/>
      <w:bookmarkEnd w:id="133"/>
      <w:bookmarkEnd w:id="134"/>
      <w:bookmarkEnd w:id="135"/>
      <w:bookmarkEnd w:id="136"/>
      <w:bookmarkEnd w:id="137"/>
      <w:bookmarkEnd w:id="138"/>
      <w:bookmarkEnd w:id="139"/>
      <w:bookmarkEnd w:id="140"/>
      <w:bookmarkEnd w:id="141"/>
      <w:bookmarkEnd w:id="142"/>
      <w:bookmarkEnd w:id="143"/>
    </w:p>
    <w:p w14:paraId="58735076" w14:textId="77777777" w:rsidR="00267359" w:rsidRPr="000A0A5F" w:rsidRDefault="00267359" w:rsidP="00267359">
      <w:r w:rsidRPr="000A0A5F">
        <w:t>This clause defines data structures to be used in resource representations.</w:t>
      </w:r>
    </w:p>
    <w:p w14:paraId="5AE29329" w14:textId="77777777" w:rsidR="00267359" w:rsidRPr="000A0A5F" w:rsidRDefault="00267359" w:rsidP="00267359">
      <w:r w:rsidRPr="000A0A5F">
        <w:t>Table 5.</w:t>
      </w:r>
      <w:r w:rsidRPr="000A0A5F">
        <w:rPr>
          <w:rFonts w:eastAsia="Batang" w:hint="eastAsia"/>
        </w:rPr>
        <w:t>9</w:t>
      </w:r>
      <w:r w:rsidRPr="000A0A5F">
        <w:t xml:space="preserve">.2.1.1-1 specifies data types re-used by the </w:t>
      </w:r>
      <w:proofErr w:type="spellStart"/>
      <w:r w:rsidRPr="000A0A5F">
        <w:t>ReportingNetworkStatus</w:t>
      </w:r>
      <w:proofErr w:type="spellEnd"/>
      <w:r w:rsidRPr="000A0A5F">
        <w:t xml:space="preserve"> API from other specifications, including a reference to their respective specifications and when needed, a short description of their use within the </w:t>
      </w:r>
      <w:proofErr w:type="spellStart"/>
      <w:r w:rsidRPr="000A0A5F">
        <w:t>ReportingNetworkStatus</w:t>
      </w:r>
      <w:proofErr w:type="spellEnd"/>
      <w:r w:rsidRPr="000A0A5F">
        <w:t xml:space="preserve"> API. </w:t>
      </w:r>
    </w:p>
    <w:p w14:paraId="413472FF" w14:textId="77777777" w:rsidR="00267359" w:rsidRPr="000A0A5F" w:rsidRDefault="00267359" w:rsidP="00267359">
      <w:pPr>
        <w:pStyle w:val="TH"/>
      </w:pPr>
      <w:r w:rsidRPr="000A0A5F">
        <w:t>Table 5.</w:t>
      </w:r>
      <w:r w:rsidRPr="000A0A5F">
        <w:rPr>
          <w:rFonts w:eastAsia="Batang" w:hint="eastAsia"/>
        </w:rPr>
        <w:t>9</w:t>
      </w:r>
      <w:r w:rsidRPr="000A0A5F">
        <w:t xml:space="preserve">.2.1.1-1: </w:t>
      </w:r>
      <w:proofErr w:type="spellStart"/>
      <w:r w:rsidRPr="000A0A5F">
        <w:t>ReportingNetworkStatus</w:t>
      </w:r>
      <w:proofErr w:type="spellEnd"/>
      <w:r w:rsidRPr="000A0A5F">
        <w:t xml:space="preserve"> API re-used Data Types</w:t>
      </w:r>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018"/>
        <w:gridCol w:w="1848"/>
        <w:gridCol w:w="4348"/>
        <w:gridCol w:w="1409"/>
      </w:tblGrid>
      <w:tr w:rsidR="00267359" w:rsidRPr="000A0A5F" w14:paraId="2610767E" w14:textId="77777777" w:rsidTr="00931B8F">
        <w:trPr>
          <w:jc w:val="center"/>
        </w:trPr>
        <w:tc>
          <w:tcPr>
            <w:tcW w:w="2018" w:type="dxa"/>
            <w:shd w:val="clear" w:color="auto" w:fill="C0C0C0"/>
            <w:hideMark/>
          </w:tcPr>
          <w:p w14:paraId="142C7815" w14:textId="77777777" w:rsidR="00267359" w:rsidRPr="000A0A5F" w:rsidRDefault="00267359" w:rsidP="00931B8F">
            <w:pPr>
              <w:pStyle w:val="TAH"/>
            </w:pPr>
            <w:r w:rsidRPr="000A0A5F">
              <w:t>Data type</w:t>
            </w:r>
          </w:p>
        </w:tc>
        <w:tc>
          <w:tcPr>
            <w:tcW w:w="1848" w:type="dxa"/>
            <w:shd w:val="clear" w:color="auto" w:fill="C0C0C0"/>
          </w:tcPr>
          <w:p w14:paraId="09077022" w14:textId="77777777" w:rsidR="00267359" w:rsidRPr="000A0A5F" w:rsidRDefault="00267359" w:rsidP="00931B8F">
            <w:pPr>
              <w:pStyle w:val="TAH"/>
            </w:pPr>
            <w:r w:rsidRPr="000A0A5F">
              <w:t>Reference</w:t>
            </w:r>
          </w:p>
        </w:tc>
        <w:tc>
          <w:tcPr>
            <w:tcW w:w="4348" w:type="dxa"/>
            <w:shd w:val="clear" w:color="auto" w:fill="C0C0C0"/>
            <w:hideMark/>
          </w:tcPr>
          <w:p w14:paraId="7D658C29" w14:textId="77777777" w:rsidR="00267359" w:rsidRPr="000A0A5F" w:rsidRDefault="00267359" w:rsidP="00931B8F">
            <w:pPr>
              <w:pStyle w:val="TAH"/>
            </w:pPr>
            <w:r w:rsidRPr="000A0A5F">
              <w:t>Comments</w:t>
            </w:r>
          </w:p>
        </w:tc>
        <w:tc>
          <w:tcPr>
            <w:tcW w:w="1409" w:type="dxa"/>
            <w:shd w:val="clear" w:color="auto" w:fill="C0C0C0"/>
          </w:tcPr>
          <w:p w14:paraId="3BBEE97F" w14:textId="77777777" w:rsidR="00267359" w:rsidRPr="000A0A5F" w:rsidRDefault="00267359" w:rsidP="00931B8F">
            <w:pPr>
              <w:pStyle w:val="TAH"/>
            </w:pPr>
            <w:ins w:id="144" w:author="Parthasarathi [Nokia]" w:date="2024-09-30T20:05:00Z">
              <w:r>
                <w:t>Applicability</w:t>
              </w:r>
            </w:ins>
          </w:p>
        </w:tc>
      </w:tr>
      <w:tr w:rsidR="00267359" w:rsidRPr="000A0A5F" w14:paraId="3DD30309" w14:textId="77777777" w:rsidTr="00931B8F">
        <w:trPr>
          <w:jc w:val="center"/>
        </w:trPr>
        <w:tc>
          <w:tcPr>
            <w:tcW w:w="2018" w:type="dxa"/>
          </w:tcPr>
          <w:p w14:paraId="609E92F1" w14:textId="77777777" w:rsidR="00267359" w:rsidRPr="000A0A5F" w:rsidRDefault="00267359" w:rsidP="00931B8F">
            <w:pPr>
              <w:pStyle w:val="TAL"/>
              <w:rPr>
                <w:lang w:eastAsia="zh-CN"/>
              </w:rPr>
            </w:pPr>
            <w:proofErr w:type="spellStart"/>
            <w:r w:rsidRPr="000A0A5F">
              <w:rPr>
                <w:rFonts w:hint="eastAsia"/>
                <w:lang w:eastAsia="zh-CN"/>
              </w:rPr>
              <w:t>GeographicArea</w:t>
            </w:r>
            <w:proofErr w:type="spellEnd"/>
          </w:p>
        </w:tc>
        <w:tc>
          <w:tcPr>
            <w:tcW w:w="1848" w:type="dxa"/>
          </w:tcPr>
          <w:p w14:paraId="3E781938" w14:textId="77777777" w:rsidR="00267359" w:rsidRPr="000A0A5F" w:rsidRDefault="00267359" w:rsidP="00931B8F">
            <w:pPr>
              <w:pStyle w:val="TAL"/>
              <w:rPr>
                <w:lang w:val="en-US" w:eastAsia="zh-CN"/>
              </w:rPr>
            </w:pPr>
            <w:r w:rsidRPr="000A0A5F">
              <w:rPr>
                <w:rFonts w:hint="eastAsia"/>
                <w:lang w:eastAsia="zh-CN"/>
              </w:rPr>
              <w:t>3GPP TS 29.572 [</w:t>
            </w:r>
            <w:r w:rsidRPr="000A0A5F">
              <w:rPr>
                <w:lang w:eastAsia="zh-CN"/>
              </w:rPr>
              <w:t>42]</w:t>
            </w:r>
          </w:p>
        </w:tc>
        <w:tc>
          <w:tcPr>
            <w:tcW w:w="4348" w:type="dxa"/>
          </w:tcPr>
          <w:p w14:paraId="206C41E0" w14:textId="77777777" w:rsidR="00267359" w:rsidRPr="000A0A5F" w:rsidRDefault="00267359" w:rsidP="00931B8F">
            <w:pPr>
              <w:pStyle w:val="TAL"/>
              <w:rPr>
                <w:rFonts w:cs="Arial"/>
                <w:szCs w:val="18"/>
              </w:rPr>
            </w:pPr>
            <w:r w:rsidRPr="000A0A5F">
              <w:rPr>
                <w:lang w:eastAsia="zh-CN"/>
              </w:rPr>
              <w:t>Identifies the geographical information of the user(s).</w:t>
            </w:r>
          </w:p>
        </w:tc>
        <w:tc>
          <w:tcPr>
            <w:tcW w:w="1409" w:type="dxa"/>
          </w:tcPr>
          <w:p w14:paraId="7428019E" w14:textId="77777777" w:rsidR="00267359" w:rsidRPr="000A0A5F" w:rsidRDefault="00267359" w:rsidP="00931B8F">
            <w:pPr>
              <w:pStyle w:val="TAL"/>
              <w:rPr>
                <w:lang w:eastAsia="zh-CN"/>
              </w:rPr>
            </w:pPr>
          </w:p>
        </w:tc>
      </w:tr>
      <w:tr w:rsidR="00267359" w:rsidRPr="000A0A5F" w14:paraId="611B26C3" w14:textId="77777777" w:rsidTr="00931B8F">
        <w:trPr>
          <w:jc w:val="center"/>
        </w:trPr>
        <w:tc>
          <w:tcPr>
            <w:tcW w:w="2018" w:type="dxa"/>
          </w:tcPr>
          <w:p w14:paraId="632834D4" w14:textId="77777777" w:rsidR="00267359" w:rsidRPr="000A0A5F" w:rsidRDefault="00267359" w:rsidP="00931B8F">
            <w:pPr>
              <w:pStyle w:val="TAL"/>
              <w:rPr>
                <w:lang w:eastAsia="zh-CN"/>
              </w:rPr>
            </w:pPr>
            <w:proofErr w:type="spellStart"/>
            <w:r w:rsidRPr="000A0A5F">
              <w:t>CivicAddress</w:t>
            </w:r>
            <w:proofErr w:type="spellEnd"/>
          </w:p>
        </w:tc>
        <w:tc>
          <w:tcPr>
            <w:tcW w:w="1848" w:type="dxa"/>
          </w:tcPr>
          <w:p w14:paraId="187F8A93" w14:textId="77777777" w:rsidR="00267359" w:rsidRPr="000A0A5F" w:rsidRDefault="00267359" w:rsidP="00931B8F">
            <w:pPr>
              <w:pStyle w:val="TAL"/>
              <w:rPr>
                <w:lang w:eastAsia="zh-CN"/>
              </w:rPr>
            </w:pPr>
            <w:r w:rsidRPr="000A0A5F">
              <w:rPr>
                <w:rFonts w:hint="eastAsia"/>
                <w:lang w:eastAsia="zh-CN"/>
              </w:rPr>
              <w:t>3GPP TS 29.572 [</w:t>
            </w:r>
            <w:r w:rsidRPr="000A0A5F">
              <w:rPr>
                <w:lang w:eastAsia="zh-CN"/>
              </w:rPr>
              <w:t>42]</w:t>
            </w:r>
          </w:p>
        </w:tc>
        <w:tc>
          <w:tcPr>
            <w:tcW w:w="4348" w:type="dxa"/>
          </w:tcPr>
          <w:p w14:paraId="6FF3EFE8" w14:textId="77777777" w:rsidR="00267359" w:rsidRPr="000A0A5F" w:rsidRDefault="00267359" w:rsidP="00931B8F">
            <w:pPr>
              <w:pStyle w:val="TAL"/>
              <w:rPr>
                <w:lang w:eastAsia="zh-CN"/>
              </w:rPr>
            </w:pPr>
            <w:r w:rsidRPr="000A0A5F">
              <w:rPr>
                <w:lang w:eastAsia="zh-CN"/>
              </w:rPr>
              <w:t>Identifies the civic address information of the user(s).</w:t>
            </w:r>
          </w:p>
        </w:tc>
        <w:tc>
          <w:tcPr>
            <w:tcW w:w="1409" w:type="dxa"/>
          </w:tcPr>
          <w:p w14:paraId="7C47948F" w14:textId="77777777" w:rsidR="00267359" w:rsidRPr="000A0A5F" w:rsidRDefault="00267359" w:rsidP="00931B8F">
            <w:pPr>
              <w:pStyle w:val="TAL"/>
              <w:rPr>
                <w:lang w:eastAsia="zh-CN"/>
              </w:rPr>
            </w:pPr>
          </w:p>
        </w:tc>
      </w:tr>
      <w:tr w:rsidR="00267359" w:rsidRPr="000A0A5F" w14:paraId="43C924B3" w14:textId="77777777" w:rsidTr="00931B8F">
        <w:trPr>
          <w:jc w:val="center"/>
        </w:trPr>
        <w:tc>
          <w:tcPr>
            <w:tcW w:w="2018" w:type="dxa"/>
          </w:tcPr>
          <w:p w14:paraId="69AAE792" w14:textId="77777777" w:rsidR="00267359" w:rsidRPr="000A0A5F" w:rsidRDefault="00267359" w:rsidP="00931B8F">
            <w:pPr>
              <w:pStyle w:val="TAL"/>
            </w:pPr>
            <w:proofErr w:type="spellStart"/>
            <w:r w:rsidRPr="000A0A5F">
              <w:t>SupportedFeatures</w:t>
            </w:r>
            <w:proofErr w:type="spellEnd"/>
          </w:p>
        </w:tc>
        <w:tc>
          <w:tcPr>
            <w:tcW w:w="1848" w:type="dxa"/>
          </w:tcPr>
          <w:p w14:paraId="5C82B8FC" w14:textId="77777777" w:rsidR="00267359" w:rsidRPr="000A0A5F" w:rsidRDefault="00267359" w:rsidP="00931B8F">
            <w:pPr>
              <w:pStyle w:val="TAL"/>
              <w:rPr>
                <w:lang w:eastAsia="zh-CN"/>
              </w:rPr>
            </w:pPr>
            <w:r w:rsidRPr="000A0A5F">
              <w:rPr>
                <w:lang w:eastAsia="zh-CN"/>
              </w:rPr>
              <w:t>3GPP TS 29.571 [45]</w:t>
            </w:r>
          </w:p>
        </w:tc>
        <w:tc>
          <w:tcPr>
            <w:tcW w:w="4348" w:type="dxa"/>
          </w:tcPr>
          <w:p w14:paraId="1DFF796F" w14:textId="77777777" w:rsidR="00267359" w:rsidRPr="000A0A5F" w:rsidRDefault="00267359" w:rsidP="00931B8F">
            <w:pPr>
              <w:pStyle w:val="TAL"/>
              <w:rPr>
                <w:lang w:eastAsia="zh-CN"/>
              </w:rPr>
            </w:pPr>
            <w:r w:rsidRPr="000A0A5F">
              <w:rPr>
                <w:lang w:eastAsia="zh-CN"/>
              </w:rPr>
              <w:t>Used to negotiate the applicability of the optional features defined in table 5.9.4-1.</w:t>
            </w:r>
          </w:p>
        </w:tc>
        <w:tc>
          <w:tcPr>
            <w:tcW w:w="1409" w:type="dxa"/>
          </w:tcPr>
          <w:p w14:paraId="6CE261A7" w14:textId="77777777" w:rsidR="00267359" w:rsidRPr="000A0A5F" w:rsidRDefault="00267359" w:rsidP="00931B8F">
            <w:pPr>
              <w:pStyle w:val="TAL"/>
              <w:rPr>
                <w:lang w:eastAsia="zh-CN"/>
              </w:rPr>
            </w:pPr>
          </w:p>
        </w:tc>
      </w:tr>
    </w:tbl>
    <w:p w14:paraId="1691C990" w14:textId="77777777" w:rsidR="00267359" w:rsidRPr="000A0A5F" w:rsidRDefault="00267359" w:rsidP="00267359"/>
    <w:p w14:paraId="71EE4751" w14:textId="77777777" w:rsidR="00267359" w:rsidRPr="000A0A5F" w:rsidRDefault="00267359" w:rsidP="00267359">
      <w:r w:rsidRPr="000A0A5F">
        <w:t xml:space="preserve">Table 5.9.2.1.1-2 specifies the data types defined for the </w:t>
      </w:r>
      <w:proofErr w:type="spellStart"/>
      <w:r w:rsidRPr="000A0A5F">
        <w:t>ReportingNetworkStatus</w:t>
      </w:r>
      <w:proofErr w:type="spellEnd"/>
      <w:r w:rsidRPr="000A0A5F">
        <w:t xml:space="preserve"> API.</w:t>
      </w:r>
    </w:p>
    <w:p w14:paraId="5D32DC7E" w14:textId="77777777" w:rsidR="00267359" w:rsidRPr="000A0A5F" w:rsidRDefault="00267359" w:rsidP="00267359">
      <w:pPr>
        <w:pStyle w:val="TH"/>
      </w:pPr>
      <w:r w:rsidRPr="000A0A5F">
        <w:t xml:space="preserve">Table 5.9.2.1.1-2: </w:t>
      </w:r>
      <w:proofErr w:type="spellStart"/>
      <w:r w:rsidRPr="000A0A5F">
        <w:t>ReportingNetworkStatus</w:t>
      </w:r>
      <w:proofErr w:type="spellEnd"/>
      <w:r w:rsidRPr="000A0A5F">
        <w:t xml:space="preserve"> API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78"/>
        <w:gridCol w:w="1019"/>
        <w:gridCol w:w="3825"/>
        <w:gridCol w:w="1207"/>
      </w:tblGrid>
      <w:tr w:rsidR="00267359" w:rsidRPr="000A0A5F" w14:paraId="38972C70" w14:textId="77777777" w:rsidTr="00931B8F">
        <w:trPr>
          <w:jc w:val="center"/>
        </w:trPr>
        <w:tc>
          <w:tcPr>
            <w:tcW w:w="0" w:type="auto"/>
            <w:shd w:val="clear" w:color="auto" w:fill="C0C0C0"/>
            <w:vAlign w:val="center"/>
            <w:hideMark/>
          </w:tcPr>
          <w:p w14:paraId="0341C789" w14:textId="77777777" w:rsidR="00267359" w:rsidRPr="000A0A5F" w:rsidRDefault="00267359" w:rsidP="00931B8F">
            <w:pPr>
              <w:pStyle w:val="TAH"/>
            </w:pPr>
            <w:r w:rsidRPr="000A0A5F">
              <w:t>Data type</w:t>
            </w:r>
          </w:p>
        </w:tc>
        <w:tc>
          <w:tcPr>
            <w:tcW w:w="1019" w:type="dxa"/>
            <w:shd w:val="clear" w:color="auto" w:fill="C0C0C0"/>
            <w:vAlign w:val="center"/>
          </w:tcPr>
          <w:p w14:paraId="0D908C9E" w14:textId="77777777" w:rsidR="00267359" w:rsidRPr="000A0A5F" w:rsidRDefault="00267359" w:rsidP="00931B8F">
            <w:pPr>
              <w:pStyle w:val="TAH"/>
            </w:pPr>
            <w:r w:rsidRPr="000A0A5F">
              <w:t>Clause defined</w:t>
            </w:r>
          </w:p>
        </w:tc>
        <w:tc>
          <w:tcPr>
            <w:tcW w:w="3825" w:type="dxa"/>
            <w:shd w:val="clear" w:color="auto" w:fill="C0C0C0"/>
            <w:vAlign w:val="center"/>
            <w:hideMark/>
          </w:tcPr>
          <w:p w14:paraId="7D6F4591" w14:textId="77777777" w:rsidR="00267359" w:rsidRPr="000A0A5F" w:rsidRDefault="00267359" w:rsidP="00931B8F">
            <w:pPr>
              <w:pStyle w:val="TAH"/>
            </w:pPr>
            <w:r w:rsidRPr="000A0A5F">
              <w:t>Description</w:t>
            </w:r>
          </w:p>
        </w:tc>
        <w:tc>
          <w:tcPr>
            <w:tcW w:w="0" w:type="auto"/>
            <w:shd w:val="clear" w:color="auto" w:fill="C0C0C0"/>
            <w:vAlign w:val="center"/>
          </w:tcPr>
          <w:p w14:paraId="30CCB70D" w14:textId="77777777" w:rsidR="00267359" w:rsidRPr="000A0A5F" w:rsidRDefault="00267359" w:rsidP="00931B8F">
            <w:pPr>
              <w:pStyle w:val="TAH"/>
            </w:pPr>
            <w:r w:rsidRPr="000A0A5F">
              <w:t>Applicability</w:t>
            </w:r>
          </w:p>
        </w:tc>
      </w:tr>
      <w:tr w:rsidR="00267359" w:rsidRPr="000A0A5F" w14:paraId="2D3C5930" w14:textId="77777777" w:rsidTr="00931B8F">
        <w:trPr>
          <w:jc w:val="center"/>
        </w:trPr>
        <w:tc>
          <w:tcPr>
            <w:tcW w:w="0" w:type="auto"/>
            <w:vAlign w:val="center"/>
          </w:tcPr>
          <w:p w14:paraId="1A909FCE" w14:textId="77777777" w:rsidR="00267359" w:rsidRPr="000A0A5F" w:rsidRDefault="00267359" w:rsidP="00931B8F">
            <w:pPr>
              <w:pStyle w:val="TAL"/>
            </w:pPr>
            <w:proofErr w:type="spellStart"/>
            <w:r w:rsidRPr="000A0A5F">
              <w:t>CongestionType</w:t>
            </w:r>
            <w:proofErr w:type="spellEnd"/>
          </w:p>
        </w:tc>
        <w:tc>
          <w:tcPr>
            <w:tcW w:w="1019" w:type="dxa"/>
            <w:vAlign w:val="center"/>
          </w:tcPr>
          <w:p w14:paraId="394F5084" w14:textId="77777777" w:rsidR="00267359" w:rsidRPr="000A0A5F" w:rsidRDefault="00267359" w:rsidP="00931B8F">
            <w:pPr>
              <w:pStyle w:val="TAC"/>
            </w:pPr>
            <w:r w:rsidRPr="000A0A5F">
              <w:t>5.9.2.3.3</w:t>
            </w:r>
          </w:p>
        </w:tc>
        <w:tc>
          <w:tcPr>
            <w:tcW w:w="3825" w:type="dxa"/>
            <w:vAlign w:val="center"/>
          </w:tcPr>
          <w:p w14:paraId="32D0B803" w14:textId="77777777" w:rsidR="00267359" w:rsidRPr="000A0A5F" w:rsidRDefault="00267359" w:rsidP="00931B8F">
            <w:pPr>
              <w:pStyle w:val="TAL"/>
              <w:rPr>
                <w:rFonts w:cs="Arial"/>
                <w:szCs w:val="18"/>
                <w:lang w:eastAsia="zh-CN"/>
              </w:rPr>
            </w:pPr>
            <w:r w:rsidRPr="000A0A5F">
              <w:rPr>
                <w:rFonts w:eastAsia="Batang"/>
              </w:rPr>
              <w:t xml:space="preserve">Represents </w:t>
            </w:r>
            <w:r w:rsidRPr="000A0A5F">
              <w:t>abstracted values for congestion status</w:t>
            </w:r>
            <w:r w:rsidRPr="000A0A5F">
              <w:rPr>
                <w:rFonts w:eastAsia="Batang"/>
              </w:rPr>
              <w:t>.</w:t>
            </w:r>
          </w:p>
        </w:tc>
        <w:tc>
          <w:tcPr>
            <w:tcW w:w="0" w:type="auto"/>
            <w:vAlign w:val="center"/>
          </w:tcPr>
          <w:p w14:paraId="0C301FB0" w14:textId="77777777" w:rsidR="00267359" w:rsidRPr="000A0A5F" w:rsidRDefault="00267359" w:rsidP="00931B8F">
            <w:pPr>
              <w:pStyle w:val="TAL"/>
              <w:rPr>
                <w:rFonts w:cs="Arial"/>
                <w:szCs w:val="18"/>
              </w:rPr>
            </w:pPr>
          </w:p>
        </w:tc>
      </w:tr>
      <w:tr w:rsidR="00267359" w:rsidRPr="000A0A5F" w14:paraId="070E4C76" w14:textId="77777777" w:rsidTr="00931B8F">
        <w:trPr>
          <w:jc w:val="center"/>
        </w:trPr>
        <w:tc>
          <w:tcPr>
            <w:tcW w:w="0" w:type="auto"/>
            <w:vAlign w:val="center"/>
          </w:tcPr>
          <w:p w14:paraId="7F364D64" w14:textId="77777777" w:rsidR="00267359" w:rsidRPr="000A0A5F" w:rsidRDefault="00267359" w:rsidP="00931B8F">
            <w:pPr>
              <w:pStyle w:val="TAL"/>
            </w:pPr>
            <w:proofErr w:type="spellStart"/>
            <w:r w:rsidRPr="000A0A5F">
              <w:rPr>
                <w:rFonts w:hint="eastAsia"/>
                <w:lang w:eastAsia="ja-JP"/>
              </w:rPr>
              <w:t>CongestionValue</w:t>
            </w:r>
            <w:proofErr w:type="spellEnd"/>
          </w:p>
        </w:tc>
        <w:tc>
          <w:tcPr>
            <w:tcW w:w="1019" w:type="dxa"/>
            <w:vAlign w:val="center"/>
          </w:tcPr>
          <w:p w14:paraId="6143F60E" w14:textId="77777777" w:rsidR="00267359" w:rsidRPr="000A0A5F" w:rsidRDefault="00267359" w:rsidP="00931B8F">
            <w:pPr>
              <w:pStyle w:val="TAC"/>
            </w:pPr>
            <w:r w:rsidRPr="000A0A5F">
              <w:t>5.9.2.3.2</w:t>
            </w:r>
          </w:p>
        </w:tc>
        <w:tc>
          <w:tcPr>
            <w:tcW w:w="3825" w:type="dxa"/>
            <w:vAlign w:val="center"/>
          </w:tcPr>
          <w:p w14:paraId="07435354" w14:textId="77777777" w:rsidR="00267359" w:rsidRPr="000A0A5F" w:rsidRDefault="00267359" w:rsidP="00931B8F">
            <w:pPr>
              <w:pStyle w:val="TAL"/>
              <w:rPr>
                <w:rFonts w:cs="Arial"/>
                <w:szCs w:val="18"/>
              </w:rPr>
            </w:pPr>
            <w:r w:rsidRPr="000A0A5F">
              <w:rPr>
                <w:rFonts w:eastAsia="Batang"/>
              </w:rPr>
              <w:t xml:space="preserve">Represents </w:t>
            </w:r>
            <w:r w:rsidRPr="000A0A5F">
              <w:t>the congestion level value</w:t>
            </w:r>
          </w:p>
        </w:tc>
        <w:tc>
          <w:tcPr>
            <w:tcW w:w="0" w:type="auto"/>
            <w:vAlign w:val="center"/>
          </w:tcPr>
          <w:p w14:paraId="3CE061A2" w14:textId="77777777" w:rsidR="00267359" w:rsidRPr="000A0A5F" w:rsidRDefault="00267359" w:rsidP="00931B8F">
            <w:pPr>
              <w:pStyle w:val="TAL"/>
              <w:rPr>
                <w:rFonts w:cs="Arial"/>
                <w:szCs w:val="18"/>
              </w:rPr>
            </w:pPr>
          </w:p>
        </w:tc>
      </w:tr>
      <w:tr w:rsidR="00267359" w:rsidRPr="000A0A5F" w14:paraId="05E49164" w14:textId="77777777" w:rsidTr="00931B8F">
        <w:trPr>
          <w:jc w:val="center"/>
        </w:trPr>
        <w:tc>
          <w:tcPr>
            <w:tcW w:w="0" w:type="auto"/>
            <w:vAlign w:val="center"/>
          </w:tcPr>
          <w:p w14:paraId="4A97FEB8" w14:textId="77777777" w:rsidR="00267359" w:rsidRPr="000A0A5F" w:rsidRDefault="00267359" w:rsidP="00931B8F">
            <w:pPr>
              <w:pStyle w:val="TAL"/>
              <w:rPr>
                <w:lang w:eastAsia="ja-JP"/>
              </w:rPr>
            </w:pPr>
            <w:proofErr w:type="spellStart"/>
            <w:r w:rsidRPr="000A0A5F">
              <w:rPr>
                <w:lang w:eastAsia="ja-JP"/>
              </w:rPr>
              <w:t>NetStatusRepSubsPatch</w:t>
            </w:r>
            <w:proofErr w:type="spellEnd"/>
          </w:p>
        </w:tc>
        <w:tc>
          <w:tcPr>
            <w:tcW w:w="1019" w:type="dxa"/>
            <w:vAlign w:val="center"/>
          </w:tcPr>
          <w:p w14:paraId="4413A6FE" w14:textId="77777777" w:rsidR="00267359" w:rsidRPr="000A0A5F" w:rsidRDefault="00267359" w:rsidP="00931B8F">
            <w:pPr>
              <w:pStyle w:val="TAC"/>
            </w:pPr>
            <w:r w:rsidRPr="000A0A5F">
              <w:t>5.9.2.1.3</w:t>
            </w:r>
          </w:p>
        </w:tc>
        <w:tc>
          <w:tcPr>
            <w:tcW w:w="3825" w:type="dxa"/>
            <w:vAlign w:val="center"/>
          </w:tcPr>
          <w:p w14:paraId="40FA496C" w14:textId="77777777" w:rsidR="00267359" w:rsidRPr="000A0A5F" w:rsidRDefault="00267359" w:rsidP="00931B8F">
            <w:pPr>
              <w:pStyle w:val="TAL"/>
              <w:rPr>
                <w:rFonts w:eastAsia="Batang"/>
              </w:rPr>
            </w:pPr>
            <w:r w:rsidRPr="000A0A5F">
              <w:t>Represents the parameters to request the modification of network status reporting subscription.</w:t>
            </w:r>
          </w:p>
        </w:tc>
        <w:tc>
          <w:tcPr>
            <w:tcW w:w="0" w:type="auto"/>
            <w:vAlign w:val="center"/>
          </w:tcPr>
          <w:p w14:paraId="5CDF8455" w14:textId="77777777" w:rsidR="00267359" w:rsidRPr="000A0A5F" w:rsidRDefault="00267359" w:rsidP="00931B8F">
            <w:pPr>
              <w:pStyle w:val="TAL"/>
              <w:rPr>
                <w:rFonts w:cs="Arial"/>
                <w:szCs w:val="18"/>
              </w:rPr>
            </w:pPr>
            <w:proofErr w:type="spellStart"/>
            <w:r w:rsidRPr="000A0A5F">
              <w:rPr>
                <w:rFonts w:cs="Arial"/>
                <w:szCs w:val="18"/>
              </w:rPr>
              <w:t>PatchUpdate</w:t>
            </w:r>
            <w:proofErr w:type="spellEnd"/>
          </w:p>
        </w:tc>
      </w:tr>
      <w:tr w:rsidR="00267359" w:rsidRPr="000A0A5F" w14:paraId="546CC405" w14:textId="77777777" w:rsidTr="00931B8F">
        <w:trPr>
          <w:jc w:val="center"/>
        </w:trPr>
        <w:tc>
          <w:tcPr>
            <w:tcW w:w="0" w:type="auto"/>
            <w:vAlign w:val="center"/>
          </w:tcPr>
          <w:p w14:paraId="2CAA5B02" w14:textId="77777777" w:rsidR="00267359" w:rsidRPr="000A0A5F" w:rsidRDefault="00267359" w:rsidP="00931B8F">
            <w:pPr>
              <w:pStyle w:val="TAL"/>
            </w:pPr>
            <w:proofErr w:type="spellStart"/>
            <w:r w:rsidRPr="000A0A5F">
              <w:t>NetworkStatusReportingNotification</w:t>
            </w:r>
            <w:proofErr w:type="spellEnd"/>
          </w:p>
        </w:tc>
        <w:tc>
          <w:tcPr>
            <w:tcW w:w="1019" w:type="dxa"/>
            <w:vAlign w:val="center"/>
          </w:tcPr>
          <w:p w14:paraId="1E721F9D" w14:textId="77777777" w:rsidR="00267359" w:rsidRPr="000A0A5F" w:rsidRDefault="00267359" w:rsidP="00931B8F">
            <w:pPr>
              <w:pStyle w:val="TAC"/>
            </w:pPr>
            <w:r w:rsidRPr="000A0A5F">
              <w:t>5.9.2.2.2</w:t>
            </w:r>
          </w:p>
        </w:tc>
        <w:tc>
          <w:tcPr>
            <w:tcW w:w="3825" w:type="dxa"/>
            <w:vAlign w:val="center"/>
          </w:tcPr>
          <w:p w14:paraId="1B33933E" w14:textId="77777777" w:rsidR="00267359" w:rsidRPr="000A0A5F" w:rsidRDefault="00267359" w:rsidP="00931B8F">
            <w:pPr>
              <w:pStyle w:val="TAL"/>
              <w:rPr>
                <w:rFonts w:cs="Arial"/>
                <w:szCs w:val="18"/>
              </w:rPr>
            </w:pPr>
            <w:r w:rsidRPr="000A0A5F">
              <w:t>Represents a network status reporting notification.</w:t>
            </w:r>
          </w:p>
        </w:tc>
        <w:tc>
          <w:tcPr>
            <w:tcW w:w="0" w:type="auto"/>
            <w:vAlign w:val="center"/>
          </w:tcPr>
          <w:p w14:paraId="24A476C2" w14:textId="77777777" w:rsidR="00267359" w:rsidRPr="000A0A5F" w:rsidRDefault="00267359" w:rsidP="00931B8F">
            <w:pPr>
              <w:pStyle w:val="TAL"/>
              <w:rPr>
                <w:rFonts w:cs="Arial"/>
                <w:szCs w:val="18"/>
              </w:rPr>
            </w:pPr>
          </w:p>
        </w:tc>
      </w:tr>
      <w:tr w:rsidR="00267359" w:rsidRPr="000A0A5F" w14:paraId="2B6D33BE" w14:textId="77777777" w:rsidTr="00931B8F">
        <w:trPr>
          <w:jc w:val="center"/>
        </w:trPr>
        <w:tc>
          <w:tcPr>
            <w:tcW w:w="0" w:type="auto"/>
            <w:vAlign w:val="center"/>
          </w:tcPr>
          <w:p w14:paraId="6BA8E1F5" w14:textId="77777777" w:rsidR="00267359" w:rsidRPr="000A0A5F" w:rsidRDefault="00267359" w:rsidP="00931B8F">
            <w:pPr>
              <w:pStyle w:val="TAL"/>
            </w:pPr>
            <w:proofErr w:type="spellStart"/>
            <w:r w:rsidRPr="000A0A5F">
              <w:t>NetworkStatusReportingSubscription</w:t>
            </w:r>
            <w:proofErr w:type="spellEnd"/>
          </w:p>
        </w:tc>
        <w:tc>
          <w:tcPr>
            <w:tcW w:w="1019" w:type="dxa"/>
            <w:vAlign w:val="center"/>
          </w:tcPr>
          <w:p w14:paraId="48F174A8" w14:textId="77777777" w:rsidR="00267359" w:rsidRPr="000A0A5F" w:rsidRDefault="00267359" w:rsidP="00931B8F">
            <w:pPr>
              <w:pStyle w:val="TAC"/>
            </w:pPr>
            <w:r w:rsidRPr="000A0A5F">
              <w:t>5.9.2.1.2</w:t>
            </w:r>
          </w:p>
        </w:tc>
        <w:tc>
          <w:tcPr>
            <w:tcW w:w="3825" w:type="dxa"/>
            <w:vAlign w:val="center"/>
          </w:tcPr>
          <w:p w14:paraId="72152639" w14:textId="77777777" w:rsidR="00267359" w:rsidRPr="000A0A5F" w:rsidRDefault="00267359" w:rsidP="00931B8F">
            <w:pPr>
              <w:pStyle w:val="TAL"/>
              <w:rPr>
                <w:rFonts w:cs="Arial"/>
                <w:szCs w:val="18"/>
              </w:rPr>
            </w:pPr>
            <w:r w:rsidRPr="000A0A5F">
              <w:t>Represents a subscription to network status information reporting.</w:t>
            </w:r>
          </w:p>
        </w:tc>
        <w:tc>
          <w:tcPr>
            <w:tcW w:w="0" w:type="auto"/>
            <w:vAlign w:val="center"/>
          </w:tcPr>
          <w:p w14:paraId="306846B4" w14:textId="77777777" w:rsidR="00267359" w:rsidRPr="000A0A5F" w:rsidRDefault="00267359" w:rsidP="00931B8F">
            <w:pPr>
              <w:pStyle w:val="TAL"/>
              <w:rPr>
                <w:rFonts w:cs="Arial"/>
                <w:szCs w:val="18"/>
              </w:rPr>
            </w:pPr>
          </w:p>
        </w:tc>
      </w:tr>
    </w:tbl>
    <w:p w14:paraId="31660E49" w14:textId="77777777" w:rsidR="00267359" w:rsidRPr="00267359" w:rsidRDefault="00267359" w:rsidP="00267359"/>
    <w:p w14:paraId="1D9CEAFF" w14:textId="77777777" w:rsidR="00267359" w:rsidRPr="00D77DD3" w:rsidRDefault="00267359" w:rsidP="0026735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D363B22" w14:textId="333ED63F" w:rsidR="003D269A" w:rsidRPr="000A0A5F" w:rsidRDefault="003D269A" w:rsidP="003D269A">
      <w:pPr>
        <w:pStyle w:val="50"/>
      </w:pPr>
      <w:r w:rsidRPr="000A0A5F">
        <w:lastRenderedPageBreak/>
        <w:t>5.14.2.1.1</w:t>
      </w:r>
      <w:r w:rsidRPr="000A0A5F">
        <w:tab/>
        <w:t>Introduction</w:t>
      </w:r>
      <w:bookmarkEnd w:id="2"/>
      <w:bookmarkEnd w:id="3"/>
      <w:bookmarkEnd w:id="4"/>
      <w:bookmarkEnd w:id="5"/>
      <w:bookmarkEnd w:id="6"/>
      <w:bookmarkEnd w:id="7"/>
      <w:bookmarkEnd w:id="8"/>
      <w:bookmarkEnd w:id="9"/>
      <w:bookmarkEnd w:id="10"/>
      <w:bookmarkEnd w:id="11"/>
      <w:bookmarkEnd w:id="12"/>
      <w:bookmarkEnd w:id="13"/>
      <w:bookmarkEnd w:id="14"/>
    </w:p>
    <w:p w14:paraId="24878934" w14:textId="77777777" w:rsidR="003D269A" w:rsidRPr="000A0A5F" w:rsidRDefault="003D269A" w:rsidP="003D269A">
      <w:r w:rsidRPr="000A0A5F">
        <w:t>This clause defines data structures to be used in resource representations, including subscription resources.</w:t>
      </w:r>
    </w:p>
    <w:p w14:paraId="7EA7617C" w14:textId="77777777" w:rsidR="003D269A" w:rsidRPr="000A0A5F" w:rsidRDefault="003D269A" w:rsidP="003D269A">
      <w:r w:rsidRPr="000A0A5F">
        <w:t xml:space="preserve">Table 5.14.2.1.1-1 specifies data types re-used by the </w:t>
      </w:r>
      <w:proofErr w:type="spellStart"/>
      <w:r w:rsidRPr="000A0A5F">
        <w:t>AsSessionWithQoS</w:t>
      </w:r>
      <w:proofErr w:type="spellEnd"/>
      <w:r w:rsidRPr="000A0A5F">
        <w:t xml:space="preserve"> API from other specifications, including a reference to their respective specifications and when needed, a short description of their use within the </w:t>
      </w:r>
      <w:proofErr w:type="spellStart"/>
      <w:r w:rsidRPr="000A0A5F">
        <w:t>AsSessionWithQoS</w:t>
      </w:r>
      <w:proofErr w:type="spellEnd"/>
      <w:r w:rsidRPr="000A0A5F">
        <w:t xml:space="preserve"> API. </w:t>
      </w:r>
    </w:p>
    <w:p w14:paraId="7653CAD4" w14:textId="77777777" w:rsidR="003D269A" w:rsidRPr="000A0A5F" w:rsidRDefault="003D269A" w:rsidP="003D269A">
      <w:pPr>
        <w:pStyle w:val="TH"/>
      </w:pPr>
      <w:r w:rsidRPr="000A0A5F">
        <w:lastRenderedPageBreak/>
        <w:t xml:space="preserve">Table 5.14.2.1.1-1: </w:t>
      </w:r>
      <w:proofErr w:type="spellStart"/>
      <w:r w:rsidRPr="000A0A5F">
        <w:t>AsSessionWithQoS</w:t>
      </w:r>
      <w:proofErr w:type="spellEnd"/>
      <w:r w:rsidRPr="000A0A5F">
        <w:t xml:space="preserve"> API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86"/>
        <w:gridCol w:w="1948"/>
        <w:gridCol w:w="2635"/>
        <w:gridCol w:w="2008"/>
      </w:tblGrid>
      <w:tr w:rsidR="003D269A" w:rsidRPr="000A0A5F" w14:paraId="229D0AB9" w14:textId="77777777" w:rsidTr="00FC69AF">
        <w:trPr>
          <w:jc w:val="center"/>
        </w:trPr>
        <w:tc>
          <w:tcPr>
            <w:tcW w:w="3187" w:type="dxa"/>
            <w:shd w:val="clear" w:color="auto" w:fill="C0C0C0"/>
            <w:hideMark/>
          </w:tcPr>
          <w:p w14:paraId="07991FBB" w14:textId="77777777" w:rsidR="003D269A" w:rsidRPr="000A0A5F" w:rsidRDefault="003D269A" w:rsidP="00FC69AF">
            <w:pPr>
              <w:pStyle w:val="TAH"/>
            </w:pPr>
            <w:r w:rsidRPr="000A0A5F">
              <w:lastRenderedPageBreak/>
              <w:t>Data type</w:t>
            </w:r>
          </w:p>
        </w:tc>
        <w:tc>
          <w:tcPr>
            <w:tcW w:w="1948" w:type="dxa"/>
            <w:shd w:val="clear" w:color="auto" w:fill="C0C0C0"/>
          </w:tcPr>
          <w:p w14:paraId="1862EE07" w14:textId="77777777" w:rsidR="003D269A" w:rsidRPr="000A0A5F" w:rsidRDefault="003D269A" w:rsidP="00FC69AF">
            <w:pPr>
              <w:pStyle w:val="TAH"/>
            </w:pPr>
            <w:r w:rsidRPr="000A0A5F">
              <w:t>Reference</w:t>
            </w:r>
          </w:p>
        </w:tc>
        <w:tc>
          <w:tcPr>
            <w:tcW w:w="2635" w:type="dxa"/>
            <w:shd w:val="clear" w:color="auto" w:fill="C0C0C0"/>
            <w:hideMark/>
          </w:tcPr>
          <w:p w14:paraId="265232A6" w14:textId="77777777" w:rsidR="003D269A" w:rsidRPr="000A0A5F" w:rsidRDefault="003D269A" w:rsidP="00FC69AF">
            <w:pPr>
              <w:pStyle w:val="TAH"/>
            </w:pPr>
            <w:r w:rsidRPr="000A0A5F">
              <w:t>Comments</w:t>
            </w:r>
          </w:p>
        </w:tc>
        <w:tc>
          <w:tcPr>
            <w:tcW w:w="2007" w:type="dxa"/>
            <w:shd w:val="clear" w:color="auto" w:fill="C0C0C0"/>
          </w:tcPr>
          <w:p w14:paraId="3A6DD54F" w14:textId="77777777" w:rsidR="003D269A" w:rsidRPr="000A0A5F" w:rsidRDefault="003D269A" w:rsidP="00FC69AF">
            <w:pPr>
              <w:pStyle w:val="TAH"/>
            </w:pPr>
            <w:r w:rsidRPr="000A0A5F">
              <w:t>Applicability</w:t>
            </w:r>
          </w:p>
        </w:tc>
      </w:tr>
      <w:tr w:rsidR="003D269A" w:rsidRPr="000A0A5F" w14:paraId="57A59535" w14:textId="77777777" w:rsidTr="00FC69AF">
        <w:trPr>
          <w:jc w:val="center"/>
        </w:trPr>
        <w:tc>
          <w:tcPr>
            <w:tcW w:w="3187" w:type="dxa"/>
            <w:shd w:val="clear" w:color="auto" w:fill="auto"/>
          </w:tcPr>
          <w:p w14:paraId="7DB11892" w14:textId="77777777" w:rsidR="003D269A" w:rsidRPr="000A0A5F" w:rsidRDefault="003D269A" w:rsidP="00FC69AF">
            <w:pPr>
              <w:pStyle w:val="TAL"/>
            </w:pPr>
            <w:proofErr w:type="spellStart"/>
            <w:r w:rsidRPr="000A0A5F">
              <w:t>AcceptableServiceInfo</w:t>
            </w:r>
            <w:proofErr w:type="spellEnd"/>
          </w:p>
        </w:tc>
        <w:tc>
          <w:tcPr>
            <w:tcW w:w="1948" w:type="dxa"/>
            <w:shd w:val="clear" w:color="auto" w:fill="auto"/>
          </w:tcPr>
          <w:p w14:paraId="0E08902E" w14:textId="77777777" w:rsidR="003D269A" w:rsidRPr="000A0A5F" w:rsidRDefault="003D269A" w:rsidP="00FC69AF">
            <w:pPr>
              <w:pStyle w:val="TAL"/>
            </w:pPr>
            <w:r w:rsidRPr="000A0A5F">
              <w:t>3GPP TS 29.514 [52]</w:t>
            </w:r>
          </w:p>
        </w:tc>
        <w:tc>
          <w:tcPr>
            <w:tcW w:w="2635" w:type="dxa"/>
            <w:shd w:val="clear" w:color="auto" w:fill="auto"/>
          </w:tcPr>
          <w:p w14:paraId="798FE0FE" w14:textId="77777777" w:rsidR="003D269A" w:rsidRPr="000A0A5F" w:rsidRDefault="003D269A" w:rsidP="00FC69AF">
            <w:pPr>
              <w:pStyle w:val="TAL"/>
            </w:pPr>
            <w:r w:rsidRPr="000A0A5F">
              <w:rPr>
                <w:rFonts w:cs="Arial"/>
                <w:szCs w:val="18"/>
              </w:rPr>
              <w:t>Acceptable maximum requested bandwidth.</w:t>
            </w:r>
          </w:p>
        </w:tc>
        <w:tc>
          <w:tcPr>
            <w:tcW w:w="2007" w:type="dxa"/>
          </w:tcPr>
          <w:p w14:paraId="1FB75787" w14:textId="77777777" w:rsidR="003D269A" w:rsidRPr="000A0A5F" w:rsidRDefault="003D269A" w:rsidP="00FC69AF">
            <w:pPr>
              <w:pStyle w:val="TAL"/>
              <w:rPr>
                <w:rFonts w:cs="Arial"/>
                <w:szCs w:val="18"/>
              </w:rPr>
            </w:pPr>
          </w:p>
        </w:tc>
      </w:tr>
      <w:tr w:rsidR="003D269A" w:rsidRPr="000A0A5F" w14:paraId="6E50B69C" w14:textId="77777777" w:rsidTr="00FC69AF">
        <w:trPr>
          <w:jc w:val="center"/>
        </w:trPr>
        <w:tc>
          <w:tcPr>
            <w:tcW w:w="3187" w:type="dxa"/>
          </w:tcPr>
          <w:p w14:paraId="0659F0D1" w14:textId="77777777" w:rsidR="003D269A" w:rsidRPr="000A0A5F" w:rsidRDefault="003D269A" w:rsidP="00FC69AF">
            <w:pPr>
              <w:pStyle w:val="TAL"/>
            </w:pPr>
            <w:proofErr w:type="spellStart"/>
            <w:r w:rsidRPr="000A0A5F">
              <w:t>AlternativeServiceRequirementsData</w:t>
            </w:r>
            <w:proofErr w:type="spellEnd"/>
          </w:p>
        </w:tc>
        <w:tc>
          <w:tcPr>
            <w:tcW w:w="1948" w:type="dxa"/>
          </w:tcPr>
          <w:p w14:paraId="43783E3E" w14:textId="77777777" w:rsidR="003D269A" w:rsidRPr="000A0A5F" w:rsidRDefault="003D269A" w:rsidP="00FC69AF">
            <w:pPr>
              <w:pStyle w:val="TAL"/>
            </w:pPr>
            <w:r w:rsidRPr="000A0A5F">
              <w:t>3GPP TS 29.514 [52]</w:t>
            </w:r>
          </w:p>
        </w:tc>
        <w:tc>
          <w:tcPr>
            <w:tcW w:w="2635" w:type="dxa"/>
          </w:tcPr>
          <w:p w14:paraId="76F8B2D4" w14:textId="77777777" w:rsidR="003D269A" w:rsidRPr="000A0A5F" w:rsidRDefault="003D269A" w:rsidP="00FC69AF">
            <w:pPr>
              <w:pStyle w:val="TAL"/>
              <w:rPr>
                <w:rFonts w:cs="Arial"/>
                <w:szCs w:val="18"/>
              </w:rPr>
            </w:pPr>
            <w:r w:rsidRPr="000A0A5F">
              <w:rPr>
                <w:rFonts w:cs="Arial"/>
                <w:szCs w:val="18"/>
              </w:rPr>
              <w:t>Contains alternative QoS related parameters and a reference to them.</w:t>
            </w:r>
          </w:p>
        </w:tc>
        <w:tc>
          <w:tcPr>
            <w:tcW w:w="2007" w:type="dxa"/>
          </w:tcPr>
          <w:p w14:paraId="3DF154D8" w14:textId="77777777" w:rsidR="003D269A" w:rsidRPr="000A0A5F" w:rsidRDefault="003D269A" w:rsidP="00FC69AF">
            <w:pPr>
              <w:pStyle w:val="TAL"/>
              <w:rPr>
                <w:rFonts w:cs="Arial"/>
                <w:szCs w:val="18"/>
              </w:rPr>
            </w:pPr>
          </w:p>
        </w:tc>
      </w:tr>
      <w:tr w:rsidR="003D269A" w:rsidRPr="000A0A5F" w14:paraId="5D5311BB" w14:textId="77777777" w:rsidTr="00FC69AF">
        <w:trPr>
          <w:jc w:val="center"/>
        </w:trPr>
        <w:tc>
          <w:tcPr>
            <w:tcW w:w="3187" w:type="dxa"/>
          </w:tcPr>
          <w:p w14:paraId="297A7E34" w14:textId="77777777" w:rsidR="003D269A" w:rsidRPr="000A0A5F" w:rsidRDefault="003D269A" w:rsidP="00FC69AF">
            <w:pPr>
              <w:pStyle w:val="TAL"/>
            </w:pPr>
            <w:proofErr w:type="spellStart"/>
            <w:r w:rsidRPr="000A0A5F">
              <w:t>AverWindow</w:t>
            </w:r>
            <w:proofErr w:type="spellEnd"/>
          </w:p>
        </w:tc>
        <w:tc>
          <w:tcPr>
            <w:tcW w:w="1948" w:type="dxa"/>
          </w:tcPr>
          <w:p w14:paraId="5B484A5C" w14:textId="77777777" w:rsidR="003D269A" w:rsidRPr="000A0A5F" w:rsidRDefault="003D269A" w:rsidP="00FC69AF">
            <w:pPr>
              <w:pStyle w:val="TAL"/>
            </w:pPr>
            <w:r w:rsidRPr="000A0A5F">
              <w:t>3GPP TS 29.571 [45]</w:t>
            </w:r>
          </w:p>
        </w:tc>
        <w:tc>
          <w:tcPr>
            <w:tcW w:w="2635" w:type="dxa"/>
          </w:tcPr>
          <w:p w14:paraId="7F599178" w14:textId="77777777" w:rsidR="003D269A" w:rsidRPr="000A0A5F" w:rsidRDefault="003D269A" w:rsidP="00FC69AF">
            <w:pPr>
              <w:pStyle w:val="TAL"/>
              <w:rPr>
                <w:rFonts w:cs="Arial"/>
                <w:szCs w:val="18"/>
              </w:rPr>
            </w:pPr>
            <w:r w:rsidRPr="000A0A5F">
              <w:t>Averaging Window.</w:t>
            </w:r>
          </w:p>
        </w:tc>
        <w:tc>
          <w:tcPr>
            <w:tcW w:w="2007" w:type="dxa"/>
          </w:tcPr>
          <w:p w14:paraId="2A2EB7EF" w14:textId="77777777" w:rsidR="003D269A" w:rsidRPr="000A0A5F" w:rsidRDefault="003D269A" w:rsidP="00FC69AF">
            <w:pPr>
              <w:pStyle w:val="TAL"/>
              <w:rPr>
                <w:rFonts w:cs="Arial"/>
                <w:szCs w:val="18"/>
              </w:rPr>
            </w:pPr>
            <w:proofErr w:type="spellStart"/>
            <w:r w:rsidRPr="000A0A5F">
              <w:rPr>
                <w:rFonts w:cs="Arial"/>
                <w:szCs w:val="18"/>
              </w:rPr>
              <w:t>EnQoSMon</w:t>
            </w:r>
            <w:proofErr w:type="spellEnd"/>
          </w:p>
        </w:tc>
      </w:tr>
      <w:tr w:rsidR="003D269A" w:rsidRPr="000A0A5F" w14:paraId="5C492646" w14:textId="77777777" w:rsidTr="00FC69AF">
        <w:trPr>
          <w:jc w:val="center"/>
        </w:trPr>
        <w:tc>
          <w:tcPr>
            <w:tcW w:w="3187" w:type="dxa"/>
          </w:tcPr>
          <w:p w14:paraId="56DC1ED4" w14:textId="77777777" w:rsidR="003D269A" w:rsidRPr="000A0A5F" w:rsidRDefault="003D269A" w:rsidP="00FC69AF">
            <w:pPr>
              <w:pStyle w:val="TAL"/>
            </w:pPr>
            <w:proofErr w:type="spellStart"/>
            <w:r w:rsidRPr="000A0A5F">
              <w:t>AverWindowRm</w:t>
            </w:r>
            <w:proofErr w:type="spellEnd"/>
          </w:p>
        </w:tc>
        <w:tc>
          <w:tcPr>
            <w:tcW w:w="1948" w:type="dxa"/>
          </w:tcPr>
          <w:p w14:paraId="55979A6F" w14:textId="77777777" w:rsidR="003D269A" w:rsidRPr="000A0A5F" w:rsidRDefault="003D269A" w:rsidP="00FC69AF">
            <w:pPr>
              <w:pStyle w:val="TAL"/>
            </w:pPr>
            <w:r w:rsidRPr="000A0A5F">
              <w:t>3GPP TS 29.571 [45]</w:t>
            </w:r>
          </w:p>
        </w:tc>
        <w:tc>
          <w:tcPr>
            <w:tcW w:w="2635" w:type="dxa"/>
          </w:tcPr>
          <w:p w14:paraId="340C71FC" w14:textId="77777777" w:rsidR="003D269A" w:rsidRPr="000A0A5F" w:rsidRDefault="003D269A" w:rsidP="00FC69AF">
            <w:pPr>
              <w:pStyle w:val="TAL"/>
              <w:rPr>
                <w:rFonts w:cs="Arial"/>
                <w:szCs w:val="18"/>
              </w:rPr>
            </w:pPr>
            <w:r w:rsidRPr="000A0A5F">
              <w:t>This data type is defined in the same way as the "</w:t>
            </w:r>
            <w:proofErr w:type="spellStart"/>
            <w:r w:rsidRPr="000A0A5F">
              <w:t>AverWindow</w:t>
            </w:r>
            <w:proofErr w:type="spellEnd"/>
            <w:r w:rsidRPr="000A0A5F">
              <w:t xml:space="preserve">" data type, but with the </w:t>
            </w:r>
            <w:proofErr w:type="spellStart"/>
            <w:r w:rsidRPr="000A0A5F">
              <w:t>OpenAPI</w:t>
            </w:r>
            <w:proofErr w:type="spellEnd"/>
            <w:r w:rsidRPr="000A0A5F">
              <w:t xml:space="preserve"> "nullable: true" property.</w:t>
            </w:r>
          </w:p>
        </w:tc>
        <w:tc>
          <w:tcPr>
            <w:tcW w:w="2007" w:type="dxa"/>
          </w:tcPr>
          <w:p w14:paraId="5C7DAC55" w14:textId="77777777" w:rsidR="003D269A" w:rsidRPr="000A0A5F" w:rsidRDefault="003D269A" w:rsidP="00FC69AF">
            <w:pPr>
              <w:pStyle w:val="TAL"/>
              <w:rPr>
                <w:rFonts w:cs="Arial"/>
                <w:szCs w:val="18"/>
              </w:rPr>
            </w:pPr>
            <w:proofErr w:type="spellStart"/>
            <w:r w:rsidRPr="000A0A5F">
              <w:rPr>
                <w:rFonts w:cs="Arial"/>
                <w:szCs w:val="18"/>
              </w:rPr>
              <w:t>EnQoSMon</w:t>
            </w:r>
            <w:proofErr w:type="spellEnd"/>
          </w:p>
        </w:tc>
      </w:tr>
      <w:tr w:rsidR="003D269A" w:rsidRPr="000A0A5F" w14:paraId="14A073B7" w14:textId="77777777" w:rsidTr="00FC69AF">
        <w:trPr>
          <w:jc w:val="center"/>
        </w:trPr>
        <w:tc>
          <w:tcPr>
            <w:tcW w:w="3187" w:type="dxa"/>
          </w:tcPr>
          <w:p w14:paraId="7D4E2CC2" w14:textId="77777777" w:rsidR="003D269A" w:rsidRPr="000A0A5F" w:rsidRDefault="003D269A" w:rsidP="00FC69AF">
            <w:pPr>
              <w:pStyle w:val="TAL"/>
            </w:pPr>
            <w:proofErr w:type="spellStart"/>
            <w:r w:rsidRPr="000A0A5F">
              <w:t>B</w:t>
            </w:r>
            <w:r w:rsidRPr="000A0A5F">
              <w:rPr>
                <w:rFonts w:hint="eastAsia"/>
              </w:rPr>
              <w:t>at</w:t>
            </w:r>
            <w:r w:rsidRPr="000A0A5F">
              <w:t>OffsetInfo</w:t>
            </w:r>
            <w:proofErr w:type="spellEnd"/>
          </w:p>
        </w:tc>
        <w:tc>
          <w:tcPr>
            <w:tcW w:w="1948" w:type="dxa"/>
          </w:tcPr>
          <w:p w14:paraId="3B180CCE" w14:textId="77777777" w:rsidR="003D269A" w:rsidRPr="000A0A5F" w:rsidRDefault="003D269A" w:rsidP="00FC69AF">
            <w:pPr>
              <w:pStyle w:val="TAL"/>
            </w:pPr>
            <w:r w:rsidRPr="000A0A5F">
              <w:rPr>
                <w:rFonts w:eastAsia="等线"/>
              </w:rPr>
              <w:t>3GPP TS 29.514 [</w:t>
            </w:r>
            <w:r w:rsidRPr="000A0A5F">
              <w:t>52</w:t>
            </w:r>
            <w:r w:rsidRPr="000A0A5F">
              <w:rPr>
                <w:rFonts w:eastAsia="等线"/>
              </w:rPr>
              <w:t>]</w:t>
            </w:r>
          </w:p>
        </w:tc>
        <w:tc>
          <w:tcPr>
            <w:tcW w:w="2635" w:type="dxa"/>
          </w:tcPr>
          <w:p w14:paraId="24B01E45" w14:textId="77777777" w:rsidR="003D269A" w:rsidRPr="000A0A5F" w:rsidRDefault="003D269A" w:rsidP="00FC69AF">
            <w:pPr>
              <w:pStyle w:val="TAL"/>
              <w:rPr>
                <w:rFonts w:cs="Arial"/>
                <w:szCs w:val="18"/>
              </w:rPr>
            </w:pPr>
            <w:r w:rsidRPr="000A0A5F">
              <w:rPr>
                <w:rFonts w:eastAsia="等线"/>
              </w:rPr>
              <w:t>Contains</w:t>
            </w:r>
            <w:r w:rsidRPr="000A0A5F">
              <w:t xml:space="preserve"> the offset of the BAT and the optionally adjusted periodicity.</w:t>
            </w:r>
          </w:p>
        </w:tc>
        <w:tc>
          <w:tcPr>
            <w:tcW w:w="2007" w:type="dxa"/>
          </w:tcPr>
          <w:p w14:paraId="1385F1F8" w14:textId="77777777" w:rsidR="003D269A" w:rsidRPr="000A0A5F" w:rsidRDefault="003D269A" w:rsidP="00FC69AF">
            <w:pPr>
              <w:pStyle w:val="TAL"/>
              <w:rPr>
                <w:rFonts w:cs="Arial"/>
                <w:szCs w:val="18"/>
              </w:rPr>
            </w:pPr>
            <w:proofErr w:type="spellStart"/>
            <w:r w:rsidRPr="000A0A5F">
              <w:t>EnTSCAC</w:t>
            </w:r>
            <w:proofErr w:type="spellEnd"/>
          </w:p>
        </w:tc>
      </w:tr>
      <w:tr w:rsidR="003D269A" w:rsidRPr="000A0A5F" w14:paraId="6AC2E156" w14:textId="77777777" w:rsidTr="00FC69AF">
        <w:trPr>
          <w:jc w:val="center"/>
        </w:trPr>
        <w:tc>
          <w:tcPr>
            <w:tcW w:w="3187" w:type="dxa"/>
          </w:tcPr>
          <w:p w14:paraId="6A83E4EE" w14:textId="77777777" w:rsidR="003D269A" w:rsidRPr="000A0A5F" w:rsidRDefault="003D269A" w:rsidP="00FC69AF">
            <w:pPr>
              <w:pStyle w:val="TAL"/>
            </w:pPr>
            <w:proofErr w:type="spellStart"/>
            <w:r w:rsidRPr="000A0A5F">
              <w:t>BitRate</w:t>
            </w:r>
            <w:proofErr w:type="spellEnd"/>
          </w:p>
        </w:tc>
        <w:tc>
          <w:tcPr>
            <w:tcW w:w="1948" w:type="dxa"/>
          </w:tcPr>
          <w:p w14:paraId="60F27A2A" w14:textId="77777777" w:rsidR="003D269A" w:rsidRPr="000A0A5F" w:rsidRDefault="003D269A" w:rsidP="00FC69AF">
            <w:pPr>
              <w:pStyle w:val="TAL"/>
            </w:pPr>
            <w:r w:rsidRPr="000A0A5F">
              <w:t>3GPP TS 29.571 [45]</w:t>
            </w:r>
          </w:p>
        </w:tc>
        <w:tc>
          <w:tcPr>
            <w:tcW w:w="2635" w:type="dxa"/>
          </w:tcPr>
          <w:p w14:paraId="51459930" w14:textId="77777777" w:rsidR="003D269A" w:rsidRPr="000A0A5F" w:rsidRDefault="003D269A" w:rsidP="00FC69AF">
            <w:pPr>
              <w:pStyle w:val="TAL"/>
              <w:rPr>
                <w:lang w:eastAsia="zh-CN"/>
              </w:rPr>
            </w:pPr>
            <w:r w:rsidRPr="000A0A5F">
              <w:rPr>
                <w:lang w:eastAsia="zh-CN"/>
              </w:rPr>
              <w:t>String representing a bit rate that shall be formatted as follows:</w:t>
            </w:r>
          </w:p>
          <w:p w14:paraId="7612B0E8" w14:textId="77777777" w:rsidR="003D269A" w:rsidRPr="000A0A5F" w:rsidRDefault="003D269A" w:rsidP="00FC69AF">
            <w:pPr>
              <w:pStyle w:val="TAL"/>
            </w:pPr>
            <w:r w:rsidRPr="000A0A5F">
              <w:t>Pattern: '^\d+(\.\d+)? (</w:t>
            </w:r>
            <w:proofErr w:type="spellStart"/>
            <w:r w:rsidRPr="000A0A5F">
              <w:t>bps|Kbps|Mbps|Gbps|Tbps</w:t>
            </w:r>
            <w:proofErr w:type="spellEnd"/>
            <w:r w:rsidRPr="000A0A5F">
              <w:t>)$'</w:t>
            </w:r>
          </w:p>
          <w:p w14:paraId="4619B8C1" w14:textId="77777777" w:rsidR="003D269A" w:rsidRPr="000A0A5F" w:rsidRDefault="003D269A" w:rsidP="00FC69AF">
            <w:pPr>
              <w:pStyle w:val="TAL"/>
            </w:pPr>
            <w:r w:rsidRPr="000A0A5F">
              <w:t>Examples:</w:t>
            </w:r>
          </w:p>
          <w:p w14:paraId="63D1A358" w14:textId="77777777" w:rsidR="003D269A" w:rsidRPr="000A0A5F" w:rsidRDefault="003D269A" w:rsidP="00FC69AF">
            <w:pPr>
              <w:pStyle w:val="TAL"/>
              <w:rPr>
                <w:rFonts w:cs="Arial"/>
                <w:szCs w:val="18"/>
              </w:rPr>
            </w:pPr>
            <w:r w:rsidRPr="000A0A5F">
              <w:t>"125 Mbps", "0.125 Gbps", "125000 Kbps"</w:t>
            </w:r>
          </w:p>
        </w:tc>
        <w:tc>
          <w:tcPr>
            <w:tcW w:w="2007" w:type="dxa"/>
          </w:tcPr>
          <w:p w14:paraId="7C7461FF" w14:textId="77777777" w:rsidR="003D269A" w:rsidRDefault="003D269A" w:rsidP="00FC69AF">
            <w:pPr>
              <w:pStyle w:val="TAL"/>
            </w:pPr>
            <w:proofErr w:type="spellStart"/>
            <w:r w:rsidRPr="000A0A5F">
              <w:rPr>
                <w:rFonts w:hint="eastAsia"/>
                <w:lang w:eastAsia="zh-CN"/>
              </w:rPr>
              <w:t>EnQoSMon</w:t>
            </w:r>
            <w:proofErr w:type="spellEnd"/>
            <w:r>
              <w:rPr>
                <w:lang w:eastAsia="zh-CN"/>
              </w:rPr>
              <w:t xml:space="preserve">, </w:t>
            </w:r>
            <w:r>
              <w:t>ListUE_5G,</w:t>
            </w:r>
          </w:p>
          <w:p w14:paraId="17E07D95" w14:textId="773D02AB" w:rsidR="003D269A" w:rsidRDefault="003D269A" w:rsidP="00FC69AF">
            <w:pPr>
              <w:pStyle w:val="TAL"/>
            </w:pPr>
            <w:proofErr w:type="spellStart"/>
            <w:r>
              <w:t>Multi</w:t>
            </w:r>
            <w:ins w:id="145" w:author="Huawei" w:date="2024-09-24T10:56:00Z">
              <w:r>
                <w:t>M</w:t>
              </w:r>
            </w:ins>
            <w:del w:id="146" w:author="Huawei" w:date="2024-09-24T10:56:00Z">
              <w:r w:rsidDel="003D269A">
                <w:delText>m</w:delText>
              </w:r>
            </w:del>
            <w:r>
              <w:t>edia</w:t>
            </w:r>
            <w:proofErr w:type="spellEnd"/>
          </w:p>
          <w:p w14:paraId="1A3E800B" w14:textId="77777777" w:rsidR="003D269A" w:rsidRPr="000A0A5F" w:rsidRDefault="003D269A" w:rsidP="00FC69AF">
            <w:pPr>
              <w:pStyle w:val="TAL"/>
              <w:rPr>
                <w:lang w:eastAsia="zh-CN"/>
              </w:rPr>
            </w:pPr>
          </w:p>
        </w:tc>
      </w:tr>
      <w:tr w:rsidR="003D269A" w:rsidRPr="000A0A5F" w14:paraId="23F64842" w14:textId="77777777" w:rsidTr="00FC69AF">
        <w:trPr>
          <w:jc w:val="center"/>
        </w:trPr>
        <w:tc>
          <w:tcPr>
            <w:tcW w:w="3187" w:type="dxa"/>
          </w:tcPr>
          <w:p w14:paraId="514B9B0D" w14:textId="77777777" w:rsidR="003D269A" w:rsidRPr="000A0A5F" w:rsidRDefault="003D269A" w:rsidP="00FC69AF">
            <w:pPr>
              <w:pStyle w:val="TAL"/>
            </w:pPr>
            <w:proofErr w:type="spellStart"/>
            <w:r w:rsidRPr="000A0A5F">
              <w:t>BitRateRm</w:t>
            </w:r>
            <w:proofErr w:type="spellEnd"/>
          </w:p>
        </w:tc>
        <w:tc>
          <w:tcPr>
            <w:tcW w:w="1948" w:type="dxa"/>
          </w:tcPr>
          <w:p w14:paraId="5C881065" w14:textId="77777777" w:rsidR="003D269A" w:rsidRPr="000A0A5F" w:rsidRDefault="003D269A" w:rsidP="00FC69AF">
            <w:pPr>
              <w:pStyle w:val="TAL"/>
            </w:pPr>
            <w:r w:rsidRPr="000A0A5F">
              <w:t>3GPP TS 29.571 [45]</w:t>
            </w:r>
          </w:p>
        </w:tc>
        <w:tc>
          <w:tcPr>
            <w:tcW w:w="2635" w:type="dxa"/>
          </w:tcPr>
          <w:p w14:paraId="6AE9E840" w14:textId="77777777" w:rsidR="003D269A" w:rsidRPr="000A0A5F" w:rsidRDefault="003D269A" w:rsidP="00FC69AF">
            <w:pPr>
              <w:pStyle w:val="TAL"/>
              <w:rPr>
                <w:rFonts w:cs="Arial"/>
                <w:szCs w:val="18"/>
              </w:rPr>
            </w:pPr>
            <w:r w:rsidRPr="000A0A5F">
              <w:t>This data type is defined in the same way as the "</w:t>
            </w:r>
            <w:proofErr w:type="spellStart"/>
            <w:r w:rsidRPr="000A0A5F">
              <w:t>BitRate</w:t>
            </w:r>
            <w:proofErr w:type="spellEnd"/>
            <w:r w:rsidRPr="000A0A5F">
              <w:t xml:space="preserve">" data type, but with the </w:t>
            </w:r>
            <w:proofErr w:type="spellStart"/>
            <w:r w:rsidRPr="000A0A5F">
              <w:t>OpenAPI</w:t>
            </w:r>
            <w:proofErr w:type="spellEnd"/>
            <w:r w:rsidRPr="000A0A5F">
              <w:t xml:space="preserve"> "nullable: true" property.</w:t>
            </w:r>
          </w:p>
        </w:tc>
        <w:tc>
          <w:tcPr>
            <w:tcW w:w="2007" w:type="dxa"/>
          </w:tcPr>
          <w:p w14:paraId="2A7FDF3B" w14:textId="77777777" w:rsidR="003D269A" w:rsidRDefault="003D269A" w:rsidP="00FC69AF">
            <w:pPr>
              <w:pStyle w:val="TAL"/>
            </w:pPr>
            <w:proofErr w:type="spellStart"/>
            <w:r w:rsidRPr="000A0A5F">
              <w:rPr>
                <w:rFonts w:hint="eastAsia"/>
                <w:lang w:eastAsia="zh-CN"/>
              </w:rPr>
              <w:t>EnQoSMon</w:t>
            </w:r>
            <w:proofErr w:type="spellEnd"/>
            <w:r>
              <w:rPr>
                <w:lang w:eastAsia="zh-CN"/>
              </w:rPr>
              <w:t xml:space="preserve">, </w:t>
            </w:r>
            <w:r>
              <w:t>ListUE_5G,</w:t>
            </w:r>
          </w:p>
          <w:p w14:paraId="06A39734" w14:textId="7A9C4C4F" w:rsidR="003D269A" w:rsidRDefault="003D269A" w:rsidP="00FC69AF">
            <w:pPr>
              <w:pStyle w:val="TAL"/>
            </w:pPr>
            <w:proofErr w:type="spellStart"/>
            <w:r>
              <w:t>Multi</w:t>
            </w:r>
            <w:ins w:id="147" w:author="Huawei" w:date="2024-09-24T10:56:00Z">
              <w:r>
                <w:t>M</w:t>
              </w:r>
            </w:ins>
            <w:del w:id="148" w:author="Huawei" w:date="2024-09-24T10:56:00Z">
              <w:r w:rsidDel="003D269A">
                <w:delText>m</w:delText>
              </w:r>
            </w:del>
            <w:r>
              <w:t>edia</w:t>
            </w:r>
            <w:proofErr w:type="spellEnd"/>
          </w:p>
          <w:p w14:paraId="4CEC6548" w14:textId="77777777" w:rsidR="003D269A" w:rsidRPr="000A0A5F" w:rsidRDefault="003D269A" w:rsidP="00FC69AF">
            <w:pPr>
              <w:pStyle w:val="TAL"/>
            </w:pPr>
          </w:p>
        </w:tc>
      </w:tr>
      <w:tr w:rsidR="003D269A" w:rsidRPr="000A0A5F" w14:paraId="7F3D7AFB" w14:textId="77777777" w:rsidTr="00FC69AF">
        <w:trPr>
          <w:jc w:val="center"/>
        </w:trPr>
        <w:tc>
          <w:tcPr>
            <w:tcW w:w="3187" w:type="dxa"/>
          </w:tcPr>
          <w:p w14:paraId="3A3EE24B" w14:textId="77777777" w:rsidR="003D269A" w:rsidRPr="000A0A5F" w:rsidRDefault="003D269A" w:rsidP="00FC69AF">
            <w:pPr>
              <w:pStyle w:val="TAL"/>
            </w:pPr>
            <w:proofErr w:type="spellStart"/>
            <w:r w:rsidRPr="000A0A5F">
              <w:t>Dnn</w:t>
            </w:r>
            <w:proofErr w:type="spellEnd"/>
          </w:p>
        </w:tc>
        <w:tc>
          <w:tcPr>
            <w:tcW w:w="1948" w:type="dxa"/>
          </w:tcPr>
          <w:p w14:paraId="197C3AAE" w14:textId="77777777" w:rsidR="003D269A" w:rsidRPr="000A0A5F" w:rsidRDefault="003D269A" w:rsidP="00FC69AF">
            <w:pPr>
              <w:pStyle w:val="TAL"/>
            </w:pPr>
            <w:r w:rsidRPr="000A0A5F">
              <w:t>3GPP TS 29.571 [45]</w:t>
            </w:r>
          </w:p>
        </w:tc>
        <w:tc>
          <w:tcPr>
            <w:tcW w:w="2635" w:type="dxa"/>
          </w:tcPr>
          <w:p w14:paraId="4DE3DA1C" w14:textId="77777777" w:rsidR="003D269A" w:rsidRPr="000A0A5F" w:rsidRDefault="003D269A" w:rsidP="00FC69AF">
            <w:pPr>
              <w:pStyle w:val="TAL"/>
              <w:rPr>
                <w:rFonts w:cs="Arial"/>
                <w:szCs w:val="18"/>
              </w:rPr>
            </w:pPr>
            <w:r w:rsidRPr="000A0A5F">
              <w:rPr>
                <w:rFonts w:cs="Arial"/>
                <w:szCs w:val="18"/>
              </w:rPr>
              <w:t>Identifies a DNN.</w:t>
            </w:r>
          </w:p>
        </w:tc>
        <w:tc>
          <w:tcPr>
            <w:tcW w:w="2007" w:type="dxa"/>
          </w:tcPr>
          <w:p w14:paraId="39334727" w14:textId="77777777" w:rsidR="003D269A" w:rsidRPr="000A0A5F" w:rsidRDefault="003D269A" w:rsidP="00FC69AF">
            <w:pPr>
              <w:pStyle w:val="TAL"/>
              <w:rPr>
                <w:rFonts w:cs="Arial"/>
                <w:szCs w:val="18"/>
              </w:rPr>
            </w:pPr>
          </w:p>
        </w:tc>
      </w:tr>
      <w:tr w:rsidR="003D269A" w:rsidRPr="000A0A5F" w14:paraId="193BD37A" w14:textId="77777777" w:rsidTr="00FC69AF">
        <w:trPr>
          <w:jc w:val="center"/>
        </w:trPr>
        <w:tc>
          <w:tcPr>
            <w:tcW w:w="3187" w:type="dxa"/>
          </w:tcPr>
          <w:p w14:paraId="74A3EAE3" w14:textId="77777777" w:rsidR="003D269A" w:rsidRPr="000A0A5F" w:rsidRDefault="003D269A" w:rsidP="00FC69AF">
            <w:pPr>
              <w:pStyle w:val="TAL"/>
            </w:pPr>
            <w:proofErr w:type="spellStart"/>
            <w:r w:rsidRPr="00FB34B1">
              <w:t>DurationMilliSec</w:t>
            </w:r>
            <w:proofErr w:type="spellEnd"/>
          </w:p>
        </w:tc>
        <w:tc>
          <w:tcPr>
            <w:tcW w:w="1948" w:type="dxa"/>
          </w:tcPr>
          <w:p w14:paraId="4F770278" w14:textId="77777777" w:rsidR="003D269A" w:rsidRPr="000A0A5F" w:rsidRDefault="003D269A" w:rsidP="00FC69AF">
            <w:pPr>
              <w:pStyle w:val="TAL"/>
            </w:pPr>
            <w:r w:rsidRPr="000A0A5F">
              <w:rPr>
                <w:rFonts w:eastAsia="等线"/>
              </w:rPr>
              <w:t>3GPP TS 29.514 [</w:t>
            </w:r>
            <w:r w:rsidRPr="000A0A5F">
              <w:t>52</w:t>
            </w:r>
            <w:r w:rsidRPr="000A0A5F">
              <w:rPr>
                <w:rFonts w:eastAsia="等线"/>
              </w:rPr>
              <w:t>]</w:t>
            </w:r>
          </w:p>
        </w:tc>
        <w:tc>
          <w:tcPr>
            <w:tcW w:w="2635" w:type="dxa"/>
          </w:tcPr>
          <w:p w14:paraId="23A6A71D" w14:textId="77777777" w:rsidR="003D269A" w:rsidRPr="000A0A5F" w:rsidRDefault="003D269A" w:rsidP="00FC69AF">
            <w:pPr>
              <w:pStyle w:val="TAL"/>
              <w:rPr>
                <w:rFonts w:cs="Arial"/>
                <w:szCs w:val="18"/>
              </w:rPr>
            </w:pPr>
            <w:r>
              <w:rPr>
                <w:lang w:val="en-US"/>
              </w:rPr>
              <w:t>Indicates</w:t>
            </w:r>
            <w:r w:rsidRPr="001F3A8B">
              <w:rPr>
                <w:rFonts w:cs="Arial"/>
                <w:szCs w:val="18"/>
              </w:rPr>
              <w:t xml:space="preserve"> the time</w:t>
            </w:r>
            <w:r>
              <w:rPr>
                <w:rFonts w:cs="Arial"/>
                <w:szCs w:val="18"/>
              </w:rPr>
              <w:t xml:space="preserve"> interval</w:t>
            </w:r>
            <w:r>
              <w:rPr>
                <w:lang w:val="en-US"/>
              </w:rPr>
              <w:t xml:space="preserve"> </w:t>
            </w:r>
            <w:r>
              <w:t>in units of milliseconds.</w:t>
            </w:r>
          </w:p>
        </w:tc>
        <w:tc>
          <w:tcPr>
            <w:tcW w:w="2007" w:type="dxa"/>
          </w:tcPr>
          <w:p w14:paraId="4B65BE21" w14:textId="77777777" w:rsidR="003D269A" w:rsidRPr="000A0A5F" w:rsidRDefault="003D269A" w:rsidP="00FC69AF">
            <w:pPr>
              <w:pStyle w:val="TAL"/>
              <w:rPr>
                <w:rFonts w:cs="Arial"/>
                <w:szCs w:val="18"/>
              </w:rPr>
            </w:pPr>
            <w:proofErr w:type="spellStart"/>
            <w:r w:rsidRPr="000A0A5F">
              <w:t>PowerSaving</w:t>
            </w:r>
            <w:proofErr w:type="spellEnd"/>
          </w:p>
        </w:tc>
      </w:tr>
      <w:tr w:rsidR="003D269A" w:rsidRPr="000A0A5F" w14:paraId="52BC65F4" w14:textId="77777777" w:rsidTr="00FC69AF">
        <w:trPr>
          <w:jc w:val="center"/>
        </w:trPr>
        <w:tc>
          <w:tcPr>
            <w:tcW w:w="3187" w:type="dxa"/>
          </w:tcPr>
          <w:p w14:paraId="272CC0D8" w14:textId="77777777" w:rsidR="003D269A" w:rsidRPr="00FB34B1" w:rsidRDefault="003D269A" w:rsidP="00FC69AF">
            <w:pPr>
              <w:pStyle w:val="TAL"/>
            </w:pPr>
            <w:proofErr w:type="spellStart"/>
            <w:r w:rsidRPr="00FB34B1">
              <w:t>DurationMilliSecRm</w:t>
            </w:r>
            <w:proofErr w:type="spellEnd"/>
          </w:p>
        </w:tc>
        <w:tc>
          <w:tcPr>
            <w:tcW w:w="1948" w:type="dxa"/>
          </w:tcPr>
          <w:p w14:paraId="7AEEE9EB" w14:textId="77777777" w:rsidR="003D269A" w:rsidRPr="000A0A5F" w:rsidRDefault="003D269A" w:rsidP="00FC69AF">
            <w:pPr>
              <w:pStyle w:val="TAL"/>
            </w:pPr>
            <w:r w:rsidRPr="000A0A5F">
              <w:rPr>
                <w:rFonts w:eastAsia="等线"/>
              </w:rPr>
              <w:t>3GPP TS 29.514 [</w:t>
            </w:r>
            <w:r w:rsidRPr="000A0A5F">
              <w:t>52</w:t>
            </w:r>
            <w:r w:rsidRPr="000A0A5F">
              <w:rPr>
                <w:rFonts w:eastAsia="等线"/>
              </w:rPr>
              <w:t>]</w:t>
            </w:r>
          </w:p>
        </w:tc>
        <w:tc>
          <w:tcPr>
            <w:tcW w:w="2635" w:type="dxa"/>
          </w:tcPr>
          <w:p w14:paraId="3A90D934" w14:textId="77777777" w:rsidR="003D269A" w:rsidRPr="000A0A5F" w:rsidRDefault="003D269A" w:rsidP="00FC69AF">
            <w:pPr>
              <w:pStyle w:val="TAL"/>
              <w:rPr>
                <w:rFonts w:cs="Arial"/>
                <w:szCs w:val="18"/>
              </w:rPr>
            </w:pPr>
            <w:r w:rsidRPr="001D2CEF">
              <w:t>This data type is defined in the same way as the "</w:t>
            </w:r>
            <w:proofErr w:type="spellStart"/>
            <w:r w:rsidRPr="00676B95">
              <w:t>DurationMilliSec</w:t>
            </w:r>
            <w:proofErr w:type="spellEnd"/>
            <w:r w:rsidRPr="001D2CEF">
              <w:t xml:space="preserve">" data type, but with the </w:t>
            </w:r>
            <w:proofErr w:type="spellStart"/>
            <w:r w:rsidRPr="001D2CEF">
              <w:t>OpenAPI</w:t>
            </w:r>
            <w:proofErr w:type="spellEnd"/>
            <w:r w:rsidRPr="001D2CEF">
              <w:t xml:space="preserve"> "nullable: true" property.</w:t>
            </w:r>
          </w:p>
        </w:tc>
        <w:tc>
          <w:tcPr>
            <w:tcW w:w="2007" w:type="dxa"/>
          </w:tcPr>
          <w:p w14:paraId="61E96B0B" w14:textId="77777777" w:rsidR="003D269A" w:rsidRPr="000A0A5F" w:rsidRDefault="003D269A" w:rsidP="00FC69AF">
            <w:pPr>
              <w:pStyle w:val="TAL"/>
              <w:rPr>
                <w:rFonts w:cs="Arial"/>
                <w:szCs w:val="18"/>
              </w:rPr>
            </w:pPr>
            <w:proofErr w:type="spellStart"/>
            <w:r w:rsidRPr="000A0A5F">
              <w:t>PowerSaving</w:t>
            </w:r>
            <w:proofErr w:type="spellEnd"/>
          </w:p>
        </w:tc>
      </w:tr>
      <w:tr w:rsidR="003D269A" w:rsidRPr="000A0A5F" w14:paraId="74CBBD3B" w14:textId="77777777" w:rsidTr="00FC69AF">
        <w:trPr>
          <w:jc w:val="center"/>
        </w:trPr>
        <w:tc>
          <w:tcPr>
            <w:tcW w:w="3187" w:type="dxa"/>
          </w:tcPr>
          <w:p w14:paraId="20A01D21" w14:textId="77777777" w:rsidR="003D269A" w:rsidRPr="000A0A5F" w:rsidRDefault="003D269A" w:rsidP="00FC69AF">
            <w:pPr>
              <w:pStyle w:val="TAL"/>
            </w:pPr>
            <w:proofErr w:type="spellStart"/>
            <w:r w:rsidRPr="000A0A5F">
              <w:t>EthFlowDescription</w:t>
            </w:r>
            <w:proofErr w:type="spellEnd"/>
          </w:p>
        </w:tc>
        <w:tc>
          <w:tcPr>
            <w:tcW w:w="1948" w:type="dxa"/>
          </w:tcPr>
          <w:p w14:paraId="398A4C83" w14:textId="77777777" w:rsidR="003D269A" w:rsidRPr="000A0A5F" w:rsidRDefault="003D269A" w:rsidP="00FC69AF">
            <w:pPr>
              <w:pStyle w:val="TAL"/>
              <w:rPr>
                <w:lang w:eastAsia="zh-CN"/>
              </w:rPr>
            </w:pPr>
            <w:r w:rsidRPr="000A0A5F">
              <w:t>3GPP TS 29.514 [52]</w:t>
            </w:r>
          </w:p>
        </w:tc>
        <w:tc>
          <w:tcPr>
            <w:tcW w:w="2635" w:type="dxa"/>
          </w:tcPr>
          <w:p w14:paraId="09A6090C" w14:textId="77777777" w:rsidR="003D269A" w:rsidRPr="000A0A5F" w:rsidRDefault="003D269A" w:rsidP="00FC69AF">
            <w:pPr>
              <w:pStyle w:val="TAL"/>
              <w:rPr>
                <w:lang w:eastAsia="zh-CN"/>
              </w:rPr>
            </w:pPr>
            <w:r w:rsidRPr="000A0A5F">
              <w:rPr>
                <w:rFonts w:cs="Arial"/>
                <w:szCs w:val="18"/>
              </w:rPr>
              <w:t>Defines a packet filter for an Ethernet flow.(NOTE 1)</w:t>
            </w:r>
          </w:p>
        </w:tc>
        <w:tc>
          <w:tcPr>
            <w:tcW w:w="2007" w:type="dxa"/>
          </w:tcPr>
          <w:p w14:paraId="41B5C177" w14:textId="77777777" w:rsidR="003D269A" w:rsidRPr="000A0A5F" w:rsidRDefault="003D269A" w:rsidP="00FC69AF">
            <w:pPr>
              <w:pStyle w:val="TAL"/>
              <w:rPr>
                <w:rFonts w:cs="Arial"/>
                <w:szCs w:val="18"/>
              </w:rPr>
            </w:pPr>
            <w:r w:rsidRPr="000A0A5F">
              <w:t>EthAsSessionQoS_5G</w:t>
            </w:r>
            <w:r>
              <w:t xml:space="preserve">, </w:t>
            </w:r>
            <w:r w:rsidRPr="000A0A5F">
              <w:t>GMEC</w:t>
            </w:r>
          </w:p>
        </w:tc>
      </w:tr>
      <w:tr w:rsidR="003D269A" w:rsidRPr="000A0A5F" w14:paraId="6F095A31" w14:textId="77777777" w:rsidTr="00FC69AF">
        <w:trPr>
          <w:jc w:val="center"/>
        </w:trPr>
        <w:tc>
          <w:tcPr>
            <w:tcW w:w="3187" w:type="dxa"/>
          </w:tcPr>
          <w:p w14:paraId="472779D1" w14:textId="77777777" w:rsidR="003D269A" w:rsidRPr="000A0A5F" w:rsidRDefault="003D269A" w:rsidP="00FC69AF">
            <w:pPr>
              <w:pStyle w:val="TAL"/>
            </w:pPr>
            <w:proofErr w:type="spellStart"/>
            <w:r w:rsidRPr="006A2752">
              <w:rPr>
                <w:color w:val="000000"/>
              </w:rPr>
              <w:t>EventsSubscReqData</w:t>
            </w:r>
            <w:proofErr w:type="spellEnd"/>
          </w:p>
        </w:tc>
        <w:tc>
          <w:tcPr>
            <w:tcW w:w="1948" w:type="dxa"/>
          </w:tcPr>
          <w:p w14:paraId="50792AA8" w14:textId="77777777" w:rsidR="003D269A" w:rsidRPr="000A0A5F" w:rsidRDefault="003D269A" w:rsidP="00FC69AF">
            <w:pPr>
              <w:pStyle w:val="TAL"/>
            </w:pPr>
            <w:r w:rsidRPr="000A0A5F">
              <w:t>3GPP TS 29.514 [52]</w:t>
            </w:r>
          </w:p>
        </w:tc>
        <w:tc>
          <w:tcPr>
            <w:tcW w:w="2635" w:type="dxa"/>
          </w:tcPr>
          <w:p w14:paraId="53663FCE" w14:textId="77777777" w:rsidR="003D269A" w:rsidRPr="000A0A5F" w:rsidRDefault="003D269A" w:rsidP="00FC69AF">
            <w:pPr>
              <w:pStyle w:val="TAL"/>
              <w:rPr>
                <w:rFonts w:cs="Arial"/>
                <w:szCs w:val="18"/>
              </w:rPr>
            </w:pPr>
            <w:r w:rsidRPr="000A0A5F">
              <w:rPr>
                <w:rFonts w:cs="Arial" w:hint="eastAsia"/>
                <w:szCs w:val="18"/>
              </w:rPr>
              <w:t>Identifies the events the application subscribes to.</w:t>
            </w:r>
          </w:p>
        </w:tc>
        <w:tc>
          <w:tcPr>
            <w:tcW w:w="2007" w:type="dxa"/>
          </w:tcPr>
          <w:p w14:paraId="14AA9456" w14:textId="77777777" w:rsidR="003D269A" w:rsidRPr="000A0A5F" w:rsidRDefault="003D269A" w:rsidP="00FC69AF">
            <w:pPr>
              <w:pStyle w:val="TAL"/>
              <w:rPr>
                <w:rFonts w:cs="Arial"/>
                <w:szCs w:val="18"/>
              </w:rPr>
            </w:pPr>
            <w:proofErr w:type="spellStart"/>
            <w:r w:rsidRPr="000A0A5F">
              <w:rPr>
                <w:rFonts w:cs="Arial"/>
                <w:szCs w:val="18"/>
              </w:rPr>
              <w:t>EnQoSMon</w:t>
            </w:r>
            <w:proofErr w:type="spellEnd"/>
          </w:p>
        </w:tc>
      </w:tr>
      <w:tr w:rsidR="003D269A" w:rsidRPr="000A0A5F" w14:paraId="71348D34" w14:textId="77777777" w:rsidTr="00FC69AF">
        <w:trPr>
          <w:jc w:val="center"/>
        </w:trPr>
        <w:tc>
          <w:tcPr>
            <w:tcW w:w="3187" w:type="dxa"/>
          </w:tcPr>
          <w:p w14:paraId="54D5F76C" w14:textId="77777777" w:rsidR="003D269A" w:rsidRPr="006A2752" w:rsidRDefault="003D269A" w:rsidP="00FC69AF">
            <w:pPr>
              <w:pStyle w:val="TAL"/>
              <w:rPr>
                <w:color w:val="000000"/>
              </w:rPr>
            </w:pPr>
            <w:proofErr w:type="spellStart"/>
            <w:r w:rsidRPr="006A2752">
              <w:rPr>
                <w:color w:val="000000"/>
              </w:rPr>
              <w:t>EventsSubscReqData</w:t>
            </w:r>
            <w:r w:rsidRPr="006A2752">
              <w:rPr>
                <w:rFonts w:hint="eastAsia"/>
                <w:color w:val="000000"/>
                <w:lang w:eastAsia="zh-CN"/>
              </w:rPr>
              <w:t>R</w:t>
            </w:r>
            <w:r w:rsidRPr="006A2752">
              <w:rPr>
                <w:color w:val="000000"/>
                <w:lang w:eastAsia="zh-CN"/>
              </w:rPr>
              <w:t>m</w:t>
            </w:r>
            <w:proofErr w:type="spellEnd"/>
          </w:p>
        </w:tc>
        <w:tc>
          <w:tcPr>
            <w:tcW w:w="1948" w:type="dxa"/>
          </w:tcPr>
          <w:p w14:paraId="2F81BA2F" w14:textId="77777777" w:rsidR="003D269A" w:rsidRPr="000A0A5F" w:rsidRDefault="003D269A" w:rsidP="00FC69AF">
            <w:pPr>
              <w:pStyle w:val="TAL"/>
            </w:pPr>
            <w:r w:rsidRPr="000A0A5F">
              <w:t>3GPP TS 29.514 [52]</w:t>
            </w:r>
          </w:p>
        </w:tc>
        <w:tc>
          <w:tcPr>
            <w:tcW w:w="2635" w:type="dxa"/>
          </w:tcPr>
          <w:p w14:paraId="1ED06FA6" w14:textId="77777777" w:rsidR="003D269A" w:rsidRPr="000A0A5F" w:rsidRDefault="003D269A" w:rsidP="00FC69AF">
            <w:pPr>
              <w:pStyle w:val="TAL"/>
              <w:rPr>
                <w:rFonts w:cs="Arial"/>
                <w:szCs w:val="18"/>
              </w:rPr>
            </w:pPr>
            <w:r w:rsidRPr="000A0A5F">
              <w:t>This data type is defined in the same way as the "</w:t>
            </w:r>
            <w:proofErr w:type="spellStart"/>
            <w:r w:rsidRPr="006A2752">
              <w:rPr>
                <w:color w:val="000000"/>
              </w:rPr>
              <w:t>EventsSubscReqData</w:t>
            </w:r>
            <w:proofErr w:type="spellEnd"/>
            <w:r w:rsidRPr="000A0A5F">
              <w:t xml:space="preserve">" data type, but with the </w:t>
            </w:r>
            <w:proofErr w:type="spellStart"/>
            <w:r w:rsidRPr="000A0A5F">
              <w:t>OpenAPI</w:t>
            </w:r>
            <w:proofErr w:type="spellEnd"/>
            <w:r w:rsidRPr="000A0A5F">
              <w:t xml:space="preserve"> "nullable: true" property</w:t>
            </w:r>
          </w:p>
        </w:tc>
        <w:tc>
          <w:tcPr>
            <w:tcW w:w="2007" w:type="dxa"/>
          </w:tcPr>
          <w:p w14:paraId="3D57ED3A" w14:textId="77777777" w:rsidR="003D269A" w:rsidRPr="000A0A5F" w:rsidRDefault="003D269A" w:rsidP="00FC69AF">
            <w:pPr>
              <w:pStyle w:val="TAL"/>
              <w:rPr>
                <w:rFonts w:cs="Arial"/>
                <w:szCs w:val="18"/>
              </w:rPr>
            </w:pPr>
            <w:proofErr w:type="spellStart"/>
            <w:r w:rsidRPr="000A0A5F">
              <w:rPr>
                <w:rFonts w:cs="Arial"/>
                <w:szCs w:val="18"/>
              </w:rPr>
              <w:t>EnQoSMon</w:t>
            </w:r>
            <w:proofErr w:type="spellEnd"/>
          </w:p>
        </w:tc>
      </w:tr>
      <w:tr w:rsidR="003D269A" w:rsidRPr="000A0A5F" w14:paraId="2C42C292" w14:textId="77777777" w:rsidTr="00FC69AF">
        <w:trPr>
          <w:jc w:val="center"/>
        </w:trPr>
        <w:tc>
          <w:tcPr>
            <w:tcW w:w="3187" w:type="dxa"/>
          </w:tcPr>
          <w:p w14:paraId="0819FA81" w14:textId="77777777" w:rsidR="003D269A" w:rsidRPr="000A0A5F" w:rsidRDefault="003D269A" w:rsidP="00FC69AF">
            <w:pPr>
              <w:pStyle w:val="TAL"/>
            </w:pPr>
            <w:proofErr w:type="spellStart"/>
            <w:r w:rsidRPr="000A0A5F">
              <w:t>ExtMaxDataBurstVol</w:t>
            </w:r>
            <w:proofErr w:type="spellEnd"/>
          </w:p>
        </w:tc>
        <w:tc>
          <w:tcPr>
            <w:tcW w:w="1948" w:type="dxa"/>
          </w:tcPr>
          <w:p w14:paraId="67ABEF04" w14:textId="77777777" w:rsidR="003D269A" w:rsidRPr="000A0A5F" w:rsidRDefault="003D269A" w:rsidP="00FC69AF">
            <w:pPr>
              <w:pStyle w:val="TAL"/>
            </w:pPr>
            <w:r w:rsidRPr="000A0A5F">
              <w:t>3GPP TS 29.571 [45]</w:t>
            </w:r>
          </w:p>
        </w:tc>
        <w:tc>
          <w:tcPr>
            <w:tcW w:w="2635" w:type="dxa"/>
          </w:tcPr>
          <w:p w14:paraId="49FD6995" w14:textId="77777777" w:rsidR="003D269A" w:rsidRPr="000A0A5F" w:rsidRDefault="003D269A" w:rsidP="00FC69AF">
            <w:pPr>
              <w:pStyle w:val="TAL"/>
            </w:pPr>
            <w:r w:rsidRPr="000A0A5F">
              <w:rPr>
                <w:lang w:eastAsia="zh-CN"/>
              </w:rPr>
              <w:t xml:space="preserve">Unsigned integer </w:t>
            </w:r>
            <w:r w:rsidRPr="000A0A5F">
              <w:t xml:space="preserve">indicating </w:t>
            </w:r>
            <w:r w:rsidRPr="000A0A5F">
              <w:rPr>
                <w:lang w:eastAsia="zh-CN"/>
              </w:rPr>
              <w:t>Maximum Data Burst Volume (</w:t>
            </w:r>
            <w:r w:rsidRPr="000A0A5F">
              <w:t xml:space="preserve">see clauses 5.7.3.7 and 5.7.4 </w:t>
            </w:r>
            <w:r w:rsidRPr="000A0A5F">
              <w:rPr>
                <w:lang w:eastAsia="zh-CN"/>
              </w:rPr>
              <w:t xml:space="preserve">of 3GPP TS 23.501 [8]), </w:t>
            </w:r>
            <w:r w:rsidRPr="000A0A5F">
              <w:t>expressed in Bytes.</w:t>
            </w:r>
          </w:p>
          <w:p w14:paraId="19C86002" w14:textId="77777777" w:rsidR="003D269A" w:rsidRPr="000A0A5F" w:rsidRDefault="003D269A" w:rsidP="00FC69AF">
            <w:pPr>
              <w:pStyle w:val="TAL"/>
              <w:rPr>
                <w:rFonts w:cs="Arial"/>
                <w:szCs w:val="18"/>
              </w:rPr>
            </w:pPr>
            <w:r w:rsidRPr="000A0A5F">
              <w:t>Minimum = 4096. Maximum = 2000000.</w:t>
            </w:r>
          </w:p>
        </w:tc>
        <w:tc>
          <w:tcPr>
            <w:tcW w:w="2007" w:type="dxa"/>
          </w:tcPr>
          <w:p w14:paraId="3717EF44" w14:textId="77777777" w:rsidR="003D269A" w:rsidRPr="000A0A5F" w:rsidRDefault="003D269A" w:rsidP="00FC69AF">
            <w:pPr>
              <w:pStyle w:val="TAL"/>
              <w:rPr>
                <w:lang w:eastAsia="zh-CN"/>
              </w:rPr>
            </w:pPr>
          </w:p>
        </w:tc>
      </w:tr>
      <w:tr w:rsidR="003D269A" w:rsidRPr="000A0A5F" w14:paraId="01A10C73" w14:textId="77777777" w:rsidTr="00FC69AF">
        <w:trPr>
          <w:jc w:val="center"/>
        </w:trPr>
        <w:tc>
          <w:tcPr>
            <w:tcW w:w="3187" w:type="dxa"/>
          </w:tcPr>
          <w:p w14:paraId="182F1DBA" w14:textId="77777777" w:rsidR="003D269A" w:rsidRPr="000A0A5F" w:rsidRDefault="003D269A" w:rsidP="00FC69AF">
            <w:pPr>
              <w:pStyle w:val="TAL"/>
            </w:pPr>
            <w:proofErr w:type="spellStart"/>
            <w:r w:rsidRPr="000A0A5F">
              <w:t>ExtMaxDataBurstVolRm</w:t>
            </w:r>
            <w:proofErr w:type="spellEnd"/>
          </w:p>
        </w:tc>
        <w:tc>
          <w:tcPr>
            <w:tcW w:w="1948" w:type="dxa"/>
          </w:tcPr>
          <w:p w14:paraId="6294355F" w14:textId="77777777" w:rsidR="003D269A" w:rsidRPr="000A0A5F" w:rsidRDefault="003D269A" w:rsidP="00FC69AF">
            <w:pPr>
              <w:pStyle w:val="TAL"/>
            </w:pPr>
            <w:r w:rsidRPr="000A0A5F">
              <w:t>3GPP TS 29.571 [45]</w:t>
            </w:r>
          </w:p>
        </w:tc>
        <w:tc>
          <w:tcPr>
            <w:tcW w:w="2635" w:type="dxa"/>
          </w:tcPr>
          <w:p w14:paraId="6AD05E51" w14:textId="77777777" w:rsidR="003D269A" w:rsidRPr="000A0A5F" w:rsidRDefault="003D269A" w:rsidP="00FC69AF">
            <w:pPr>
              <w:pStyle w:val="TAL"/>
              <w:rPr>
                <w:rFonts w:cs="Arial"/>
                <w:szCs w:val="18"/>
              </w:rPr>
            </w:pPr>
            <w:r w:rsidRPr="000A0A5F">
              <w:t>This data type is defined in the same way as the "</w:t>
            </w:r>
            <w:proofErr w:type="spellStart"/>
            <w:r w:rsidRPr="000A0A5F">
              <w:t>ExtMaxDataBurstVol</w:t>
            </w:r>
            <w:proofErr w:type="spellEnd"/>
            <w:r w:rsidRPr="000A0A5F">
              <w:t xml:space="preserve">" data type, but with the </w:t>
            </w:r>
            <w:proofErr w:type="spellStart"/>
            <w:r w:rsidRPr="000A0A5F">
              <w:t>OpenAPI</w:t>
            </w:r>
            <w:proofErr w:type="spellEnd"/>
            <w:r w:rsidRPr="000A0A5F">
              <w:t xml:space="preserve"> "nullable: true" property.</w:t>
            </w:r>
          </w:p>
        </w:tc>
        <w:tc>
          <w:tcPr>
            <w:tcW w:w="2007" w:type="dxa"/>
          </w:tcPr>
          <w:p w14:paraId="56BF3D57" w14:textId="77777777" w:rsidR="003D269A" w:rsidRPr="000A0A5F" w:rsidRDefault="003D269A" w:rsidP="00FC69AF">
            <w:pPr>
              <w:pStyle w:val="TAL"/>
            </w:pPr>
          </w:p>
        </w:tc>
      </w:tr>
      <w:tr w:rsidR="003D269A" w:rsidRPr="000A0A5F" w14:paraId="2B4CB0CD" w14:textId="77777777" w:rsidTr="00FC69AF">
        <w:trPr>
          <w:jc w:val="center"/>
        </w:trPr>
        <w:tc>
          <w:tcPr>
            <w:tcW w:w="3187" w:type="dxa"/>
          </w:tcPr>
          <w:p w14:paraId="1A674317" w14:textId="77777777" w:rsidR="003D269A" w:rsidRPr="000A0A5F" w:rsidRDefault="003D269A" w:rsidP="00FC69AF">
            <w:pPr>
              <w:pStyle w:val="TAL"/>
              <w:rPr>
                <w:lang w:eastAsia="zh-CN"/>
              </w:rPr>
            </w:pPr>
            <w:proofErr w:type="spellStart"/>
            <w:r w:rsidRPr="000A0A5F">
              <w:rPr>
                <w:rFonts w:hint="eastAsia"/>
                <w:lang w:eastAsia="zh-CN"/>
              </w:rPr>
              <w:t>Gpsi</w:t>
            </w:r>
            <w:proofErr w:type="spellEnd"/>
          </w:p>
        </w:tc>
        <w:tc>
          <w:tcPr>
            <w:tcW w:w="1948" w:type="dxa"/>
          </w:tcPr>
          <w:p w14:paraId="06857C63" w14:textId="77777777" w:rsidR="003D269A" w:rsidRPr="000A0A5F" w:rsidRDefault="003D269A" w:rsidP="00FC69AF">
            <w:pPr>
              <w:pStyle w:val="TAL"/>
            </w:pPr>
            <w:r w:rsidRPr="000A0A5F">
              <w:rPr>
                <w:rFonts w:hint="eastAsia"/>
                <w:lang w:eastAsia="zh-CN"/>
              </w:rPr>
              <w:t>3GPP TS 29.</w:t>
            </w:r>
            <w:r w:rsidRPr="000A0A5F">
              <w:rPr>
                <w:lang w:eastAsia="zh-CN"/>
              </w:rPr>
              <w:t>571</w:t>
            </w:r>
            <w:r w:rsidRPr="000A0A5F">
              <w:rPr>
                <w:rFonts w:hint="eastAsia"/>
                <w:lang w:eastAsia="zh-CN"/>
              </w:rPr>
              <w:t> [</w:t>
            </w:r>
            <w:r w:rsidRPr="000A0A5F">
              <w:rPr>
                <w:lang w:eastAsia="zh-CN"/>
              </w:rPr>
              <w:t>45</w:t>
            </w:r>
            <w:r w:rsidRPr="000A0A5F">
              <w:rPr>
                <w:rFonts w:hint="eastAsia"/>
                <w:lang w:eastAsia="zh-CN"/>
              </w:rPr>
              <w:t>]</w:t>
            </w:r>
          </w:p>
        </w:tc>
        <w:tc>
          <w:tcPr>
            <w:tcW w:w="2635" w:type="dxa"/>
          </w:tcPr>
          <w:p w14:paraId="4A019554" w14:textId="77777777" w:rsidR="003D269A" w:rsidRPr="000A0A5F" w:rsidRDefault="003D269A" w:rsidP="00FC69AF">
            <w:pPr>
              <w:pStyle w:val="TAL"/>
            </w:pPr>
            <w:r w:rsidRPr="000A0A5F">
              <w:rPr>
                <w:rFonts w:cs="Arial"/>
                <w:szCs w:val="18"/>
                <w:lang w:eastAsia="zh-CN"/>
              </w:rPr>
              <w:t>Represents</w:t>
            </w:r>
            <w:r w:rsidRPr="000A0A5F">
              <w:rPr>
                <w:rFonts w:cs="Arial" w:hint="eastAsia"/>
                <w:szCs w:val="18"/>
                <w:lang w:eastAsia="zh-CN"/>
              </w:rPr>
              <w:t xml:space="preserve"> a GPSI.</w:t>
            </w:r>
          </w:p>
        </w:tc>
        <w:tc>
          <w:tcPr>
            <w:tcW w:w="2007" w:type="dxa"/>
          </w:tcPr>
          <w:p w14:paraId="39CA91EB" w14:textId="77777777" w:rsidR="003D269A" w:rsidRPr="000A0A5F" w:rsidRDefault="003D269A" w:rsidP="00FC69AF">
            <w:pPr>
              <w:pStyle w:val="TAL"/>
            </w:pPr>
            <w:r w:rsidRPr="000A0A5F">
              <w:t>GMEC</w:t>
            </w:r>
          </w:p>
        </w:tc>
      </w:tr>
      <w:tr w:rsidR="003D269A" w:rsidRPr="000A0A5F" w14:paraId="2E4AECBF" w14:textId="77777777" w:rsidTr="00FC69AF">
        <w:trPr>
          <w:jc w:val="center"/>
        </w:trPr>
        <w:tc>
          <w:tcPr>
            <w:tcW w:w="3187" w:type="dxa"/>
          </w:tcPr>
          <w:p w14:paraId="38276670" w14:textId="77777777" w:rsidR="003D269A" w:rsidRPr="000A0A5F" w:rsidRDefault="003D269A" w:rsidP="00FC69AF">
            <w:pPr>
              <w:pStyle w:val="TAL"/>
            </w:pPr>
            <w:proofErr w:type="spellStart"/>
            <w:r w:rsidRPr="000A0A5F">
              <w:t>IpAddr</w:t>
            </w:r>
            <w:proofErr w:type="spellEnd"/>
          </w:p>
        </w:tc>
        <w:tc>
          <w:tcPr>
            <w:tcW w:w="1948" w:type="dxa"/>
          </w:tcPr>
          <w:p w14:paraId="5A91B8D8" w14:textId="77777777" w:rsidR="003D269A" w:rsidRPr="000A0A5F" w:rsidRDefault="003D269A" w:rsidP="00FC69AF">
            <w:pPr>
              <w:pStyle w:val="TAL"/>
            </w:pPr>
            <w:r w:rsidRPr="000A0A5F">
              <w:t>3GPP TS 29.571 [45]</w:t>
            </w:r>
          </w:p>
        </w:tc>
        <w:tc>
          <w:tcPr>
            <w:tcW w:w="2635" w:type="dxa"/>
          </w:tcPr>
          <w:p w14:paraId="236D0E5D" w14:textId="77777777" w:rsidR="003D269A" w:rsidRPr="000A0A5F" w:rsidRDefault="003D269A" w:rsidP="00FC69AF">
            <w:pPr>
              <w:pStyle w:val="TAL"/>
              <w:rPr>
                <w:rFonts w:cs="Arial"/>
                <w:szCs w:val="18"/>
              </w:rPr>
            </w:pPr>
            <w:r w:rsidRPr="000A0A5F">
              <w:rPr>
                <w:rFonts w:cs="Arial"/>
                <w:szCs w:val="18"/>
              </w:rPr>
              <w:t>UE IP Address.</w:t>
            </w:r>
          </w:p>
        </w:tc>
        <w:tc>
          <w:tcPr>
            <w:tcW w:w="2007" w:type="dxa"/>
          </w:tcPr>
          <w:p w14:paraId="29CCBBBC" w14:textId="77777777" w:rsidR="003D269A" w:rsidRPr="000A0A5F" w:rsidRDefault="003D269A" w:rsidP="00FC69AF">
            <w:pPr>
              <w:pStyle w:val="TAL"/>
              <w:rPr>
                <w:rFonts w:cs="Arial"/>
                <w:szCs w:val="18"/>
              </w:rPr>
            </w:pPr>
            <w:r>
              <w:t>ListUE_5G</w:t>
            </w:r>
          </w:p>
        </w:tc>
      </w:tr>
      <w:tr w:rsidR="003D269A" w:rsidRPr="000A0A5F" w14:paraId="7E6C575C" w14:textId="77777777" w:rsidTr="00FC69AF">
        <w:trPr>
          <w:jc w:val="center"/>
        </w:trPr>
        <w:tc>
          <w:tcPr>
            <w:tcW w:w="3187" w:type="dxa"/>
          </w:tcPr>
          <w:p w14:paraId="0B691FE0" w14:textId="77777777" w:rsidR="003D269A" w:rsidRPr="000A0A5F" w:rsidRDefault="003D269A" w:rsidP="00FC69AF">
            <w:pPr>
              <w:pStyle w:val="TAL"/>
            </w:pPr>
            <w:r w:rsidRPr="000A0A5F">
              <w:t>MacAddr48</w:t>
            </w:r>
          </w:p>
        </w:tc>
        <w:tc>
          <w:tcPr>
            <w:tcW w:w="1948" w:type="dxa"/>
          </w:tcPr>
          <w:p w14:paraId="5AF88899" w14:textId="77777777" w:rsidR="003D269A" w:rsidRPr="000A0A5F" w:rsidRDefault="003D269A" w:rsidP="00FC69AF">
            <w:pPr>
              <w:pStyle w:val="TAL"/>
              <w:rPr>
                <w:lang w:eastAsia="zh-CN"/>
              </w:rPr>
            </w:pPr>
            <w:r w:rsidRPr="000A0A5F">
              <w:t>3GPP TS 29.571 [45]</w:t>
            </w:r>
          </w:p>
        </w:tc>
        <w:tc>
          <w:tcPr>
            <w:tcW w:w="2635" w:type="dxa"/>
          </w:tcPr>
          <w:p w14:paraId="0B9D4694" w14:textId="77777777" w:rsidR="003D269A" w:rsidRPr="000A0A5F" w:rsidRDefault="003D269A" w:rsidP="00FC69AF">
            <w:pPr>
              <w:pStyle w:val="TAL"/>
              <w:rPr>
                <w:lang w:eastAsia="zh-CN"/>
              </w:rPr>
            </w:pPr>
            <w:r w:rsidRPr="000A0A5F">
              <w:rPr>
                <w:rFonts w:cs="Arial"/>
                <w:szCs w:val="18"/>
              </w:rPr>
              <w:t>MAC Address.</w:t>
            </w:r>
          </w:p>
        </w:tc>
        <w:tc>
          <w:tcPr>
            <w:tcW w:w="2007" w:type="dxa"/>
          </w:tcPr>
          <w:p w14:paraId="2BA94BF2" w14:textId="77777777" w:rsidR="003D269A" w:rsidRDefault="003D269A" w:rsidP="00FC69AF">
            <w:pPr>
              <w:pStyle w:val="TAL"/>
            </w:pPr>
            <w:r w:rsidRPr="000A0A5F">
              <w:t>EthAsSessionQoS_5G</w:t>
            </w:r>
            <w:r>
              <w:t xml:space="preserve">, </w:t>
            </w:r>
          </w:p>
          <w:p w14:paraId="18D354E3" w14:textId="77777777" w:rsidR="003D269A" w:rsidRPr="000A0A5F" w:rsidRDefault="003D269A" w:rsidP="00FC69AF">
            <w:pPr>
              <w:pStyle w:val="TAL"/>
              <w:rPr>
                <w:rFonts w:cs="Arial"/>
                <w:szCs w:val="18"/>
              </w:rPr>
            </w:pPr>
            <w:proofErr w:type="spellStart"/>
            <w:r w:rsidRPr="000A0A5F">
              <w:t>enNB</w:t>
            </w:r>
            <w:proofErr w:type="spellEnd"/>
          </w:p>
        </w:tc>
      </w:tr>
      <w:tr w:rsidR="003D269A" w:rsidRPr="000A0A5F" w14:paraId="549616E0" w14:textId="77777777" w:rsidTr="00FC69AF">
        <w:trPr>
          <w:jc w:val="center"/>
        </w:trPr>
        <w:tc>
          <w:tcPr>
            <w:tcW w:w="3187" w:type="dxa"/>
          </w:tcPr>
          <w:p w14:paraId="1D606EE4" w14:textId="77777777" w:rsidR="003D269A" w:rsidRPr="000A0A5F" w:rsidRDefault="003D269A" w:rsidP="00FC69AF">
            <w:pPr>
              <w:pStyle w:val="TAL"/>
            </w:pPr>
            <w:r w:rsidRPr="000A0A5F">
              <w:t>MediaType</w:t>
            </w:r>
          </w:p>
        </w:tc>
        <w:tc>
          <w:tcPr>
            <w:tcW w:w="1948" w:type="dxa"/>
          </w:tcPr>
          <w:p w14:paraId="178AEE15" w14:textId="77777777" w:rsidR="003D269A" w:rsidRPr="000A0A5F" w:rsidRDefault="003D269A" w:rsidP="00FC69AF">
            <w:pPr>
              <w:pStyle w:val="TAL"/>
            </w:pPr>
            <w:r w:rsidRPr="000A0A5F">
              <w:rPr>
                <w:lang w:eastAsia="zh-CN"/>
              </w:rPr>
              <w:t>3GPP TS 29.514 [52]</w:t>
            </w:r>
          </w:p>
        </w:tc>
        <w:tc>
          <w:tcPr>
            <w:tcW w:w="2635" w:type="dxa"/>
          </w:tcPr>
          <w:p w14:paraId="47DC5985" w14:textId="77777777" w:rsidR="003D269A" w:rsidRPr="000A0A5F" w:rsidRDefault="003D269A" w:rsidP="00FC69AF">
            <w:pPr>
              <w:pStyle w:val="TAL"/>
              <w:rPr>
                <w:rFonts w:cs="Arial"/>
                <w:szCs w:val="18"/>
              </w:rPr>
            </w:pPr>
            <w:r>
              <w:rPr>
                <w:rFonts w:cs="Arial"/>
                <w:szCs w:val="18"/>
              </w:rPr>
              <w:t>Indicates the media type of a single-modal data flow of a multi-modal service.</w:t>
            </w:r>
          </w:p>
        </w:tc>
        <w:tc>
          <w:tcPr>
            <w:tcW w:w="2007" w:type="dxa"/>
          </w:tcPr>
          <w:p w14:paraId="6B631E80" w14:textId="77777777" w:rsidR="003D269A" w:rsidRPr="000A0A5F" w:rsidRDefault="003D269A" w:rsidP="00FC69AF">
            <w:pPr>
              <w:pStyle w:val="TAL"/>
              <w:rPr>
                <w:rFonts w:cs="Arial"/>
                <w:szCs w:val="18"/>
              </w:rPr>
            </w:pPr>
            <w:proofErr w:type="spellStart"/>
            <w:r w:rsidRPr="000A0A5F">
              <w:rPr>
                <w:rFonts w:cs="Arial"/>
                <w:szCs w:val="18"/>
              </w:rPr>
              <w:t>MultiMedia</w:t>
            </w:r>
            <w:proofErr w:type="spellEnd"/>
          </w:p>
        </w:tc>
      </w:tr>
      <w:tr w:rsidR="003D269A" w:rsidRPr="000A0A5F" w14:paraId="5D6EEF6F" w14:textId="77777777" w:rsidTr="00FC69AF">
        <w:trPr>
          <w:jc w:val="center"/>
        </w:trPr>
        <w:tc>
          <w:tcPr>
            <w:tcW w:w="3187" w:type="dxa"/>
          </w:tcPr>
          <w:p w14:paraId="1CF86B51" w14:textId="77777777" w:rsidR="003D269A" w:rsidRPr="000A0A5F" w:rsidRDefault="003D269A" w:rsidP="00FC69AF">
            <w:pPr>
              <w:pStyle w:val="TAL"/>
            </w:pPr>
            <w:proofErr w:type="spellStart"/>
            <w:r w:rsidRPr="000A0A5F">
              <w:t>MultiModalId</w:t>
            </w:r>
            <w:proofErr w:type="spellEnd"/>
          </w:p>
        </w:tc>
        <w:tc>
          <w:tcPr>
            <w:tcW w:w="1948" w:type="dxa"/>
          </w:tcPr>
          <w:p w14:paraId="0139B109" w14:textId="77777777" w:rsidR="003D269A" w:rsidRPr="000A0A5F" w:rsidRDefault="003D269A" w:rsidP="00FC69AF">
            <w:pPr>
              <w:pStyle w:val="TAL"/>
            </w:pPr>
            <w:r w:rsidRPr="000A0A5F">
              <w:rPr>
                <w:lang w:eastAsia="zh-CN"/>
              </w:rPr>
              <w:t>3GPP TS 29.514 [52]</w:t>
            </w:r>
          </w:p>
        </w:tc>
        <w:tc>
          <w:tcPr>
            <w:tcW w:w="2635" w:type="dxa"/>
          </w:tcPr>
          <w:p w14:paraId="1D495900" w14:textId="77777777" w:rsidR="003D269A" w:rsidRPr="000A0A5F" w:rsidRDefault="003D269A" w:rsidP="00FC69AF">
            <w:pPr>
              <w:pStyle w:val="TAL"/>
              <w:rPr>
                <w:rFonts w:cs="Arial"/>
                <w:szCs w:val="18"/>
              </w:rPr>
            </w:pPr>
            <w:r w:rsidRPr="000A0A5F">
              <w:rPr>
                <w:lang w:eastAsia="zh-CN"/>
              </w:rPr>
              <w:t xml:space="preserve">Represents </w:t>
            </w:r>
            <w:r w:rsidRPr="000A0A5F">
              <w:t xml:space="preserve">multi-modal service identifier. </w:t>
            </w:r>
          </w:p>
        </w:tc>
        <w:tc>
          <w:tcPr>
            <w:tcW w:w="2007" w:type="dxa"/>
          </w:tcPr>
          <w:p w14:paraId="21E8075B" w14:textId="77777777" w:rsidR="003D269A" w:rsidRPr="000A0A5F" w:rsidRDefault="003D269A" w:rsidP="00FC69AF">
            <w:pPr>
              <w:pStyle w:val="TAL"/>
              <w:rPr>
                <w:rFonts w:cs="Arial"/>
                <w:szCs w:val="18"/>
              </w:rPr>
            </w:pPr>
            <w:proofErr w:type="spellStart"/>
            <w:r w:rsidRPr="000A0A5F">
              <w:rPr>
                <w:rFonts w:cs="Arial"/>
                <w:szCs w:val="18"/>
              </w:rPr>
              <w:t>MultiMedia</w:t>
            </w:r>
            <w:proofErr w:type="spellEnd"/>
          </w:p>
        </w:tc>
      </w:tr>
      <w:tr w:rsidR="003D269A" w:rsidRPr="000A0A5F" w14:paraId="1334AFE2" w14:textId="77777777" w:rsidTr="00FC69AF">
        <w:trPr>
          <w:jc w:val="center"/>
        </w:trPr>
        <w:tc>
          <w:tcPr>
            <w:tcW w:w="3187" w:type="dxa"/>
          </w:tcPr>
          <w:p w14:paraId="03E44E75" w14:textId="77777777" w:rsidR="003D269A" w:rsidRPr="000A0A5F" w:rsidRDefault="003D269A" w:rsidP="00FC69AF">
            <w:pPr>
              <w:pStyle w:val="TAL"/>
            </w:pPr>
            <w:proofErr w:type="spellStart"/>
            <w:r>
              <w:rPr>
                <w:lang w:eastAsia="zh-CN"/>
              </w:rPr>
              <w:lastRenderedPageBreak/>
              <w:t>NotifCap</w:t>
            </w:r>
            <w:proofErr w:type="spellEnd"/>
          </w:p>
        </w:tc>
        <w:tc>
          <w:tcPr>
            <w:tcW w:w="1948" w:type="dxa"/>
          </w:tcPr>
          <w:p w14:paraId="68A2811E" w14:textId="77777777" w:rsidR="003D269A" w:rsidRPr="000A0A5F" w:rsidRDefault="003D269A" w:rsidP="00FC69AF">
            <w:pPr>
              <w:pStyle w:val="TAL"/>
              <w:rPr>
                <w:lang w:eastAsia="zh-CN"/>
              </w:rPr>
            </w:pPr>
            <w:r w:rsidRPr="000A0A5F">
              <w:rPr>
                <w:lang w:eastAsia="zh-CN"/>
              </w:rPr>
              <w:t>3GPP TS 29.514 [52]</w:t>
            </w:r>
          </w:p>
        </w:tc>
        <w:tc>
          <w:tcPr>
            <w:tcW w:w="2635" w:type="dxa"/>
          </w:tcPr>
          <w:p w14:paraId="3D4058F4" w14:textId="77777777" w:rsidR="003D269A" w:rsidRPr="000A0A5F" w:rsidRDefault="003D269A" w:rsidP="00FC69AF">
            <w:pPr>
              <w:pStyle w:val="TAL"/>
              <w:rPr>
                <w:lang w:eastAsia="zh-CN"/>
              </w:rPr>
            </w:pPr>
            <w:r>
              <w:t xml:space="preserve">Indicates </w:t>
            </w:r>
            <w:r w:rsidRPr="003107D3">
              <w:t xml:space="preserve">whether </w:t>
            </w:r>
            <w:r>
              <w:t xml:space="preserve">the QoS </w:t>
            </w:r>
            <w:r w:rsidRPr="00A148BB">
              <w:t>Monitoring</w:t>
            </w:r>
            <w:r>
              <w:t xml:space="preserve"> can be performed or not.</w:t>
            </w:r>
          </w:p>
        </w:tc>
        <w:tc>
          <w:tcPr>
            <w:tcW w:w="2007" w:type="dxa"/>
          </w:tcPr>
          <w:p w14:paraId="68A1688C" w14:textId="77777777" w:rsidR="003D269A" w:rsidRPr="000A0A5F" w:rsidRDefault="003D269A" w:rsidP="00FC69AF">
            <w:pPr>
              <w:pStyle w:val="TAL"/>
              <w:rPr>
                <w:rFonts w:cs="Arial"/>
                <w:szCs w:val="18"/>
              </w:rPr>
            </w:pPr>
            <w:proofErr w:type="spellStart"/>
            <w:r>
              <w:t>QoSMonCapRepo</w:t>
            </w:r>
            <w:proofErr w:type="spellEnd"/>
          </w:p>
        </w:tc>
      </w:tr>
      <w:tr w:rsidR="003D269A" w:rsidRPr="000A0A5F" w14:paraId="3DC93168" w14:textId="77777777" w:rsidTr="00FC69AF">
        <w:trPr>
          <w:jc w:val="center"/>
        </w:trPr>
        <w:tc>
          <w:tcPr>
            <w:tcW w:w="3187" w:type="dxa"/>
          </w:tcPr>
          <w:p w14:paraId="674C2F97" w14:textId="77777777" w:rsidR="003D269A" w:rsidRPr="000A0A5F" w:rsidRDefault="003D269A" w:rsidP="00FC69AF">
            <w:pPr>
              <w:pStyle w:val="TAL"/>
            </w:pPr>
            <w:proofErr w:type="spellStart"/>
            <w:r w:rsidRPr="000A0A5F">
              <w:t>PacketDelBudget</w:t>
            </w:r>
            <w:proofErr w:type="spellEnd"/>
          </w:p>
        </w:tc>
        <w:tc>
          <w:tcPr>
            <w:tcW w:w="1948" w:type="dxa"/>
          </w:tcPr>
          <w:p w14:paraId="70CAA06D" w14:textId="77777777" w:rsidR="003D269A" w:rsidRPr="000A0A5F" w:rsidRDefault="003D269A" w:rsidP="00FC69AF">
            <w:pPr>
              <w:pStyle w:val="TAL"/>
            </w:pPr>
            <w:r w:rsidRPr="000A0A5F">
              <w:t>3GPP TS 29.571 [45]</w:t>
            </w:r>
          </w:p>
        </w:tc>
        <w:tc>
          <w:tcPr>
            <w:tcW w:w="2635" w:type="dxa"/>
          </w:tcPr>
          <w:p w14:paraId="28795702" w14:textId="77777777" w:rsidR="003D269A" w:rsidRPr="000A0A5F" w:rsidRDefault="003D269A" w:rsidP="00FC69AF">
            <w:pPr>
              <w:pStyle w:val="TAL"/>
            </w:pPr>
            <w:r w:rsidRPr="000A0A5F">
              <w:rPr>
                <w:lang w:eastAsia="zh-CN"/>
              </w:rPr>
              <w:t xml:space="preserve">Unsigned integer </w:t>
            </w:r>
            <w:r w:rsidRPr="000A0A5F">
              <w:t xml:space="preserve">indicating </w:t>
            </w:r>
            <w:r w:rsidRPr="000A0A5F">
              <w:rPr>
                <w:lang w:eastAsia="zh-CN"/>
              </w:rPr>
              <w:t>Packet Delay Budget (</w:t>
            </w:r>
            <w:r w:rsidRPr="000A0A5F">
              <w:t xml:space="preserve">see clauses 5.7.3.4 and 5.7.4 </w:t>
            </w:r>
            <w:r w:rsidRPr="000A0A5F">
              <w:rPr>
                <w:lang w:eastAsia="zh-CN"/>
              </w:rPr>
              <w:t xml:space="preserve">of 3GPP TS 23.501 [8])), </w:t>
            </w:r>
            <w:r w:rsidRPr="000A0A5F">
              <w:t>expressed in milliseconds.</w:t>
            </w:r>
          </w:p>
          <w:p w14:paraId="520BA04C" w14:textId="77777777" w:rsidR="003D269A" w:rsidRPr="000A0A5F" w:rsidRDefault="003D269A" w:rsidP="00FC69AF">
            <w:pPr>
              <w:pStyle w:val="TAL"/>
              <w:rPr>
                <w:rFonts w:cs="Arial"/>
                <w:szCs w:val="18"/>
              </w:rPr>
            </w:pPr>
            <w:r w:rsidRPr="000A0A5F">
              <w:t>Minimum = 1.</w:t>
            </w:r>
          </w:p>
        </w:tc>
        <w:tc>
          <w:tcPr>
            <w:tcW w:w="2007" w:type="dxa"/>
          </w:tcPr>
          <w:p w14:paraId="231162C5" w14:textId="77777777" w:rsidR="003D269A" w:rsidRDefault="003D269A" w:rsidP="00FC69AF">
            <w:pPr>
              <w:pStyle w:val="TAC"/>
              <w:jc w:val="left"/>
              <w:rPr>
                <w:rFonts w:cs="Arial"/>
                <w:szCs w:val="18"/>
                <w:lang w:eastAsia="zh-CN"/>
              </w:rPr>
            </w:pPr>
            <w:r>
              <w:rPr>
                <w:rFonts w:cs="Arial" w:hint="eastAsia"/>
                <w:szCs w:val="18"/>
                <w:lang w:eastAsia="zh-CN"/>
              </w:rPr>
              <w:t>T</w:t>
            </w:r>
            <w:r>
              <w:rPr>
                <w:rFonts w:cs="Arial"/>
                <w:szCs w:val="18"/>
                <w:lang w:eastAsia="zh-CN"/>
              </w:rPr>
              <w:t>SC_5G,</w:t>
            </w:r>
          </w:p>
          <w:p w14:paraId="6D06ED44" w14:textId="77777777" w:rsidR="003D269A" w:rsidRPr="000A0A5F" w:rsidRDefault="003D269A" w:rsidP="00FC69AF">
            <w:pPr>
              <w:pStyle w:val="TAL"/>
              <w:rPr>
                <w:lang w:eastAsia="zh-CN"/>
              </w:rPr>
            </w:pPr>
            <w:proofErr w:type="spellStart"/>
            <w:r w:rsidRPr="000A0A5F">
              <w:rPr>
                <w:rFonts w:cs="Arial" w:hint="eastAsia"/>
                <w:lang w:eastAsia="zh-CN"/>
              </w:rPr>
              <w:t>R</w:t>
            </w:r>
            <w:r w:rsidRPr="000A0A5F">
              <w:rPr>
                <w:rFonts w:cs="Arial"/>
                <w:lang w:eastAsia="zh-CN"/>
              </w:rPr>
              <w:t>TLatency</w:t>
            </w:r>
            <w:proofErr w:type="spellEnd"/>
          </w:p>
        </w:tc>
      </w:tr>
      <w:tr w:rsidR="003D269A" w:rsidRPr="000A0A5F" w14:paraId="4E8E4D65" w14:textId="77777777" w:rsidTr="00FC69AF">
        <w:trPr>
          <w:jc w:val="center"/>
        </w:trPr>
        <w:tc>
          <w:tcPr>
            <w:tcW w:w="3187" w:type="dxa"/>
          </w:tcPr>
          <w:p w14:paraId="6A79253E" w14:textId="77777777" w:rsidR="003D269A" w:rsidRPr="000A0A5F" w:rsidRDefault="003D269A" w:rsidP="00FC69AF">
            <w:pPr>
              <w:pStyle w:val="TAL"/>
            </w:pPr>
            <w:proofErr w:type="spellStart"/>
            <w:r w:rsidRPr="000A0A5F">
              <w:t>PacketDelBudgetRm</w:t>
            </w:r>
            <w:proofErr w:type="spellEnd"/>
          </w:p>
        </w:tc>
        <w:tc>
          <w:tcPr>
            <w:tcW w:w="1948" w:type="dxa"/>
          </w:tcPr>
          <w:p w14:paraId="449699C9" w14:textId="77777777" w:rsidR="003D269A" w:rsidRPr="000A0A5F" w:rsidRDefault="003D269A" w:rsidP="00FC69AF">
            <w:pPr>
              <w:pStyle w:val="TAL"/>
            </w:pPr>
            <w:r w:rsidRPr="000A0A5F">
              <w:t>3GPP TS 29.571 [45]</w:t>
            </w:r>
          </w:p>
        </w:tc>
        <w:tc>
          <w:tcPr>
            <w:tcW w:w="2635" w:type="dxa"/>
          </w:tcPr>
          <w:p w14:paraId="60967AD3" w14:textId="77777777" w:rsidR="003D269A" w:rsidRPr="000A0A5F" w:rsidRDefault="003D269A" w:rsidP="00FC69AF">
            <w:pPr>
              <w:pStyle w:val="TAL"/>
              <w:rPr>
                <w:rFonts w:cs="Arial"/>
                <w:szCs w:val="18"/>
              </w:rPr>
            </w:pPr>
            <w:r w:rsidRPr="000A0A5F">
              <w:t>This data type is defined in the same way as the "</w:t>
            </w:r>
            <w:proofErr w:type="spellStart"/>
            <w:r w:rsidRPr="000A0A5F">
              <w:t>PacketDelBudget</w:t>
            </w:r>
            <w:proofErr w:type="spellEnd"/>
            <w:r w:rsidRPr="000A0A5F">
              <w:t xml:space="preserve">" data type, but with the </w:t>
            </w:r>
            <w:proofErr w:type="spellStart"/>
            <w:r w:rsidRPr="000A0A5F">
              <w:t>OpenAPI</w:t>
            </w:r>
            <w:proofErr w:type="spellEnd"/>
            <w:r w:rsidRPr="000A0A5F">
              <w:t xml:space="preserve"> "nullable: true" property.</w:t>
            </w:r>
          </w:p>
        </w:tc>
        <w:tc>
          <w:tcPr>
            <w:tcW w:w="2007" w:type="dxa"/>
          </w:tcPr>
          <w:p w14:paraId="07F2E372" w14:textId="77777777" w:rsidR="003D269A" w:rsidRPr="000A0A5F" w:rsidRDefault="003D269A" w:rsidP="00FC69AF">
            <w:pPr>
              <w:pStyle w:val="TAC"/>
              <w:jc w:val="left"/>
              <w:rPr>
                <w:rFonts w:cs="Arial"/>
                <w:szCs w:val="18"/>
                <w:lang w:eastAsia="zh-CN"/>
              </w:rPr>
            </w:pPr>
            <w:r w:rsidRPr="000A0A5F">
              <w:rPr>
                <w:rFonts w:cs="Arial" w:hint="eastAsia"/>
                <w:szCs w:val="18"/>
                <w:lang w:eastAsia="zh-CN"/>
              </w:rPr>
              <w:t>T</w:t>
            </w:r>
            <w:r w:rsidRPr="000A0A5F">
              <w:rPr>
                <w:rFonts w:cs="Arial"/>
                <w:szCs w:val="18"/>
                <w:lang w:eastAsia="zh-CN"/>
              </w:rPr>
              <w:t>SC_5G</w:t>
            </w:r>
            <w:r>
              <w:rPr>
                <w:rFonts w:cs="Arial"/>
                <w:szCs w:val="18"/>
                <w:lang w:eastAsia="zh-CN"/>
              </w:rPr>
              <w:t xml:space="preserve">, </w:t>
            </w:r>
          </w:p>
          <w:p w14:paraId="0C0C4A62" w14:textId="77777777" w:rsidR="003D269A" w:rsidRPr="000A0A5F" w:rsidRDefault="003D269A" w:rsidP="00FC69AF">
            <w:pPr>
              <w:pStyle w:val="TAL"/>
            </w:pPr>
            <w:proofErr w:type="spellStart"/>
            <w:r w:rsidRPr="000A0A5F">
              <w:rPr>
                <w:rFonts w:cs="Arial" w:hint="eastAsia"/>
                <w:lang w:eastAsia="zh-CN"/>
              </w:rPr>
              <w:t>R</w:t>
            </w:r>
            <w:r w:rsidRPr="000A0A5F">
              <w:rPr>
                <w:rFonts w:cs="Arial"/>
                <w:lang w:eastAsia="zh-CN"/>
              </w:rPr>
              <w:t>TLatency</w:t>
            </w:r>
            <w:proofErr w:type="spellEnd"/>
          </w:p>
        </w:tc>
      </w:tr>
      <w:tr w:rsidR="003D269A" w:rsidRPr="000A0A5F" w14:paraId="79A05B4A" w14:textId="77777777" w:rsidTr="00FC69AF">
        <w:trPr>
          <w:jc w:val="center"/>
        </w:trPr>
        <w:tc>
          <w:tcPr>
            <w:tcW w:w="3187" w:type="dxa"/>
          </w:tcPr>
          <w:p w14:paraId="443BF395" w14:textId="77777777" w:rsidR="003D269A" w:rsidRPr="000A0A5F" w:rsidRDefault="003D269A" w:rsidP="00FC69AF">
            <w:pPr>
              <w:pStyle w:val="TAL"/>
            </w:pPr>
            <w:proofErr w:type="spellStart"/>
            <w:r w:rsidRPr="000A0A5F">
              <w:t>PacketErrRate</w:t>
            </w:r>
            <w:proofErr w:type="spellEnd"/>
          </w:p>
        </w:tc>
        <w:tc>
          <w:tcPr>
            <w:tcW w:w="1948" w:type="dxa"/>
          </w:tcPr>
          <w:p w14:paraId="4AFC7771" w14:textId="77777777" w:rsidR="003D269A" w:rsidRPr="000A0A5F" w:rsidRDefault="003D269A" w:rsidP="00FC69AF">
            <w:pPr>
              <w:pStyle w:val="TAL"/>
            </w:pPr>
            <w:r w:rsidRPr="000A0A5F">
              <w:t>3GPP TS 29.571 [45]</w:t>
            </w:r>
          </w:p>
        </w:tc>
        <w:tc>
          <w:tcPr>
            <w:tcW w:w="2635" w:type="dxa"/>
          </w:tcPr>
          <w:p w14:paraId="527EFB7F" w14:textId="77777777" w:rsidR="003D269A" w:rsidRPr="000A0A5F" w:rsidRDefault="003D269A" w:rsidP="00FC69AF">
            <w:pPr>
              <w:pStyle w:val="TAL"/>
            </w:pPr>
            <w:r w:rsidRPr="000A0A5F">
              <w:rPr>
                <w:lang w:eastAsia="zh-CN"/>
              </w:rPr>
              <w:t xml:space="preserve">String representing Packet Error Rate </w:t>
            </w:r>
            <w:r w:rsidRPr="000A0A5F">
              <w:t xml:space="preserve">(see clauses 5.7.3.5 and 5.7.4 of 3GPP TS 23.501 [8]), </w:t>
            </w:r>
            <w:r w:rsidRPr="000A0A5F">
              <w:rPr>
                <w:rFonts w:cs="Arial"/>
                <w:szCs w:val="18"/>
              </w:rPr>
              <w:t xml:space="preserve">expressed as </w:t>
            </w:r>
            <w:r w:rsidRPr="000A0A5F">
              <w:rPr>
                <w:szCs w:val="22"/>
              </w:rPr>
              <w:t>a "</w:t>
            </w:r>
            <w:r w:rsidRPr="000A0A5F">
              <w:rPr>
                <w:i/>
                <w:szCs w:val="22"/>
              </w:rPr>
              <w:t>scalar</w:t>
            </w:r>
            <w:r w:rsidRPr="000A0A5F">
              <w:rPr>
                <w:szCs w:val="22"/>
              </w:rPr>
              <w:t xml:space="preserve"> x 10-k" where the scalar and the </w:t>
            </w:r>
            <w:r w:rsidRPr="000A0A5F">
              <w:rPr>
                <w:i/>
                <w:szCs w:val="22"/>
              </w:rPr>
              <w:t>exponent k are each encoded as one decimal digit</w:t>
            </w:r>
            <w:r w:rsidRPr="000A0A5F">
              <w:t>.</w:t>
            </w:r>
          </w:p>
          <w:p w14:paraId="6C8321FB" w14:textId="77777777" w:rsidR="003D269A" w:rsidRPr="000A0A5F" w:rsidRDefault="003D269A" w:rsidP="00FC69AF">
            <w:pPr>
              <w:pStyle w:val="TAL"/>
            </w:pPr>
            <w:r w:rsidRPr="000A0A5F">
              <w:t>Pattern: '^([0-9]E-[0-9])$'</w:t>
            </w:r>
          </w:p>
          <w:p w14:paraId="7DBB9B22" w14:textId="77777777" w:rsidR="003D269A" w:rsidRPr="000A0A5F" w:rsidRDefault="003D269A" w:rsidP="00FC69AF">
            <w:pPr>
              <w:pStyle w:val="TAL"/>
            </w:pPr>
          </w:p>
          <w:p w14:paraId="213B586C" w14:textId="77777777" w:rsidR="003D269A" w:rsidRPr="000A0A5F" w:rsidRDefault="003D269A" w:rsidP="00FC69AF">
            <w:pPr>
              <w:pStyle w:val="TAL"/>
              <w:rPr>
                <w:lang w:eastAsia="zh-CN"/>
              </w:rPr>
            </w:pPr>
            <w:r w:rsidRPr="000A0A5F">
              <w:rPr>
                <w:lang w:eastAsia="zh-CN"/>
              </w:rPr>
              <w:t>Examples:</w:t>
            </w:r>
          </w:p>
          <w:p w14:paraId="7CBBDE74" w14:textId="77777777" w:rsidR="003D269A" w:rsidRPr="000A0A5F" w:rsidRDefault="003D269A" w:rsidP="00FC69AF">
            <w:pPr>
              <w:pStyle w:val="TAL"/>
              <w:rPr>
                <w:lang w:eastAsia="zh-CN"/>
              </w:rPr>
            </w:pPr>
            <w:r w:rsidRPr="000A0A5F">
              <w:rPr>
                <w:lang w:eastAsia="zh-CN"/>
              </w:rPr>
              <w:t>Packer Error Rate 4x10</w:t>
            </w:r>
            <w:r w:rsidRPr="000A0A5F">
              <w:rPr>
                <w:vertAlign w:val="superscript"/>
                <w:lang w:eastAsia="zh-CN"/>
              </w:rPr>
              <w:t xml:space="preserve">-6 </w:t>
            </w:r>
            <w:r w:rsidRPr="000A0A5F">
              <w:rPr>
                <w:lang w:eastAsia="zh-CN"/>
              </w:rPr>
              <w:t>shall be encoded as "4E-6".</w:t>
            </w:r>
          </w:p>
          <w:p w14:paraId="4E520352" w14:textId="77777777" w:rsidR="003D269A" w:rsidRPr="000A0A5F" w:rsidRDefault="003D269A" w:rsidP="00FC69AF">
            <w:pPr>
              <w:pStyle w:val="TAL"/>
            </w:pPr>
            <w:r w:rsidRPr="000A0A5F">
              <w:rPr>
                <w:lang w:eastAsia="zh-CN"/>
              </w:rPr>
              <w:t>Packer Error Rate 10</w:t>
            </w:r>
            <w:r w:rsidRPr="000A0A5F">
              <w:rPr>
                <w:vertAlign w:val="superscript"/>
                <w:lang w:eastAsia="zh-CN"/>
              </w:rPr>
              <w:t xml:space="preserve">-2 </w:t>
            </w:r>
            <w:r w:rsidRPr="000A0A5F">
              <w:rPr>
                <w:lang w:eastAsia="zh-CN"/>
              </w:rPr>
              <w:t>shall be encoded as "1E-2".</w:t>
            </w:r>
          </w:p>
        </w:tc>
        <w:tc>
          <w:tcPr>
            <w:tcW w:w="2007" w:type="dxa"/>
          </w:tcPr>
          <w:p w14:paraId="3B56524E" w14:textId="77777777" w:rsidR="003D269A" w:rsidRPr="000A0A5F" w:rsidRDefault="003D269A" w:rsidP="00FC69AF">
            <w:pPr>
              <w:pStyle w:val="TAL"/>
              <w:rPr>
                <w:lang w:eastAsia="zh-CN"/>
              </w:rPr>
            </w:pPr>
            <w:r w:rsidRPr="000A0A5F">
              <w:t>ExtQoS_5G</w:t>
            </w:r>
          </w:p>
        </w:tc>
      </w:tr>
      <w:tr w:rsidR="003D269A" w:rsidRPr="000A0A5F" w14:paraId="397012FB" w14:textId="77777777" w:rsidTr="00FC69AF">
        <w:trPr>
          <w:jc w:val="center"/>
        </w:trPr>
        <w:tc>
          <w:tcPr>
            <w:tcW w:w="3187" w:type="dxa"/>
          </w:tcPr>
          <w:p w14:paraId="17DB27BC" w14:textId="77777777" w:rsidR="003D269A" w:rsidRPr="000A0A5F" w:rsidRDefault="003D269A" w:rsidP="00FC69AF">
            <w:pPr>
              <w:pStyle w:val="TAL"/>
            </w:pPr>
            <w:proofErr w:type="spellStart"/>
            <w:r w:rsidRPr="000A0A5F">
              <w:t>PacketErrRateRm</w:t>
            </w:r>
            <w:proofErr w:type="spellEnd"/>
          </w:p>
        </w:tc>
        <w:tc>
          <w:tcPr>
            <w:tcW w:w="1948" w:type="dxa"/>
          </w:tcPr>
          <w:p w14:paraId="4D9028E5" w14:textId="77777777" w:rsidR="003D269A" w:rsidRPr="000A0A5F" w:rsidRDefault="003D269A" w:rsidP="00FC69AF">
            <w:pPr>
              <w:pStyle w:val="TAL"/>
            </w:pPr>
            <w:r w:rsidRPr="000A0A5F">
              <w:t>3GPP TS 29.571 [45]</w:t>
            </w:r>
          </w:p>
        </w:tc>
        <w:tc>
          <w:tcPr>
            <w:tcW w:w="2635" w:type="dxa"/>
          </w:tcPr>
          <w:p w14:paraId="2E7DAB9D" w14:textId="77777777" w:rsidR="003D269A" w:rsidRPr="000A0A5F" w:rsidRDefault="003D269A" w:rsidP="00FC69AF">
            <w:pPr>
              <w:pStyle w:val="TAL"/>
            </w:pPr>
            <w:r w:rsidRPr="000A0A5F">
              <w:t>This data type is defined in the same way as the "</w:t>
            </w:r>
            <w:proofErr w:type="spellStart"/>
            <w:r w:rsidRPr="000A0A5F">
              <w:t>PacketErrRate</w:t>
            </w:r>
            <w:proofErr w:type="spellEnd"/>
            <w:r w:rsidRPr="000A0A5F">
              <w:t xml:space="preserve">" data type, but with the </w:t>
            </w:r>
            <w:proofErr w:type="spellStart"/>
            <w:r w:rsidRPr="000A0A5F">
              <w:t>OpenAPI</w:t>
            </w:r>
            <w:proofErr w:type="spellEnd"/>
            <w:r w:rsidRPr="000A0A5F">
              <w:t xml:space="preserve"> "nullable: true" property.</w:t>
            </w:r>
          </w:p>
        </w:tc>
        <w:tc>
          <w:tcPr>
            <w:tcW w:w="2007" w:type="dxa"/>
          </w:tcPr>
          <w:p w14:paraId="262D7862" w14:textId="77777777" w:rsidR="003D269A" w:rsidRPr="000A0A5F" w:rsidRDefault="003D269A" w:rsidP="00FC69AF">
            <w:pPr>
              <w:pStyle w:val="TAL"/>
            </w:pPr>
            <w:r w:rsidRPr="000A0A5F">
              <w:t>ExtQoS_5G</w:t>
            </w:r>
          </w:p>
        </w:tc>
      </w:tr>
      <w:tr w:rsidR="003D269A" w:rsidRPr="000A0A5F" w14:paraId="396F75D3" w14:textId="77777777" w:rsidTr="00FC69AF">
        <w:trPr>
          <w:jc w:val="center"/>
        </w:trPr>
        <w:tc>
          <w:tcPr>
            <w:tcW w:w="3187" w:type="dxa"/>
          </w:tcPr>
          <w:p w14:paraId="1B94F6AF" w14:textId="77777777" w:rsidR="003D269A" w:rsidRPr="000A0A5F" w:rsidRDefault="003D269A" w:rsidP="00FC69AF">
            <w:pPr>
              <w:pStyle w:val="TAL"/>
            </w:pPr>
            <w:proofErr w:type="spellStart"/>
            <w:r w:rsidRPr="000A0A5F">
              <w:rPr>
                <w:rFonts w:hint="eastAsia"/>
                <w:lang w:val="en-US" w:eastAsia="zh-CN"/>
              </w:rPr>
              <w:t>PdvMonitoringReport</w:t>
            </w:r>
            <w:proofErr w:type="spellEnd"/>
          </w:p>
        </w:tc>
        <w:tc>
          <w:tcPr>
            <w:tcW w:w="1948" w:type="dxa"/>
          </w:tcPr>
          <w:p w14:paraId="3CC866B3" w14:textId="77777777" w:rsidR="003D269A" w:rsidRPr="000A0A5F" w:rsidRDefault="003D269A" w:rsidP="00FC69AF">
            <w:pPr>
              <w:pStyle w:val="TAL"/>
            </w:pPr>
            <w:r w:rsidRPr="000A0A5F">
              <w:t>3GPP TS 29.514 [52]</w:t>
            </w:r>
          </w:p>
        </w:tc>
        <w:tc>
          <w:tcPr>
            <w:tcW w:w="2635" w:type="dxa"/>
          </w:tcPr>
          <w:p w14:paraId="6F18B3AC" w14:textId="77777777" w:rsidR="003D269A" w:rsidRPr="000A0A5F" w:rsidRDefault="003D269A" w:rsidP="00FC69AF">
            <w:pPr>
              <w:pStyle w:val="TAL"/>
            </w:pPr>
            <w:r w:rsidRPr="000A0A5F">
              <w:t xml:space="preserve">Represents a </w:t>
            </w:r>
            <w:r w:rsidRPr="000A0A5F">
              <w:rPr>
                <w:rFonts w:hint="eastAsia"/>
                <w:lang w:val="en-US" w:eastAsia="zh-CN"/>
              </w:rPr>
              <w:t>PDV</w:t>
            </w:r>
            <w:r w:rsidRPr="000A0A5F">
              <w:t xml:space="preserve"> monitoring report.</w:t>
            </w:r>
          </w:p>
        </w:tc>
        <w:tc>
          <w:tcPr>
            <w:tcW w:w="2007" w:type="dxa"/>
          </w:tcPr>
          <w:p w14:paraId="21B1B4BD" w14:textId="77777777" w:rsidR="003D269A" w:rsidRPr="000A0A5F" w:rsidRDefault="003D269A" w:rsidP="00FC69AF">
            <w:pPr>
              <w:pStyle w:val="TAL"/>
            </w:pPr>
            <w:proofErr w:type="spellStart"/>
            <w:r w:rsidRPr="000A0A5F">
              <w:rPr>
                <w:rFonts w:hint="eastAsia"/>
                <w:lang w:eastAsia="zh-CN"/>
              </w:rPr>
              <w:t>EnQoSMon</w:t>
            </w:r>
            <w:proofErr w:type="spellEnd"/>
          </w:p>
        </w:tc>
      </w:tr>
      <w:tr w:rsidR="003D269A" w:rsidRPr="000A0A5F" w14:paraId="008DB0D1" w14:textId="77777777" w:rsidTr="00FC69AF">
        <w:trPr>
          <w:jc w:val="center"/>
        </w:trPr>
        <w:tc>
          <w:tcPr>
            <w:tcW w:w="3187" w:type="dxa"/>
          </w:tcPr>
          <w:p w14:paraId="0407FE37" w14:textId="77777777" w:rsidR="003D269A" w:rsidRPr="000A0A5F" w:rsidRDefault="003D269A" w:rsidP="00FC69AF">
            <w:pPr>
              <w:pStyle w:val="TAL"/>
            </w:pPr>
            <w:proofErr w:type="spellStart"/>
            <w:r w:rsidRPr="000A0A5F">
              <w:t>PeriodicityInfo</w:t>
            </w:r>
            <w:proofErr w:type="spellEnd"/>
          </w:p>
        </w:tc>
        <w:tc>
          <w:tcPr>
            <w:tcW w:w="1948" w:type="dxa"/>
          </w:tcPr>
          <w:p w14:paraId="41B0404C" w14:textId="77777777" w:rsidR="003D269A" w:rsidRPr="000A0A5F" w:rsidRDefault="003D269A" w:rsidP="00FC69AF">
            <w:pPr>
              <w:pStyle w:val="TAL"/>
            </w:pPr>
            <w:r w:rsidRPr="000A0A5F">
              <w:t>3GPP TS 29.514 [52]</w:t>
            </w:r>
          </w:p>
        </w:tc>
        <w:tc>
          <w:tcPr>
            <w:tcW w:w="2635" w:type="dxa"/>
          </w:tcPr>
          <w:p w14:paraId="219F85EB" w14:textId="77777777" w:rsidR="003D269A" w:rsidRPr="000A0A5F" w:rsidRDefault="003D269A" w:rsidP="00FC69AF">
            <w:pPr>
              <w:pStyle w:val="TAL"/>
            </w:pPr>
            <w:r w:rsidRPr="000A0A5F">
              <w:rPr>
                <w:rFonts w:hint="eastAsia"/>
              </w:rPr>
              <w:t>I</w:t>
            </w:r>
            <w:r w:rsidRPr="000A0A5F">
              <w:t>ndicates the time period between the start of the two data bursts in Uplink and/or Downlink direction.</w:t>
            </w:r>
          </w:p>
        </w:tc>
        <w:tc>
          <w:tcPr>
            <w:tcW w:w="2007" w:type="dxa"/>
          </w:tcPr>
          <w:p w14:paraId="7FE147D5" w14:textId="77777777" w:rsidR="003D269A" w:rsidRPr="000A0A5F" w:rsidRDefault="003D269A" w:rsidP="00FC69AF">
            <w:pPr>
              <w:pStyle w:val="TAL"/>
            </w:pPr>
            <w:proofErr w:type="spellStart"/>
            <w:r w:rsidRPr="000A0A5F">
              <w:t>PowerSaving</w:t>
            </w:r>
            <w:proofErr w:type="spellEnd"/>
          </w:p>
        </w:tc>
      </w:tr>
      <w:tr w:rsidR="003D269A" w:rsidRPr="000A0A5F" w14:paraId="0F7E412A" w14:textId="77777777" w:rsidTr="00FC69AF">
        <w:trPr>
          <w:jc w:val="center"/>
        </w:trPr>
        <w:tc>
          <w:tcPr>
            <w:tcW w:w="3187" w:type="dxa"/>
            <w:vAlign w:val="center"/>
          </w:tcPr>
          <w:p w14:paraId="56C4EDE8" w14:textId="77777777" w:rsidR="003D269A" w:rsidRPr="000A0A5F" w:rsidRDefault="003D269A" w:rsidP="00FC69AF">
            <w:pPr>
              <w:pStyle w:val="TAL"/>
            </w:pPr>
            <w:proofErr w:type="spellStart"/>
            <w:r w:rsidRPr="000A0A5F">
              <w:rPr>
                <w:rFonts w:hint="eastAsia"/>
                <w:lang w:eastAsia="zh-CN"/>
              </w:rPr>
              <w:t>P</w:t>
            </w:r>
            <w:r w:rsidRPr="000A0A5F">
              <w:rPr>
                <w:lang w:eastAsia="zh-CN"/>
              </w:rPr>
              <w:t>duSetQosPara</w:t>
            </w:r>
            <w:proofErr w:type="spellEnd"/>
          </w:p>
        </w:tc>
        <w:tc>
          <w:tcPr>
            <w:tcW w:w="1948" w:type="dxa"/>
            <w:vAlign w:val="center"/>
          </w:tcPr>
          <w:p w14:paraId="5BE7CF06" w14:textId="77777777" w:rsidR="003D269A" w:rsidRPr="000A0A5F" w:rsidRDefault="003D269A" w:rsidP="00FC69AF">
            <w:pPr>
              <w:pStyle w:val="TAL"/>
            </w:pPr>
            <w:r w:rsidRPr="000A0A5F">
              <w:t>3GPP TS 29.571 [45]</w:t>
            </w:r>
          </w:p>
        </w:tc>
        <w:tc>
          <w:tcPr>
            <w:tcW w:w="2635" w:type="dxa"/>
            <w:vAlign w:val="center"/>
          </w:tcPr>
          <w:p w14:paraId="66FDF424" w14:textId="77777777" w:rsidR="003D269A" w:rsidRPr="000A0A5F" w:rsidRDefault="003D269A" w:rsidP="00FC69AF">
            <w:pPr>
              <w:pStyle w:val="TAL"/>
              <w:rPr>
                <w:rFonts w:cs="Arial"/>
                <w:szCs w:val="18"/>
              </w:rPr>
            </w:pPr>
            <w:r w:rsidRPr="000A0A5F">
              <w:t>Represents the PDU Set level QoS parameters.</w:t>
            </w:r>
          </w:p>
        </w:tc>
        <w:tc>
          <w:tcPr>
            <w:tcW w:w="2007" w:type="dxa"/>
          </w:tcPr>
          <w:p w14:paraId="378BF68D" w14:textId="77777777" w:rsidR="003D269A" w:rsidRPr="000A0A5F" w:rsidRDefault="003D269A" w:rsidP="00FC69AF">
            <w:pPr>
              <w:pStyle w:val="TAL"/>
            </w:pPr>
            <w:proofErr w:type="spellStart"/>
            <w:r w:rsidRPr="000A0A5F">
              <w:rPr>
                <w:rFonts w:cs="Arial"/>
              </w:rPr>
              <w:t>PDUSetHandling</w:t>
            </w:r>
            <w:proofErr w:type="spellEnd"/>
          </w:p>
        </w:tc>
      </w:tr>
      <w:tr w:rsidR="003D269A" w:rsidRPr="000A0A5F" w14:paraId="3CBB9D72" w14:textId="77777777" w:rsidTr="00FC69AF">
        <w:trPr>
          <w:jc w:val="center"/>
        </w:trPr>
        <w:tc>
          <w:tcPr>
            <w:tcW w:w="3187" w:type="dxa"/>
            <w:vAlign w:val="center"/>
          </w:tcPr>
          <w:p w14:paraId="799695BC" w14:textId="77777777" w:rsidR="003D269A" w:rsidRPr="000A0A5F" w:rsidRDefault="003D269A" w:rsidP="00FC69AF">
            <w:pPr>
              <w:pStyle w:val="TAL"/>
            </w:pPr>
            <w:proofErr w:type="spellStart"/>
            <w:r w:rsidRPr="000A0A5F">
              <w:rPr>
                <w:rFonts w:hint="eastAsia"/>
                <w:lang w:eastAsia="zh-CN"/>
              </w:rPr>
              <w:t>P</w:t>
            </w:r>
            <w:r w:rsidRPr="000A0A5F">
              <w:rPr>
                <w:lang w:eastAsia="zh-CN"/>
              </w:rPr>
              <w:t>duSetQosParaRm</w:t>
            </w:r>
            <w:proofErr w:type="spellEnd"/>
          </w:p>
        </w:tc>
        <w:tc>
          <w:tcPr>
            <w:tcW w:w="1948" w:type="dxa"/>
            <w:vAlign w:val="center"/>
          </w:tcPr>
          <w:p w14:paraId="20FB5751" w14:textId="77777777" w:rsidR="003D269A" w:rsidRPr="000A0A5F" w:rsidRDefault="003D269A" w:rsidP="00FC69AF">
            <w:pPr>
              <w:pStyle w:val="TAL"/>
            </w:pPr>
            <w:r w:rsidRPr="000A0A5F">
              <w:t>3GPP TS 29.571 [45]</w:t>
            </w:r>
          </w:p>
        </w:tc>
        <w:tc>
          <w:tcPr>
            <w:tcW w:w="2635" w:type="dxa"/>
            <w:vAlign w:val="center"/>
          </w:tcPr>
          <w:p w14:paraId="65518861" w14:textId="77777777" w:rsidR="003D269A" w:rsidRPr="000A0A5F" w:rsidRDefault="003D269A" w:rsidP="00FC69AF">
            <w:pPr>
              <w:pStyle w:val="TAL"/>
              <w:rPr>
                <w:rFonts w:cs="Arial"/>
                <w:szCs w:val="18"/>
              </w:rPr>
            </w:pPr>
            <w:r w:rsidRPr="000A0A5F">
              <w:t>Represents the PDU Set level QoS parameters to be modified.</w:t>
            </w:r>
          </w:p>
        </w:tc>
        <w:tc>
          <w:tcPr>
            <w:tcW w:w="2007" w:type="dxa"/>
          </w:tcPr>
          <w:p w14:paraId="03E9D5CC" w14:textId="77777777" w:rsidR="003D269A" w:rsidRPr="000A0A5F" w:rsidRDefault="003D269A" w:rsidP="00FC69AF">
            <w:pPr>
              <w:pStyle w:val="TAL"/>
            </w:pPr>
            <w:proofErr w:type="spellStart"/>
            <w:r w:rsidRPr="000A0A5F">
              <w:rPr>
                <w:rFonts w:cs="Arial"/>
              </w:rPr>
              <w:t>PDUSetHandling</w:t>
            </w:r>
            <w:proofErr w:type="spellEnd"/>
          </w:p>
        </w:tc>
      </w:tr>
      <w:tr w:rsidR="003D269A" w:rsidRPr="000A0A5F" w14:paraId="34A37349" w14:textId="77777777" w:rsidTr="00FC69AF">
        <w:trPr>
          <w:jc w:val="center"/>
        </w:trPr>
        <w:tc>
          <w:tcPr>
            <w:tcW w:w="3187" w:type="dxa"/>
          </w:tcPr>
          <w:p w14:paraId="0493E9F2" w14:textId="77777777" w:rsidR="003D269A" w:rsidRPr="000A0A5F" w:rsidRDefault="003D269A" w:rsidP="00FC69AF">
            <w:pPr>
              <w:pStyle w:val="TAL"/>
            </w:pPr>
            <w:proofErr w:type="spellStart"/>
            <w:r w:rsidRPr="000A0A5F">
              <w:t>PlmnIdNid</w:t>
            </w:r>
            <w:proofErr w:type="spellEnd"/>
          </w:p>
        </w:tc>
        <w:tc>
          <w:tcPr>
            <w:tcW w:w="1948" w:type="dxa"/>
          </w:tcPr>
          <w:p w14:paraId="39829FFD" w14:textId="77777777" w:rsidR="003D269A" w:rsidRPr="000A0A5F" w:rsidRDefault="003D269A" w:rsidP="00FC69AF">
            <w:pPr>
              <w:pStyle w:val="TAL"/>
            </w:pPr>
            <w:r w:rsidRPr="000A0A5F">
              <w:t>3GPP TS 29.571 [45]</w:t>
            </w:r>
          </w:p>
        </w:tc>
        <w:tc>
          <w:tcPr>
            <w:tcW w:w="2635" w:type="dxa"/>
          </w:tcPr>
          <w:p w14:paraId="634073CA" w14:textId="77777777" w:rsidR="003D269A" w:rsidRPr="000A0A5F" w:rsidRDefault="003D269A" w:rsidP="00FC69AF">
            <w:pPr>
              <w:pStyle w:val="TAL"/>
            </w:pPr>
            <w:r w:rsidRPr="000A0A5F">
              <w:rPr>
                <w:rFonts w:cs="Arial"/>
                <w:szCs w:val="18"/>
              </w:rPr>
              <w:t xml:space="preserve">Identifies the network: the PLMN Identifier (the mobile country code and the mobile network code) or the SNPN Identifier </w:t>
            </w:r>
            <w:r w:rsidRPr="000A0A5F">
              <w:t>(the PLMN Identifier and the NID).</w:t>
            </w:r>
          </w:p>
        </w:tc>
        <w:tc>
          <w:tcPr>
            <w:tcW w:w="2007" w:type="dxa"/>
          </w:tcPr>
          <w:p w14:paraId="3AA70624" w14:textId="77777777" w:rsidR="003D269A" w:rsidRPr="000A0A5F" w:rsidRDefault="003D269A" w:rsidP="00FC69AF">
            <w:pPr>
              <w:pStyle w:val="TAL"/>
              <w:rPr>
                <w:rFonts w:cs="Arial"/>
                <w:szCs w:val="18"/>
              </w:rPr>
            </w:pPr>
            <w:r w:rsidRPr="000A0A5F">
              <w:t>enNB_5G</w:t>
            </w:r>
          </w:p>
        </w:tc>
      </w:tr>
      <w:tr w:rsidR="003D269A" w:rsidRPr="000A0A5F" w14:paraId="35DF698B" w14:textId="77777777" w:rsidTr="00FC69AF">
        <w:trPr>
          <w:jc w:val="center"/>
        </w:trPr>
        <w:tc>
          <w:tcPr>
            <w:tcW w:w="3187" w:type="dxa"/>
          </w:tcPr>
          <w:p w14:paraId="7D8A9A0C" w14:textId="77777777" w:rsidR="003D269A" w:rsidRPr="000A0A5F" w:rsidRDefault="003D269A" w:rsidP="00FC69AF">
            <w:pPr>
              <w:pStyle w:val="TAL"/>
            </w:pPr>
            <w:proofErr w:type="spellStart"/>
            <w:r w:rsidRPr="000A0A5F">
              <w:t>Proto</w:t>
            </w:r>
            <w:r>
              <w:t>col</w:t>
            </w:r>
            <w:r w:rsidRPr="000A0A5F">
              <w:t>Desc</w:t>
            </w:r>
            <w:r>
              <w:t>ription</w:t>
            </w:r>
            <w:proofErr w:type="spellEnd"/>
          </w:p>
        </w:tc>
        <w:tc>
          <w:tcPr>
            <w:tcW w:w="1948" w:type="dxa"/>
          </w:tcPr>
          <w:p w14:paraId="4944B917" w14:textId="77777777" w:rsidR="003D269A" w:rsidRPr="000A0A5F" w:rsidRDefault="003D269A" w:rsidP="00FC69AF">
            <w:pPr>
              <w:pStyle w:val="TAL"/>
            </w:pPr>
            <w:r w:rsidRPr="000A0A5F">
              <w:rPr>
                <w:lang w:eastAsia="zh-CN"/>
              </w:rPr>
              <w:t>3GPP TS 29.5</w:t>
            </w:r>
            <w:r>
              <w:rPr>
                <w:lang w:eastAsia="zh-CN"/>
              </w:rPr>
              <w:t>7</w:t>
            </w:r>
            <w:r w:rsidRPr="000A0A5F">
              <w:rPr>
                <w:lang w:eastAsia="zh-CN"/>
              </w:rPr>
              <w:t>1 [</w:t>
            </w:r>
            <w:r>
              <w:rPr>
                <w:lang w:eastAsia="zh-CN"/>
              </w:rPr>
              <w:t>4</w:t>
            </w:r>
            <w:r w:rsidRPr="000A0A5F">
              <w:rPr>
                <w:lang w:eastAsia="zh-CN"/>
              </w:rPr>
              <w:t>5]</w:t>
            </w:r>
          </w:p>
        </w:tc>
        <w:tc>
          <w:tcPr>
            <w:tcW w:w="2635" w:type="dxa"/>
          </w:tcPr>
          <w:p w14:paraId="6C7D9593" w14:textId="77777777" w:rsidR="003D269A" w:rsidRPr="000A0A5F" w:rsidRDefault="003D269A" w:rsidP="00FC69AF">
            <w:pPr>
              <w:pStyle w:val="TAL"/>
            </w:pPr>
            <w:r w:rsidRPr="000A0A5F">
              <w:rPr>
                <w:lang w:eastAsia="zh-CN"/>
              </w:rPr>
              <w:t>Represents Protocol description of the media flow</w:t>
            </w:r>
          </w:p>
        </w:tc>
        <w:tc>
          <w:tcPr>
            <w:tcW w:w="2007" w:type="dxa"/>
          </w:tcPr>
          <w:p w14:paraId="28E009A9" w14:textId="77777777" w:rsidR="003D269A" w:rsidRPr="000A0A5F" w:rsidRDefault="003D269A" w:rsidP="00FC69AF">
            <w:pPr>
              <w:pStyle w:val="TAL"/>
            </w:pPr>
            <w:proofErr w:type="spellStart"/>
            <w:r>
              <w:t>PDUSetHandling</w:t>
            </w:r>
            <w:proofErr w:type="spellEnd"/>
            <w:r>
              <w:br/>
            </w:r>
            <w:proofErr w:type="spellStart"/>
            <w:r>
              <w:t>PowerSaving</w:t>
            </w:r>
            <w:proofErr w:type="spellEnd"/>
          </w:p>
        </w:tc>
      </w:tr>
      <w:tr w:rsidR="003D269A" w:rsidRPr="000A0A5F" w14:paraId="678E757A" w14:textId="77777777" w:rsidTr="00FC69AF">
        <w:trPr>
          <w:jc w:val="center"/>
        </w:trPr>
        <w:tc>
          <w:tcPr>
            <w:tcW w:w="3187" w:type="dxa"/>
          </w:tcPr>
          <w:p w14:paraId="56E0C878" w14:textId="77777777" w:rsidR="003D269A" w:rsidRPr="000A0A5F" w:rsidRDefault="003D269A" w:rsidP="00FC69AF">
            <w:pPr>
              <w:pStyle w:val="TAL"/>
            </w:pPr>
            <w:proofErr w:type="spellStart"/>
            <w:r w:rsidRPr="000A0A5F">
              <w:t>Proto</w:t>
            </w:r>
            <w:r>
              <w:t>col</w:t>
            </w:r>
            <w:r w:rsidRPr="000A0A5F">
              <w:t>Desc</w:t>
            </w:r>
            <w:r>
              <w:t>riptionRm</w:t>
            </w:r>
            <w:proofErr w:type="spellEnd"/>
          </w:p>
        </w:tc>
        <w:tc>
          <w:tcPr>
            <w:tcW w:w="1948" w:type="dxa"/>
          </w:tcPr>
          <w:p w14:paraId="08778EAC" w14:textId="77777777" w:rsidR="003D269A" w:rsidRPr="000A0A5F" w:rsidRDefault="003D269A" w:rsidP="00FC69AF">
            <w:pPr>
              <w:pStyle w:val="TAL"/>
              <w:rPr>
                <w:lang w:eastAsia="zh-CN"/>
              </w:rPr>
            </w:pPr>
            <w:r w:rsidRPr="000A0A5F">
              <w:rPr>
                <w:lang w:eastAsia="zh-CN"/>
              </w:rPr>
              <w:t>3GPP TS 29.5</w:t>
            </w:r>
            <w:r>
              <w:rPr>
                <w:lang w:eastAsia="zh-CN"/>
              </w:rPr>
              <w:t>7</w:t>
            </w:r>
            <w:r w:rsidRPr="000A0A5F">
              <w:rPr>
                <w:lang w:eastAsia="zh-CN"/>
              </w:rPr>
              <w:t>1 [</w:t>
            </w:r>
            <w:r>
              <w:rPr>
                <w:lang w:eastAsia="zh-CN"/>
              </w:rPr>
              <w:t>4</w:t>
            </w:r>
            <w:r w:rsidRPr="000A0A5F">
              <w:rPr>
                <w:lang w:eastAsia="zh-CN"/>
              </w:rPr>
              <w:t>5]</w:t>
            </w:r>
          </w:p>
        </w:tc>
        <w:tc>
          <w:tcPr>
            <w:tcW w:w="2635" w:type="dxa"/>
          </w:tcPr>
          <w:p w14:paraId="6DA8FF40" w14:textId="77777777" w:rsidR="003D269A" w:rsidRPr="000A0A5F" w:rsidRDefault="003D269A" w:rsidP="00FC69AF">
            <w:pPr>
              <w:pStyle w:val="TAL"/>
              <w:rPr>
                <w:lang w:eastAsia="zh-CN"/>
              </w:rPr>
            </w:pPr>
            <w:r w:rsidRPr="000A0A5F">
              <w:rPr>
                <w:lang w:eastAsia="zh-CN"/>
              </w:rPr>
              <w:t>Represents</w:t>
            </w:r>
            <w:r w:rsidRPr="000A0A5F">
              <w:t xml:space="preserve"> the same as the "</w:t>
            </w:r>
            <w:proofErr w:type="spellStart"/>
            <w:r w:rsidRPr="000A0A5F">
              <w:t>Proto</w:t>
            </w:r>
            <w:r>
              <w:t>col</w:t>
            </w:r>
            <w:r w:rsidRPr="000A0A5F">
              <w:t>Desc</w:t>
            </w:r>
            <w:r>
              <w:t>ription</w:t>
            </w:r>
            <w:proofErr w:type="spellEnd"/>
            <w:r w:rsidRPr="000A0A5F">
              <w:t xml:space="preserve">" data type, but with the </w:t>
            </w:r>
            <w:proofErr w:type="spellStart"/>
            <w:r w:rsidRPr="000A0A5F">
              <w:t>OpenAPI</w:t>
            </w:r>
            <w:proofErr w:type="spellEnd"/>
            <w:r w:rsidRPr="000A0A5F">
              <w:t xml:space="preserve"> "nullable: true" property.</w:t>
            </w:r>
          </w:p>
        </w:tc>
        <w:tc>
          <w:tcPr>
            <w:tcW w:w="2007" w:type="dxa"/>
          </w:tcPr>
          <w:p w14:paraId="07551EE2" w14:textId="77777777" w:rsidR="003D269A" w:rsidRDefault="003D269A" w:rsidP="00FC69AF">
            <w:pPr>
              <w:pStyle w:val="TAL"/>
            </w:pPr>
            <w:proofErr w:type="spellStart"/>
            <w:r>
              <w:t>PDUSetHandling</w:t>
            </w:r>
            <w:proofErr w:type="spellEnd"/>
            <w:r>
              <w:br/>
            </w:r>
            <w:proofErr w:type="spellStart"/>
            <w:r>
              <w:t>PowerSaving</w:t>
            </w:r>
            <w:proofErr w:type="spellEnd"/>
          </w:p>
        </w:tc>
      </w:tr>
      <w:tr w:rsidR="003D269A" w:rsidRPr="000A0A5F" w14:paraId="4B7A07A4" w14:textId="77777777" w:rsidTr="00FC69AF">
        <w:trPr>
          <w:jc w:val="center"/>
        </w:trPr>
        <w:tc>
          <w:tcPr>
            <w:tcW w:w="3187" w:type="dxa"/>
          </w:tcPr>
          <w:p w14:paraId="5F3DBE0F" w14:textId="77777777" w:rsidR="003D269A" w:rsidRPr="000A0A5F" w:rsidRDefault="003D269A" w:rsidP="00FC69AF">
            <w:pPr>
              <w:pStyle w:val="TAL"/>
            </w:pPr>
            <w:proofErr w:type="spellStart"/>
            <w:r w:rsidRPr="000A0A5F">
              <w:t>RatType</w:t>
            </w:r>
            <w:proofErr w:type="spellEnd"/>
          </w:p>
        </w:tc>
        <w:tc>
          <w:tcPr>
            <w:tcW w:w="1948" w:type="dxa"/>
          </w:tcPr>
          <w:p w14:paraId="5EB11F23" w14:textId="77777777" w:rsidR="003D269A" w:rsidRPr="000A0A5F" w:rsidRDefault="003D269A" w:rsidP="00FC69AF">
            <w:pPr>
              <w:pStyle w:val="TAL"/>
            </w:pPr>
            <w:r w:rsidRPr="000A0A5F">
              <w:t>3GPP TS 29.571 [45]</w:t>
            </w:r>
          </w:p>
        </w:tc>
        <w:tc>
          <w:tcPr>
            <w:tcW w:w="2635" w:type="dxa"/>
          </w:tcPr>
          <w:p w14:paraId="4C046BD0" w14:textId="77777777" w:rsidR="003D269A" w:rsidRPr="000A0A5F" w:rsidRDefault="003D269A" w:rsidP="00FC69AF">
            <w:pPr>
              <w:pStyle w:val="TAL"/>
              <w:rPr>
                <w:rFonts w:cs="Arial"/>
                <w:szCs w:val="18"/>
              </w:rPr>
            </w:pPr>
            <w:r w:rsidRPr="000A0A5F">
              <w:rPr>
                <w:rFonts w:cs="Arial"/>
                <w:szCs w:val="18"/>
              </w:rPr>
              <w:t>Identifies the RAT Type.</w:t>
            </w:r>
          </w:p>
        </w:tc>
        <w:tc>
          <w:tcPr>
            <w:tcW w:w="2007" w:type="dxa"/>
          </w:tcPr>
          <w:p w14:paraId="60A8EC31" w14:textId="77777777" w:rsidR="003D269A" w:rsidRPr="000A0A5F" w:rsidRDefault="003D269A" w:rsidP="00FC69AF">
            <w:pPr>
              <w:pStyle w:val="TAL"/>
              <w:rPr>
                <w:rFonts w:cs="Arial"/>
                <w:szCs w:val="18"/>
              </w:rPr>
            </w:pPr>
            <w:r w:rsidRPr="000A0A5F">
              <w:rPr>
                <w:rFonts w:cs="Arial"/>
                <w:szCs w:val="18"/>
              </w:rPr>
              <w:t>enNB_5G</w:t>
            </w:r>
          </w:p>
        </w:tc>
      </w:tr>
      <w:tr w:rsidR="003D269A" w:rsidRPr="000A0A5F" w14:paraId="13D6165F" w14:textId="77777777" w:rsidTr="00FC69AF">
        <w:trPr>
          <w:trHeight w:val="71"/>
          <w:jc w:val="center"/>
        </w:trPr>
        <w:tc>
          <w:tcPr>
            <w:tcW w:w="3187" w:type="dxa"/>
          </w:tcPr>
          <w:p w14:paraId="2383F160" w14:textId="77777777" w:rsidR="003D269A" w:rsidRPr="000A0A5F" w:rsidRDefault="003D269A" w:rsidP="00FC69AF">
            <w:pPr>
              <w:pStyle w:val="TAL"/>
            </w:pPr>
            <w:r w:rsidRPr="000A0A5F">
              <w:rPr>
                <w:rFonts w:hint="eastAsia"/>
                <w:noProof/>
                <w:lang w:eastAsia="zh-CN"/>
              </w:rPr>
              <w:t>ReportingFrequency</w:t>
            </w:r>
          </w:p>
        </w:tc>
        <w:tc>
          <w:tcPr>
            <w:tcW w:w="1948" w:type="dxa"/>
          </w:tcPr>
          <w:p w14:paraId="17CFBEB4" w14:textId="77777777" w:rsidR="003D269A" w:rsidRPr="000A0A5F" w:rsidRDefault="003D269A" w:rsidP="00FC69AF">
            <w:pPr>
              <w:pStyle w:val="TAL"/>
            </w:pPr>
            <w:r w:rsidRPr="000A0A5F">
              <w:t>3GPP TS 29.512 [8]</w:t>
            </w:r>
          </w:p>
        </w:tc>
        <w:tc>
          <w:tcPr>
            <w:tcW w:w="2635" w:type="dxa"/>
          </w:tcPr>
          <w:p w14:paraId="17D3B62A" w14:textId="77777777" w:rsidR="003D269A" w:rsidRPr="000A0A5F" w:rsidRDefault="003D269A" w:rsidP="00FC69AF">
            <w:pPr>
              <w:pStyle w:val="TAL"/>
              <w:rPr>
                <w:rFonts w:cs="Arial"/>
                <w:szCs w:val="18"/>
              </w:rPr>
            </w:pPr>
            <w:r w:rsidRPr="000A0A5F">
              <w:rPr>
                <w:lang w:eastAsia="ko-KR"/>
              </w:rPr>
              <w:t xml:space="preserve">Indicates the </w:t>
            </w:r>
            <w:r w:rsidRPr="000A0A5F">
              <w:rPr>
                <w:lang w:val="en-US"/>
              </w:rPr>
              <w:t>frequency for the reporting, such as</w:t>
            </w:r>
            <w:r w:rsidRPr="000A0A5F">
              <w:rPr>
                <w:lang w:eastAsia="ko-KR"/>
              </w:rPr>
              <w:t xml:space="preserve"> event triggered</w:t>
            </w:r>
            <w:r>
              <w:rPr>
                <w:lang w:eastAsia="ko-KR"/>
              </w:rPr>
              <w:t xml:space="preserve"> </w:t>
            </w:r>
            <w:r w:rsidRPr="000A0A5F">
              <w:rPr>
                <w:lang w:eastAsia="ko-KR"/>
              </w:rPr>
              <w:t xml:space="preserve">and/or </w:t>
            </w:r>
            <w:r w:rsidRPr="000A0A5F">
              <w:rPr>
                <w:lang w:val="en-US"/>
              </w:rPr>
              <w:t>periodic</w:t>
            </w:r>
            <w:r w:rsidRPr="000A0A5F">
              <w:rPr>
                <w:rFonts w:cs="Arial"/>
                <w:noProof/>
                <w:szCs w:val="18"/>
                <w:lang w:eastAsia="zh-CN"/>
              </w:rPr>
              <w:t>. (NOTE</w:t>
            </w:r>
            <w:r w:rsidRPr="000A0A5F">
              <w:rPr>
                <w:rFonts w:cs="Arial"/>
                <w:szCs w:val="18"/>
                <w:lang w:val="en-US" w:eastAsia="zh-CN"/>
              </w:rPr>
              <w:t> 2</w:t>
            </w:r>
            <w:r w:rsidRPr="000A0A5F">
              <w:rPr>
                <w:rFonts w:cs="Arial"/>
                <w:noProof/>
                <w:szCs w:val="18"/>
                <w:lang w:eastAsia="zh-CN"/>
              </w:rPr>
              <w:t>)</w:t>
            </w:r>
          </w:p>
        </w:tc>
        <w:tc>
          <w:tcPr>
            <w:tcW w:w="2007" w:type="dxa"/>
          </w:tcPr>
          <w:p w14:paraId="30003AA2" w14:textId="77777777" w:rsidR="003D269A" w:rsidRPr="000A0A5F" w:rsidRDefault="003D269A" w:rsidP="00FC69AF">
            <w:pPr>
              <w:pStyle w:val="TAL"/>
              <w:rPr>
                <w:lang w:eastAsia="ko-KR"/>
              </w:rPr>
            </w:pPr>
          </w:p>
        </w:tc>
      </w:tr>
      <w:tr w:rsidR="003D269A" w:rsidRPr="000A0A5F" w14:paraId="0637D3FB" w14:textId="77777777" w:rsidTr="00FC69AF">
        <w:trPr>
          <w:jc w:val="center"/>
        </w:trPr>
        <w:tc>
          <w:tcPr>
            <w:tcW w:w="3187" w:type="dxa"/>
          </w:tcPr>
          <w:p w14:paraId="1724F2DC" w14:textId="77777777" w:rsidR="003D269A" w:rsidRPr="000A0A5F" w:rsidRDefault="003D269A" w:rsidP="00FC69AF">
            <w:pPr>
              <w:pStyle w:val="TAL"/>
            </w:pPr>
            <w:proofErr w:type="spellStart"/>
            <w:r w:rsidRPr="000A0A5F">
              <w:rPr>
                <w:lang w:eastAsia="zh-CN"/>
              </w:rPr>
              <w:lastRenderedPageBreak/>
              <w:t>RequestedQosMonitoringParameter</w:t>
            </w:r>
            <w:proofErr w:type="spellEnd"/>
          </w:p>
        </w:tc>
        <w:tc>
          <w:tcPr>
            <w:tcW w:w="1948" w:type="dxa"/>
          </w:tcPr>
          <w:p w14:paraId="7F85AC2C" w14:textId="77777777" w:rsidR="003D269A" w:rsidRPr="000A0A5F" w:rsidRDefault="003D269A" w:rsidP="00FC69AF">
            <w:pPr>
              <w:pStyle w:val="TAL"/>
            </w:pPr>
            <w:r w:rsidRPr="000A0A5F">
              <w:t>3GPP TS 29.512 [8]</w:t>
            </w:r>
          </w:p>
        </w:tc>
        <w:tc>
          <w:tcPr>
            <w:tcW w:w="2635" w:type="dxa"/>
          </w:tcPr>
          <w:p w14:paraId="462B1469" w14:textId="77777777" w:rsidR="003D269A" w:rsidRPr="000A0A5F" w:rsidRDefault="003D269A" w:rsidP="00FC69AF">
            <w:pPr>
              <w:pStyle w:val="TAL"/>
              <w:rPr>
                <w:rFonts w:cs="Arial"/>
                <w:szCs w:val="18"/>
              </w:rPr>
            </w:pPr>
            <w:r w:rsidRPr="000A0A5F">
              <w:rPr>
                <w:rFonts w:cs="Arial"/>
                <w:szCs w:val="18"/>
                <w:lang w:eastAsia="zh-CN"/>
              </w:rPr>
              <w:t xml:space="preserve">Indicates </w:t>
            </w:r>
            <w:r w:rsidRPr="000A0A5F">
              <w:t xml:space="preserve">the QoS information to be measured, </w:t>
            </w:r>
            <w:proofErr w:type="spellStart"/>
            <w:r w:rsidRPr="000A0A5F">
              <w:t>e.g.UL</w:t>
            </w:r>
            <w:proofErr w:type="spellEnd"/>
            <w:r w:rsidRPr="000A0A5F">
              <w:t xml:space="preserve"> packet delay, DL packet delay or round trip packet delay between the UE and the UPF is to be monitored when the QoS Monitoring for packet delay is enabled for the service data flow</w:t>
            </w:r>
            <w:r w:rsidRPr="000A0A5F">
              <w:rPr>
                <w:rFonts w:cs="Arial"/>
                <w:szCs w:val="18"/>
                <w:lang w:eastAsia="zh-CN"/>
              </w:rPr>
              <w:t>. (NOTE</w:t>
            </w:r>
            <w:r w:rsidRPr="000A0A5F">
              <w:rPr>
                <w:rFonts w:cs="Arial"/>
                <w:szCs w:val="18"/>
                <w:lang w:val="en-US" w:eastAsia="zh-CN"/>
              </w:rPr>
              <w:t> 2)</w:t>
            </w:r>
          </w:p>
        </w:tc>
        <w:tc>
          <w:tcPr>
            <w:tcW w:w="2007" w:type="dxa"/>
          </w:tcPr>
          <w:p w14:paraId="7DBAE6DE" w14:textId="77777777" w:rsidR="003D269A" w:rsidRPr="000A0A5F" w:rsidRDefault="003D269A" w:rsidP="00FC69AF">
            <w:pPr>
              <w:pStyle w:val="TAL"/>
              <w:rPr>
                <w:rFonts w:cs="Arial"/>
                <w:szCs w:val="18"/>
                <w:lang w:eastAsia="zh-CN"/>
              </w:rPr>
            </w:pPr>
          </w:p>
        </w:tc>
      </w:tr>
      <w:tr w:rsidR="003D269A" w:rsidRPr="000A0A5F" w14:paraId="1350BB09" w14:textId="77777777" w:rsidTr="00FC69AF">
        <w:trPr>
          <w:jc w:val="center"/>
        </w:trPr>
        <w:tc>
          <w:tcPr>
            <w:tcW w:w="3187" w:type="dxa"/>
          </w:tcPr>
          <w:p w14:paraId="26CBE514" w14:textId="77777777" w:rsidR="003D269A" w:rsidRPr="000A0A5F" w:rsidRDefault="003D269A" w:rsidP="00FC69AF">
            <w:pPr>
              <w:pStyle w:val="TAL"/>
              <w:rPr>
                <w:lang w:eastAsia="zh-CN"/>
              </w:rPr>
            </w:pPr>
            <w:proofErr w:type="spellStart"/>
            <w:r>
              <w:t>RttFlowReference</w:t>
            </w:r>
            <w:proofErr w:type="spellEnd"/>
          </w:p>
        </w:tc>
        <w:tc>
          <w:tcPr>
            <w:tcW w:w="1948" w:type="dxa"/>
          </w:tcPr>
          <w:p w14:paraId="77200023" w14:textId="77777777" w:rsidR="003D269A" w:rsidRPr="000A0A5F" w:rsidRDefault="003D269A" w:rsidP="00FC69AF">
            <w:pPr>
              <w:pStyle w:val="TAL"/>
            </w:pPr>
            <w:r w:rsidRPr="000A0A5F">
              <w:t>3GPP TS 29.514 [52]</w:t>
            </w:r>
          </w:p>
        </w:tc>
        <w:tc>
          <w:tcPr>
            <w:tcW w:w="2635" w:type="dxa"/>
          </w:tcPr>
          <w:p w14:paraId="21B230AF" w14:textId="77777777" w:rsidR="003D269A" w:rsidRPr="00D52541" w:rsidRDefault="003D269A" w:rsidP="00FC69AF">
            <w:pPr>
              <w:pStyle w:val="TAL"/>
              <w:rPr>
                <w:rFonts w:cs="Arial"/>
                <w:szCs w:val="18"/>
              </w:rPr>
            </w:pPr>
            <w:r>
              <w:t>Identifies which Application Session Media Components contribute to the RT Latency requirement for two service data flows</w:t>
            </w:r>
            <w:r w:rsidRPr="00302889">
              <w:rPr>
                <w:rFonts w:cs="Arial"/>
                <w:szCs w:val="18"/>
              </w:rPr>
              <w:t>.</w:t>
            </w:r>
          </w:p>
        </w:tc>
        <w:tc>
          <w:tcPr>
            <w:tcW w:w="2007" w:type="dxa"/>
          </w:tcPr>
          <w:p w14:paraId="4C0267B0" w14:textId="77777777" w:rsidR="003D269A" w:rsidRPr="00D52541" w:rsidRDefault="003D269A" w:rsidP="00FC69AF">
            <w:pPr>
              <w:pStyle w:val="TAL"/>
              <w:rPr>
                <w:rFonts w:cs="Arial"/>
                <w:szCs w:val="18"/>
                <w:lang w:eastAsia="zh-CN"/>
              </w:rPr>
            </w:pPr>
            <w:proofErr w:type="spellStart"/>
            <w:r w:rsidRPr="000A0A5F">
              <w:rPr>
                <w:rFonts w:cs="Arial" w:hint="eastAsia"/>
                <w:lang w:eastAsia="zh-CN"/>
              </w:rPr>
              <w:t>R</w:t>
            </w:r>
            <w:r w:rsidRPr="000A0A5F">
              <w:rPr>
                <w:rFonts w:cs="Arial"/>
                <w:lang w:eastAsia="zh-CN"/>
              </w:rPr>
              <w:t>TLatency</w:t>
            </w:r>
            <w:proofErr w:type="spellEnd"/>
          </w:p>
        </w:tc>
      </w:tr>
      <w:tr w:rsidR="003D269A" w:rsidRPr="000A0A5F" w14:paraId="7CEC4472" w14:textId="77777777" w:rsidTr="00FC69AF">
        <w:trPr>
          <w:jc w:val="center"/>
        </w:trPr>
        <w:tc>
          <w:tcPr>
            <w:tcW w:w="3187" w:type="dxa"/>
          </w:tcPr>
          <w:p w14:paraId="1B23F18F" w14:textId="77777777" w:rsidR="003D269A" w:rsidRDefault="003D269A" w:rsidP="00FC69AF">
            <w:pPr>
              <w:pStyle w:val="TAL"/>
            </w:pPr>
            <w:proofErr w:type="spellStart"/>
            <w:r>
              <w:t>RttFlowReferenceRm</w:t>
            </w:r>
            <w:proofErr w:type="spellEnd"/>
          </w:p>
        </w:tc>
        <w:tc>
          <w:tcPr>
            <w:tcW w:w="1948" w:type="dxa"/>
          </w:tcPr>
          <w:p w14:paraId="4CF6B1A5" w14:textId="77777777" w:rsidR="003D269A" w:rsidRPr="000A0A5F" w:rsidRDefault="003D269A" w:rsidP="00FC69AF">
            <w:pPr>
              <w:pStyle w:val="TAL"/>
            </w:pPr>
            <w:r w:rsidRPr="000A0A5F">
              <w:t>3GPP TS 29.514 [52]</w:t>
            </w:r>
          </w:p>
        </w:tc>
        <w:tc>
          <w:tcPr>
            <w:tcW w:w="2635" w:type="dxa"/>
          </w:tcPr>
          <w:p w14:paraId="2F09F7B6" w14:textId="77777777" w:rsidR="003D269A" w:rsidRPr="00302889" w:rsidRDefault="003D269A" w:rsidP="00FC69AF">
            <w:pPr>
              <w:pStyle w:val="TAL"/>
              <w:rPr>
                <w:rFonts w:cs="Arial"/>
                <w:szCs w:val="18"/>
              </w:rPr>
            </w:pPr>
            <w:r>
              <w:t>This data type is defined in the same way as the "</w:t>
            </w:r>
            <w:proofErr w:type="spellStart"/>
            <w:r>
              <w:t>RttFlowReference</w:t>
            </w:r>
            <w:proofErr w:type="spellEnd"/>
            <w:r>
              <w:t xml:space="preserve">" data type, but with the </w:t>
            </w:r>
            <w:proofErr w:type="spellStart"/>
            <w:r>
              <w:t>OpenAPI</w:t>
            </w:r>
            <w:proofErr w:type="spellEnd"/>
            <w:r>
              <w:t xml:space="preserve"> "nullable: true" property.</w:t>
            </w:r>
          </w:p>
        </w:tc>
        <w:tc>
          <w:tcPr>
            <w:tcW w:w="2007" w:type="dxa"/>
          </w:tcPr>
          <w:p w14:paraId="2C70C2C2" w14:textId="77777777" w:rsidR="003D269A" w:rsidRPr="000A0A5F" w:rsidRDefault="003D269A" w:rsidP="00FC69AF">
            <w:pPr>
              <w:pStyle w:val="TAL"/>
              <w:rPr>
                <w:rFonts w:cs="Arial"/>
                <w:lang w:eastAsia="zh-CN"/>
              </w:rPr>
            </w:pPr>
            <w:proofErr w:type="spellStart"/>
            <w:r>
              <w:rPr>
                <w:rFonts w:cs="Arial"/>
                <w:lang w:eastAsia="zh-CN"/>
              </w:rPr>
              <w:t>RTLatency</w:t>
            </w:r>
            <w:proofErr w:type="spellEnd"/>
          </w:p>
        </w:tc>
      </w:tr>
      <w:tr w:rsidR="003D269A" w:rsidRPr="000A0A5F" w14:paraId="6D72A8AF" w14:textId="77777777" w:rsidTr="00FC69AF">
        <w:trPr>
          <w:jc w:val="center"/>
        </w:trPr>
        <w:tc>
          <w:tcPr>
            <w:tcW w:w="3187" w:type="dxa"/>
          </w:tcPr>
          <w:p w14:paraId="0F0ABD8E" w14:textId="77777777" w:rsidR="003D269A" w:rsidRPr="000A0A5F" w:rsidRDefault="003D269A" w:rsidP="00FC69AF">
            <w:pPr>
              <w:pStyle w:val="TAL"/>
              <w:rPr>
                <w:lang w:eastAsia="zh-CN"/>
              </w:rPr>
            </w:pPr>
            <w:proofErr w:type="spellStart"/>
            <w:r w:rsidRPr="000A0A5F">
              <w:t>ServAuthInfo</w:t>
            </w:r>
            <w:proofErr w:type="spellEnd"/>
          </w:p>
        </w:tc>
        <w:tc>
          <w:tcPr>
            <w:tcW w:w="1948" w:type="dxa"/>
          </w:tcPr>
          <w:p w14:paraId="2A16B90B" w14:textId="77777777" w:rsidR="003D269A" w:rsidRPr="000A0A5F" w:rsidRDefault="003D269A" w:rsidP="00FC69AF">
            <w:pPr>
              <w:pStyle w:val="TAL"/>
            </w:pPr>
            <w:r w:rsidRPr="000A0A5F">
              <w:t>3GPP TS 29.514 [52]</w:t>
            </w:r>
          </w:p>
        </w:tc>
        <w:tc>
          <w:tcPr>
            <w:tcW w:w="2635" w:type="dxa"/>
          </w:tcPr>
          <w:p w14:paraId="44C5A746" w14:textId="77777777" w:rsidR="003D269A" w:rsidRPr="000A0A5F" w:rsidRDefault="003D269A" w:rsidP="00FC69AF">
            <w:pPr>
              <w:pStyle w:val="TAL"/>
              <w:rPr>
                <w:rFonts w:cs="Arial"/>
                <w:szCs w:val="18"/>
                <w:lang w:eastAsia="zh-CN"/>
              </w:rPr>
            </w:pPr>
            <w:r w:rsidRPr="000A0A5F">
              <w:rPr>
                <w:rFonts w:cs="Arial" w:hint="eastAsia"/>
                <w:szCs w:val="18"/>
                <w:lang w:eastAsia="zh-CN"/>
              </w:rPr>
              <w:t>T</w:t>
            </w:r>
            <w:r w:rsidRPr="000A0A5F">
              <w:rPr>
                <w:rFonts w:cs="Arial"/>
                <w:szCs w:val="18"/>
                <w:lang w:eastAsia="zh-CN"/>
              </w:rPr>
              <w:t xml:space="preserve">he authorization result of </w:t>
            </w:r>
            <w:r w:rsidRPr="000A0A5F">
              <w:rPr>
                <w:rFonts w:cs="Arial"/>
                <w:szCs w:val="18"/>
              </w:rPr>
              <w:t>a request for QoS / QoS monitoring.</w:t>
            </w:r>
          </w:p>
        </w:tc>
        <w:tc>
          <w:tcPr>
            <w:tcW w:w="2007" w:type="dxa"/>
          </w:tcPr>
          <w:p w14:paraId="6DAEFED2" w14:textId="77777777" w:rsidR="003D269A" w:rsidRPr="000A0A5F" w:rsidRDefault="003D269A" w:rsidP="00FC69AF">
            <w:pPr>
              <w:pStyle w:val="TAL"/>
              <w:rPr>
                <w:rFonts w:cs="Arial"/>
                <w:szCs w:val="18"/>
                <w:lang w:eastAsia="zh-CN"/>
              </w:rPr>
            </w:pPr>
            <w:proofErr w:type="spellStart"/>
            <w:r w:rsidRPr="000A0A5F">
              <w:rPr>
                <w:rFonts w:cs="Arial"/>
                <w:szCs w:val="18"/>
              </w:rPr>
              <w:t>EnQoSMon</w:t>
            </w:r>
            <w:proofErr w:type="spellEnd"/>
          </w:p>
        </w:tc>
      </w:tr>
      <w:tr w:rsidR="003D269A" w:rsidRPr="000A0A5F" w14:paraId="232D1A15" w14:textId="77777777" w:rsidTr="00FC69AF">
        <w:trPr>
          <w:jc w:val="center"/>
        </w:trPr>
        <w:tc>
          <w:tcPr>
            <w:tcW w:w="3187" w:type="dxa"/>
          </w:tcPr>
          <w:p w14:paraId="62BE3F14" w14:textId="77777777" w:rsidR="003D269A" w:rsidRPr="000A0A5F" w:rsidRDefault="003D269A" w:rsidP="00FC69AF">
            <w:pPr>
              <w:pStyle w:val="TAL"/>
              <w:rPr>
                <w:lang w:eastAsia="zh-CN"/>
              </w:rPr>
            </w:pPr>
            <w:proofErr w:type="spellStart"/>
            <w:r w:rsidRPr="000A0A5F">
              <w:rPr>
                <w:lang w:eastAsia="zh-CN"/>
              </w:rPr>
              <w:t>Snssai</w:t>
            </w:r>
            <w:proofErr w:type="spellEnd"/>
          </w:p>
        </w:tc>
        <w:tc>
          <w:tcPr>
            <w:tcW w:w="1948" w:type="dxa"/>
          </w:tcPr>
          <w:p w14:paraId="3786C5B2" w14:textId="77777777" w:rsidR="003D269A" w:rsidRPr="000A0A5F" w:rsidRDefault="003D269A" w:rsidP="00FC69AF">
            <w:pPr>
              <w:pStyle w:val="TAL"/>
            </w:pPr>
            <w:r w:rsidRPr="000A0A5F">
              <w:rPr>
                <w:rFonts w:hint="eastAsia"/>
              </w:rPr>
              <w:t>3GPP TS 29.</w:t>
            </w:r>
            <w:r w:rsidRPr="000A0A5F">
              <w:t>571</w:t>
            </w:r>
            <w:r w:rsidRPr="000A0A5F">
              <w:rPr>
                <w:rFonts w:hint="eastAsia"/>
              </w:rPr>
              <w:t> [</w:t>
            </w:r>
            <w:r w:rsidRPr="000A0A5F">
              <w:t>45</w:t>
            </w:r>
            <w:r w:rsidRPr="000A0A5F">
              <w:rPr>
                <w:rFonts w:hint="eastAsia"/>
              </w:rPr>
              <w:t>]</w:t>
            </w:r>
          </w:p>
        </w:tc>
        <w:tc>
          <w:tcPr>
            <w:tcW w:w="2635" w:type="dxa"/>
          </w:tcPr>
          <w:p w14:paraId="485B18ED" w14:textId="77777777" w:rsidR="003D269A" w:rsidRPr="000A0A5F" w:rsidRDefault="003D269A" w:rsidP="00FC69AF">
            <w:pPr>
              <w:pStyle w:val="TAL"/>
              <w:rPr>
                <w:rFonts w:cs="Arial"/>
                <w:szCs w:val="18"/>
                <w:lang w:eastAsia="zh-CN"/>
              </w:rPr>
            </w:pPr>
            <w:r w:rsidRPr="000A0A5F">
              <w:rPr>
                <w:rFonts w:cs="Arial" w:hint="eastAsia"/>
                <w:szCs w:val="18"/>
                <w:lang w:eastAsia="zh-CN"/>
              </w:rPr>
              <w:t xml:space="preserve">Identifies the </w:t>
            </w:r>
            <w:r w:rsidRPr="000A0A5F">
              <w:rPr>
                <w:rFonts w:cs="Arial"/>
                <w:szCs w:val="18"/>
                <w:lang w:eastAsia="zh-CN"/>
              </w:rPr>
              <w:t>S-NSSAI.</w:t>
            </w:r>
          </w:p>
        </w:tc>
        <w:tc>
          <w:tcPr>
            <w:tcW w:w="2007" w:type="dxa"/>
          </w:tcPr>
          <w:p w14:paraId="69D81F13" w14:textId="77777777" w:rsidR="003D269A" w:rsidRPr="000A0A5F" w:rsidRDefault="003D269A" w:rsidP="00FC69AF">
            <w:pPr>
              <w:pStyle w:val="TAL"/>
              <w:rPr>
                <w:rFonts w:cs="Arial"/>
                <w:szCs w:val="18"/>
                <w:lang w:eastAsia="zh-CN"/>
              </w:rPr>
            </w:pPr>
          </w:p>
        </w:tc>
      </w:tr>
      <w:tr w:rsidR="003D269A" w:rsidRPr="000A0A5F" w14:paraId="6153BF86" w14:textId="77777777" w:rsidTr="00FC69AF">
        <w:trPr>
          <w:jc w:val="center"/>
        </w:trPr>
        <w:tc>
          <w:tcPr>
            <w:tcW w:w="3187" w:type="dxa"/>
          </w:tcPr>
          <w:p w14:paraId="144E6CFA" w14:textId="77777777" w:rsidR="003D269A" w:rsidRPr="000A0A5F" w:rsidRDefault="003D269A" w:rsidP="00FC69AF">
            <w:pPr>
              <w:pStyle w:val="TAL"/>
            </w:pPr>
            <w:proofErr w:type="spellStart"/>
            <w:r w:rsidRPr="000A0A5F">
              <w:t>SupportedFeatures</w:t>
            </w:r>
            <w:proofErr w:type="spellEnd"/>
          </w:p>
        </w:tc>
        <w:tc>
          <w:tcPr>
            <w:tcW w:w="1948" w:type="dxa"/>
          </w:tcPr>
          <w:p w14:paraId="1FB76207" w14:textId="77777777" w:rsidR="003D269A" w:rsidRPr="000A0A5F" w:rsidRDefault="003D269A" w:rsidP="00FC69AF">
            <w:pPr>
              <w:pStyle w:val="TAL"/>
              <w:rPr>
                <w:lang w:eastAsia="zh-CN"/>
              </w:rPr>
            </w:pPr>
            <w:r w:rsidRPr="000A0A5F">
              <w:rPr>
                <w:lang w:eastAsia="zh-CN"/>
              </w:rPr>
              <w:t>3GPP TS 29.571 [45]</w:t>
            </w:r>
          </w:p>
        </w:tc>
        <w:tc>
          <w:tcPr>
            <w:tcW w:w="2635" w:type="dxa"/>
          </w:tcPr>
          <w:p w14:paraId="59386AA7" w14:textId="77777777" w:rsidR="003D269A" w:rsidRPr="000A0A5F" w:rsidRDefault="003D269A" w:rsidP="00FC69AF">
            <w:pPr>
              <w:pStyle w:val="TAL"/>
              <w:rPr>
                <w:lang w:eastAsia="zh-CN"/>
              </w:rPr>
            </w:pPr>
            <w:r w:rsidRPr="000A0A5F">
              <w:rPr>
                <w:lang w:eastAsia="zh-CN"/>
              </w:rPr>
              <w:t>Used to negotiate the applicability of the optional features defined in table 5.14.4-1.</w:t>
            </w:r>
          </w:p>
        </w:tc>
        <w:tc>
          <w:tcPr>
            <w:tcW w:w="2007" w:type="dxa"/>
          </w:tcPr>
          <w:p w14:paraId="646066C7" w14:textId="77777777" w:rsidR="003D269A" w:rsidRPr="000A0A5F" w:rsidRDefault="003D269A" w:rsidP="00FC69AF">
            <w:pPr>
              <w:pStyle w:val="TAL"/>
              <w:rPr>
                <w:lang w:eastAsia="zh-CN"/>
              </w:rPr>
            </w:pPr>
          </w:p>
        </w:tc>
      </w:tr>
      <w:tr w:rsidR="003D269A" w:rsidRPr="000A0A5F" w14:paraId="766F0FBE" w14:textId="77777777" w:rsidTr="00FC69AF">
        <w:trPr>
          <w:jc w:val="center"/>
        </w:trPr>
        <w:tc>
          <w:tcPr>
            <w:tcW w:w="3187" w:type="dxa"/>
          </w:tcPr>
          <w:p w14:paraId="64E772B6" w14:textId="77777777" w:rsidR="003D269A" w:rsidRPr="000A0A5F" w:rsidRDefault="003D269A" w:rsidP="00FC69AF">
            <w:pPr>
              <w:pStyle w:val="TAL"/>
            </w:pPr>
            <w:proofErr w:type="spellStart"/>
            <w:r w:rsidRPr="004E7875">
              <w:rPr>
                <w:rFonts w:cs="Arial"/>
                <w:szCs w:val="18"/>
                <w:lang w:eastAsia="zh-CN"/>
              </w:rPr>
              <w:t>TemporalInValidity</w:t>
            </w:r>
            <w:proofErr w:type="spellEnd"/>
          </w:p>
        </w:tc>
        <w:tc>
          <w:tcPr>
            <w:tcW w:w="1948" w:type="dxa"/>
          </w:tcPr>
          <w:p w14:paraId="1E2893B3" w14:textId="77777777" w:rsidR="003D269A" w:rsidRPr="000A0A5F" w:rsidRDefault="003D269A" w:rsidP="00FC69AF">
            <w:pPr>
              <w:pStyle w:val="TAL"/>
              <w:rPr>
                <w:lang w:eastAsia="zh-CN"/>
              </w:rPr>
            </w:pPr>
            <w:r w:rsidRPr="00C916D7">
              <w:rPr>
                <w:lang w:eastAsia="en-GB"/>
              </w:rPr>
              <w:t>3GPP TS 29.5</w:t>
            </w:r>
            <w:r>
              <w:rPr>
                <w:lang w:eastAsia="en-GB"/>
              </w:rPr>
              <w:t>65 [7</w:t>
            </w:r>
            <w:r w:rsidRPr="005C4FD3">
              <w:rPr>
                <w:lang w:eastAsia="en-GB"/>
              </w:rPr>
              <w:t>2</w:t>
            </w:r>
            <w:r>
              <w:rPr>
                <w:lang w:eastAsia="en-GB"/>
              </w:rPr>
              <w:t>]</w:t>
            </w:r>
          </w:p>
        </w:tc>
        <w:tc>
          <w:tcPr>
            <w:tcW w:w="2635" w:type="dxa"/>
          </w:tcPr>
          <w:p w14:paraId="15B6FCDE" w14:textId="77777777" w:rsidR="003D269A" w:rsidRPr="000A0A5F" w:rsidRDefault="003D269A" w:rsidP="00FC69AF">
            <w:pPr>
              <w:pStyle w:val="TAL"/>
              <w:rPr>
                <w:lang w:eastAsia="zh-CN"/>
              </w:rPr>
            </w:pPr>
            <w:r>
              <w:rPr>
                <w:rFonts w:cs="Arial"/>
                <w:szCs w:val="18"/>
              </w:rPr>
              <w:t>Represents</w:t>
            </w:r>
            <w:r w:rsidRPr="004E7875">
              <w:rPr>
                <w:rFonts w:cs="Arial"/>
                <w:szCs w:val="18"/>
              </w:rPr>
              <w:t xml:space="preserve"> the </w:t>
            </w:r>
            <w:r>
              <w:rPr>
                <w:rFonts w:cs="Arial"/>
                <w:szCs w:val="18"/>
              </w:rPr>
              <w:t>temporal invalidity related information.</w:t>
            </w:r>
          </w:p>
        </w:tc>
        <w:tc>
          <w:tcPr>
            <w:tcW w:w="2007" w:type="dxa"/>
          </w:tcPr>
          <w:p w14:paraId="280F8506" w14:textId="77777777" w:rsidR="003D269A" w:rsidRPr="000A0A5F" w:rsidRDefault="003D269A" w:rsidP="00FC69AF">
            <w:pPr>
              <w:pStyle w:val="TAL"/>
              <w:rPr>
                <w:lang w:eastAsia="zh-CN"/>
              </w:rPr>
            </w:pPr>
            <w:r>
              <w:rPr>
                <w:rFonts w:cs="Arial"/>
                <w:szCs w:val="18"/>
                <w:lang w:eastAsia="zh-CN"/>
              </w:rPr>
              <w:t>GMEC</w:t>
            </w:r>
          </w:p>
        </w:tc>
      </w:tr>
      <w:tr w:rsidR="003D269A" w:rsidRPr="000A0A5F" w14:paraId="1D964181" w14:textId="77777777" w:rsidTr="00FC69AF">
        <w:trPr>
          <w:jc w:val="center"/>
        </w:trPr>
        <w:tc>
          <w:tcPr>
            <w:tcW w:w="3187" w:type="dxa"/>
          </w:tcPr>
          <w:p w14:paraId="1DBBE0B0" w14:textId="77777777" w:rsidR="003D269A" w:rsidRPr="000A0A5F" w:rsidRDefault="003D269A" w:rsidP="00FC69AF">
            <w:pPr>
              <w:pStyle w:val="TAL"/>
            </w:pPr>
            <w:proofErr w:type="spellStart"/>
            <w:r w:rsidRPr="000A0A5F">
              <w:t>TscaiInputContainer</w:t>
            </w:r>
            <w:proofErr w:type="spellEnd"/>
          </w:p>
        </w:tc>
        <w:tc>
          <w:tcPr>
            <w:tcW w:w="1948" w:type="dxa"/>
          </w:tcPr>
          <w:p w14:paraId="4BA792BC" w14:textId="77777777" w:rsidR="003D269A" w:rsidRPr="000A0A5F" w:rsidRDefault="003D269A" w:rsidP="00FC69AF">
            <w:pPr>
              <w:pStyle w:val="TAL"/>
              <w:rPr>
                <w:lang w:eastAsia="zh-CN"/>
              </w:rPr>
            </w:pPr>
            <w:r w:rsidRPr="000A0A5F">
              <w:t>3GPP TS 29.514 [52]</w:t>
            </w:r>
          </w:p>
        </w:tc>
        <w:tc>
          <w:tcPr>
            <w:tcW w:w="2635" w:type="dxa"/>
          </w:tcPr>
          <w:p w14:paraId="76B5051E" w14:textId="77777777" w:rsidR="003D269A" w:rsidRPr="000A0A5F" w:rsidRDefault="003D269A" w:rsidP="00FC69AF">
            <w:pPr>
              <w:pStyle w:val="TAL"/>
              <w:rPr>
                <w:lang w:eastAsia="zh-CN"/>
              </w:rPr>
            </w:pPr>
            <w:r w:rsidRPr="000A0A5F">
              <w:t>TSCAI Input information container.</w:t>
            </w:r>
          </w:p>
        </w:tc>
        <w:tc>
          <w:tcPr>
            <w:tcW w:w="2007" w:type="dxa"/>
          </w:tcPr>
          <w:p w14:paraId="19925366" w14:textId="77777777" w:rsidR="003D269A" w:rsidRPr="000A0A5F" w:rsidRDefault="003D269A" w:rsidP="00FC69AF">
            <w:pPr>
              <w:pStyle w:val="TAL"/>
            </w:pPr>
            <w:r w:rsidRPr="000A0A5F">
              <w:t xml:space="preserve">TSC_5G, </w:t>
            </w:r>
            <w:proofErr w:type="spellStart"/>
            <w:r w:rsidRPr="000A0A5F">
              <w:t>MultiMedia</w:t>
            </w:r>
            <w:proofErr w:type="spellEnd"/>
            <w:r>
              <w:t xml:space="preserve">, </w:t>
            </w:r>
            <w:r w:rsidRPr="000A0A5F">
              <w:t>GMEC</w:t>
            </w:r>
          </w:p>
        </w:tc>
      </w:tr>
      <w:tr w:rsidR="003D269A" w:rsidRPr="000A0A5F" w14:paraId="51AB447D" w14:textId="77777777" w:rsidTr="00FC69AF">
        <w:trPr>
          <w:jc w:val="center"/>
        </w:trPr>
        <w:tc>
          <w:tcPr>
            <w:tcW w:w="3187" w:type="dxa"/>
          </w:tcPr>
          <w:p w14:paraId="285BB659" w14:textId="77777777" w:rsidR="003D269A" w:rsidRPr="000A0A5F" w:rsidRDefault="003D269A" w:rsidP="00FC69AF">
            <w:pPr>
              <w:pStyle w:val="TAL"/>
            </w:pPr>
            <w:proofErr w:type="spellStart"/>
            <w:r w:rsidRPr="000A0A5F">
              <w:t>TscPriorityLevel</w:t>
            </w:r>
            <w:proofErr w:type="spellEnd"/>
          </w:p>
        </w:tc>
        <w:tc>
          <w:tcPr>
            <w:tcW w:w="1948" w:type="dxa"/>
          </w:tcPr>
          <w:p w14:paraId="616F4EEB" w14:textId="77777777" w:rsidR="003D269A" w:rsidRPr="000A0A5F" w:rsidRDefault="003D269A" w:rsidP="00FC69AF">
            <w:pPr>
              <w:pStyle w:val="TAL"/>
            </w:pPr>
            <w:r w:rsidRPr="000A0A5F">
              <w:t>3GPP TS 29.514 [52]</w:t>
            </w:r>
          </w:p>
        </w:tc>
        <w:tc>
          <w:tcPr>
            <w:tcW w:w="2635" w:type="dxa"/>
          </w:tcPr>
          <w:p w14:paraId="06337E5E" w14:textId="77777777" w:rsidR="003D269A" w:rsidRPr="000A0A5F" w:rsidRDefault="003D269A" w:rsidP="00FC69AF">
            <w:pPr>
              <w:pStyle w:val="TAL"/>
            </w:pPr>
            <w:r w:rsidRPr="000A0A5F">
              <w:rPr>
                <w:rFonts w:cs="Arial"/>
                <w:szCs w:val="18"/>
              </w:rPr>
              <w:t>Represents priority of TSC Flows.</w:t>
            </w:r>
          </w:p>
        </w:tc>
        <w:tc>
          <w:tcPr>
            <w:tcW w:w="2007" w:type="dxa"/>
          </w:tcPr>
          <w:p w14:paraId="00838C55" w14:textId="77777777" w:rsidR="003D269A" w:rsidRPr="000A0A5F" w:rsidRDefault="003D269A" w:rsidP="00FC69AF">
            <w:pPr>
              <w:pStyle w:val="TAL"/>
              <w:rPr>
                <w:rFonts w:cs="Arial"/>
                <w:szCs w:val="18"/>
              </w:rPr>
            </w:pPr>
            <w:r w:rsidRPr="000A0A5F">
              <w:t>TSC_5G</w:t>
            </w:r>
          </w:p>
        </w:tc>
      </w:tr>
      <w:tr w:rsidR="003D269A" w:rsidRPr="000A0A5F" w14:paraId="0C88F71A" w14:textId="77777777" w:rsidTr="00FC69AF">
        <w:trPr>
          <w:jc w:val="center"/>
        </w:trPr>
        <w:tc>
          <w:tcPr>
            <w:tcW w:w="3187" w:type="dxa"/>
          </w:tcPr>
          <w:p w14:paraId="326F3E50" w14:textId="77777777" w:rsidR="003D269A" w:rsidRPr="000A0A5F" w:rsidRDefault="003D269A" w:rsidP="00FC69AF">
            <w:pPr>
              <w:pStyle w:val="TAL"/>
            </w:pPr>
            <w:proofErr w:type="spellStart"/>
            <w:r w:rsidRPr="000A0A5F">
              <w:t>TscPriorityLevelRm</w:t>
            </w:r>
            <w:proofErr w:type="spellEnd"/>
          </w:p>
        </w:tc>
        <w:tc>
          <w:tcPr>
            <w:tcW w:w="1948" w:type="dxa"/>
          </w:tcPr>
          <w:p w14:paraId="70B64C44" w14:textId="77777777" w:rsidR="003D269A" w:rsidRPr="000A0A5F" w:rsidRDefault="003D269A" w:rsidP="00FC69AF">
            <w:pPr>
              <w:pStyle w:val="TAL"/>
            </w:pPr>
            <w:r w:rsidRPr="000A0A5F">
              <w:t>3GPP TS 29.514 [52]</w:t>
            </w:r>
          </w:p>
        </w:tc>
        <w:tc>
          <w:tcPr>
            <w:tcW w:w="2635" w:type="dxa"/>
          </w:tcPr>
          <w:p w14:paraId="1C98B84D" w14:textId="77777777" w:rsidR="003D269A" w:rsidRPr="000A0A5F" w:rsidRDefault="003D269A" w:rsidP="00FC69AF">
            <w:pPr>
              <w:pStyle w:val="TAL"/>
            </w:pPr>
            <w:r w:rsidRPr="000A0A5F">
              <w:t xml:space="preserve">Represents the same as the </w:t>
            </w:r>
            <w:proofErr w:type="spellStart"/>
            <w:r w:rsidRPr="000A0A5F">
              <w:t>TscPriorityLevel</w:t>
            </w:r>
            <w:proofErr w:type="spellEnd"/>
            <w:r w:rsidRPr="000A0A5F">
              <w:t xml:space="preserve"> data type, but with the </w:t>
            </w:r>
            <w:proofErr w:type="spellStart"/>
            <w:r w:rsidRPr="000A0A5F">
              <w:t>OpenAPI</w:t>
            </w:r>
            <w:proofErr w:type="spellEnd"/>
            <w:r w:rsidRPr="000A0A5F">
              <w:t xml:space="preserve"> "nullable: true" property</w:t>
            </w:r>
            <w:r w:rsidRPr="000A0A5F">
              <w:rPr>
                <w:rFonts w:hint="eastAsia"/>
                <w:lang w:eastAsia="ja-JP"/>
              </w:rPr>
              <w:t>.</w:t>
            </w:r>
          </w:p>
        </w:tc>
        <w:tc>
          <w:tcPr>
            <w:tcW w:w="2007" w:type="dxa"/>
          </w:tcPr>
          <w:p w14:paraId="29E33585" w14:textId="77777777" w:rsidR="003D269A" w:rsidRPr="000A0A5F" w:rsidRDefault="003D269A" w:rsidP="00FC69AF">
            <w:pPr>
              <w:pStyle w:val="TAL"/>
            </w:pPr>
            <w:r w:rsidRPr="000A0A5F">
              <w:t>TSC_5G</w:t>
            </w:r>
          </w:p>
        </w:tc>
      </w:tr>
      <w:tr w:rsidR="003D269A" w:rsidRPr="000A0A5F" w14:paraId="7FEA47AA" w14:textId="77777777" w:rsidTr="00FC69AF">
        <w:trPr>
          <w:jc w:val="center"/>
        </w:trPr>
        <w:tc>
          <w:tcPr>
            <w:tcW w:w="3187" w:type="dxa"/>
          </w:tcPr>
          <w:p w14:paraId="7D7C545E" w14:textId="77777777" w:rsidR="003D269A" w:rsidRPr="000A0A5F" w:rsidRDefault="003D269A" w:rsidP="00FC69AF">
            <w:pPr>
              <w:pStyle w:val="TAL"/>
            </w:pPr>
            <w:proofErr w:type="spellStart"/>
            <w:r w:rsidRPr="000A0A5F">
              <w:t>Uinteger</w:t>
            </w:r>
            <w:proofErr w:type="spellEnd"/>
          </w:p>
        </w:tc>
        <w:tc>
          <w:tcPr>
            <w:tcW w:w="1948" w:type="dxa"/>
          </w:tcPr>
          <w:p w14:paraId="25BD95A2" w14:textId="77777777" w:rsidR="003D269A" w:rsidRPr="000A0A5F" w:rsidRDefault="003D269A" w:rsidP="00FC69AF">
            <w:pPr>
              <w:pStyle w:val="TAL"/>
            </w:pPr>
            <w:r w:rsidRPr="000A0A5F">
              <w:t>3GPP TS 29.571 [45]</w:t>
            </w:r>
          </w:p>
        </w:tc>
        <w:tc>
          <w:tcPr>
            <w:tcW w:w="2635" w:type="dxa"/>
          </w:tcPr>
          <w:p w14:paraId="75222883" w14:textId="77777777" w:rsidR="003D269A" w:rsidRPr="000A0A5F" w:rsidRDefault="003D269A" w:rsidP="00FC69AF">
            <w:pPr>
              <w:pStyle w:val="TAL"/>
            </w:pPr>
            <w:r w:rsidRPr="000A0A5F">
              <w:t>Unsigned Integer, i.e. only value 0 and integers above 0 are permissible.</w:t>
            </w:r>
          </w:p>
          <w:p w14:paraId="3A79206D" w14:textId="77777777" w:rsidR="003D269A" w:rsidRPr="000A0A5F" w:rsidRDefault="003D269A" w:rsidP="00FC69AF">
            <w:pPr>
              <w:pStyle w:val="TAL"/>
            </w:pPr>
            <w:r w:rsidRPr="000A0A5F">
              <w:t>Minimum = 0.</w:t>
            </w:r>
          </w:p>
        </w:tc>
        <w:tc>
          <w:tcPr>
            <w:tcW w:w="2007" w:type="dxa"/>
          </w:tcPr>
          <w:p w14:paraId="53DDD2BC" w14:textId="77777777" w:rsidR="003D269A" w:rsidRPr="000A0A5F" w:rsidRDefault="003D269A" w:rsidP="00FC69AF">
            <w:pPr>
              <w:pStyle w:val="TAL"/>
            </w:pPr>
          </w:p>
        </w:tc>
      </w:tr>
      <w:tr w:rsidR="003D269A" w:rsidRPr="000A0A5F" w14:paraId="4514A12F" w14:textId="77777777" w:rsidTr="00FC69AF">
        <w:trPr>
          <w:jc w:val="center"/>
        </w:trPr>
        <w:tc>
          <w:tcPr>
            <w:tcW w:w="3187" w:type="dxa"/>
          </w:tcPr>
          <w:p w14:paraId="59CC4F00" w14:textId="77777777" w:rsidR="003D269A" w:rsidRPr="000A0A5F" w:rsidRDefault="003D269A" w:rsidP="00FC69AF">
            <w:pPr>
              <w:pStyle w:val="TAL"/>
            </w:pPr>
            <w:proofErr w:type="spellStart"/>
            <w:r w:rsidRPr="000A0A5F">
              <w:t>UintegerRm</w:t>
            </w:r>
            <w:proofErr w:type="spellEnd"/>
          </w:p>
        </w:tc>
        <w:tc>
          <w:tcPr>
            <w:tcW w:w="1948" w:type="dxa"/>
          </w:tcPr>
          <w:p w14:paraId="0DFF91CA" w14:textId="77777777" w:rsidR="003D269A" w:rsidRPr="000A0A5F" w:rsidRDefault="003D269A" w:rsidP="00FC69AF">
            <w:pPr>
              <w:pStyle w:val="TAL"/>
            </w:pPr>
            <w:r w:rsidRPr="000A0A5F">
              <w:t>3GPP TS 29.571 [45]</w:t>
            </w:r>
          </w:p>
        </w:tc>
        <w:tc>
          <w:tcPr>
            <w:tcW w:w="2635" w:type="dxa"/>
          </w:tcPr>
          <w:p w14:paraId="20889D3E" w14:textId="77777777" w:rsidR="003D269A" w:rsidRPr="000A0A5F" w:rsidRDefault="003D269A" w:rsidP="00FC69AF">
            <w:pPr>
              <w:pStyle w:val="TAL"/>
            </w:pPr>
            <w:r w:rsidRPr="000A0A5F">
              <w:t>This data type is defined in the same way as the "</w:t>
            </w:r>
            <w:proofErr w:type="spellStart"/>
            <w:r w:rsidRPr="000A0A5F">
              <w:t>Uinteger</w:t>
            </w:r>
            <w:proofErr w:type="spellEnd"/>
            <w:r w:rsidRPr="000A0A5F">
              <w:t xml:space="preserve">" data type, but with the </w:t>
            </w:r>
            <w:proofErr w:type="spellStart"/>
            <w:r w:rsidRPr="000A0A5F">
              <w:t>OpenAPI</w:t>
            </w:r>
            <w:proofErr w:type="spellEnd"/>
            <w:r w:rsidRPr="000A0A5F">
              <w:t xml:space="preserve"> "nullable: true" property.</w:t>
            </w:r>
          </w:p>
        </w:tc>
        <w:tc>
          <w:tcPr>
            <w:tcW w:w="2007" w:type="dxa"/>
          </w:tcPr>
          <w:p w14:paraId="34052978" w14:textId="77777777" w:rsidR="003D269A" w:rsidRPr="000A0A5F" w:rsidRDefault="003D269A" w:rsidP="00FC69AF">
            <w:pPr>
              <w:pStyle w:val="TAL"/>
            </w:pPr>
          </w:p>
        </w:tc>
      </w:tr>
      <w:tr w:rsidR="003D269A" w:rsidRPr="000A0A5F" w14:paraId="224CDE2B" w14:textId="77777777" w:rsidTr="00FC69AF">
        <w:trPr>
          <w:jc w:val="center"/>
        </w:trPr>
        <w:tc>
          <w:tcPr>
            <w:tcW w:w="3187" w:type="dxa"/>
          </w:tcPr>
          <w:p w14:paraId="43785194" w14:textId="77777777" w:rsidR="003D269A" w:rsidRPr="000A0A5F" w:rsidRDefault="003D269A" w:rsidP="00FC69AF">
            <w:pPr>
              <w:pStyle w:val="TAL"/>
            </w:pPr>
            <w:proofErr w:type="spellStart"/>
            <w:r w:rsidRPr="000A0A5F">
              <w:t>UplinkDownlinkSupport</w:t>
            </w:r>
            <w:proofErr w:type="spellEnd"/>
          </w:p>
        </w:tc>
        <w:tc>
          <w:tcPr>
            <w:tcW w:w="1948" w:type="dxa"/>
          </w:tcPr>
          <w:p w14:paraId="79DE7BDF" w14:textId="77777777" w:rsidR="003D269A" w:rsidRPr="000A0A5F" w:rsidRDefault="003D269A" w:rsidP="00FC69AF">
            <w:pPr>
              <w:pStyle w:val="TAL"/>
            </w:pPr>
            <w:r w:rsidRPr="000A0A5F">
              <w:t>3GPP TS 29.514 [52]</w:t>
            </w:r>
          </w:p>
        </w:tc>
        <w:tc>
          <w:tcPr>
            <w:tcW w:w="2635" w:type="dxa"/>
          </w:tcPr>
          <w:p w14:paraId="6743036F" w14:textId="77777777" w:rsidR="003D269A" w:rsidRPr="000A0A5F" w:rsidRDefault="003D269A" w:rsidP="00FC69AF">
            <w:pPr>
              <w:pStyle w:val="TAL"/>
            </w:pPr>
            <w:r w:rsidRPr="000A0A5F">
              <w:rPr>
                <w:rFonts w:cs="Arial"/>
                <w:szCs w:val="18"/>
              </w:rPr>
              <w:t>Provides L4S support information.</w:t>
            </w:r>
          </w:p>
        </w:tc>
        <w:tc>
          <w:tcPr>
            <w:tcW w:w="2007" w:type="dxa"/>
          </w:tcPr>
          <w:p w14:paraId="10E7A90C" w14:textId="77777777" w:rsidR="003D269A" w:rsidRPr="000A0A5F" w:rsidRDefault="003D269A" w:rsidP="00FC69AF">
            <w:pPr>
              <w:pStyle w:val="TAL"/>
            </w:pPr>
            <w:r w:rsidRPr="000A0A5F">
              <w:t>L4S</w:t>
            </w:r>
            <w:r>
              <w:t xml:space="preserve">, </w:t>
            </w:r>
            <w:r w:rsidRPr="000A0A5F">
              <w:t>GMEC</w:t>
            </w:r>
          </w:p>
        </w:tc>
      </w:tr>
      <w:tr w:rsidR="003D269A" w:rsidRPr="000A0A5F" w14:paraId="59025B91" w14:textId="77777777" w:rsidTr="00FC69AF">
        <w:trPr>
          <w:jc w:val="center"/>
        </w:trPr>
        <w:tc>
          <w:tcPr>
            <w:tcW w:w="7770" w:type="dxa"/>
            <w:gridSpan w:val="3"/>
          </w:tcPr>
          <w:p w14:paraId="79F3E2EC" w14:textId="77777777" w:rsidR="003D269A" w:rsidRPr="000A0A5F" w:rsidRDefault="003D269A" w:rsidP="00FC69AF">
            <w:pPr>
              <w:pStyle w:val="TAN"/>
              <w:rPr>
                <w:lang w:eastAsia="zh-CN"/>
              </w:rPr>
            </w:pPr>
            <w:r w:rsidRPr="000A0A5F">
              <w:t>NOTE 1:</w:t>
            </w:r>
            <w:r w:rsidRPr="000A0A5F">
              <w:tab/>
            </w:r>
            <w:r w:rsidRPr="000A0A5F">
              <w:rPr>
                <w:lang w:eastAsia="zh-CN"/>
              </w:rPr>
              <w:t>In order to support a set of MAC addresses with a specific range in the traffic filter, feature MacAddressRange</w:t>
            </w:r>
            <w:r w:rsidRPr="000A0A5F">
              <w:t>_5G</w:t>
            </w:r>
            <w:r w:rsidRPr="000A0A5F">
              <w:rPr>
                <w:lang w:eastAsia="zh-CN"/>
              </w:rPr>
              <w:t xml:space="preserve"> as specified in clause 5.14.4 shall be supported.</w:t>
            </w:r>
          </w:p>
          <w:p w14:paraId="1C5566A1" w14:textId="77777777" w:rsidR="003D269A" w:rsidRPr="000A0A5F" w:rsidRDefault="003D269A" w:rsidP="00FC69AF">
            <w:pPr>
              <w:pStyle w:val="TAN"/>
              <w:rPr>
                <w:lang w:eastAsia="zh-CN"/>
              </w:rPr>
            </w:pPr>
            <w:r w:rsidRPr="000A0A5F">
              <w:rPr>
                <w:lang w:eastAsia="zh-CN"/>
              </w:rPr>
              <w:t>NOTE</w:t>
            </w:r>
            <w:r w:rsidRPr="000A0A5F">
              <w:rPr>
                <w:lang w:val="en-US" w:eastAsia="zh-CN"/>
              </w:rPr>
              <w:t> 2:</w:t>
            </w:r>
            <w:r w:rsidRPr="000A0A5F">
              <w:t xml:space="preserve"> </w:t>
            </w:r>
            <w:r w:rsidRPr="000A0A5F">
              <w:tab/>
            </w:r>
            <w:r w:rsidRPr="000A0A5F">
              <w:rPr>
                <w:lang w:eastAsia="zh-CN"/>
              </w:rPr>
              <w:t xml:space="preserve">In order to support QoS Monitoring, feature </w:t>
            </w:r>
            <w:r w:rsidRPr="000A0A5F">
              <w:rPr>
                <w:rFonts w:cs="Arial" w:hint="eastAsia"/>
                <w:szCs w:val="18"/>
                <w:lang w:eastAsia="zh-CN"/>
              </w:rPr>
              <w:t>QoSMonitoring</w:t>
            </w:r>
            <w:r w:rsidRPr="000A0A5F">
              <w:rPr>
                <w:rFonts w:cs="Arial"/>
                <w:szCs w:val="18"/>
                <w:lang w:eastAsia="zh-CN"/>
              </w:rPr>
              <w:t>_5G</w:t>
            </w:r>
            <w:r w:rsidRPr="000A0A5F">
              <w:rPr>
                <w:lang w:eastAsia="zh-CN"/>
              </w:rPr>
              <w:t xml:space="preserve"> as specified in clause 5.14.4 shall be supported.</w:t>
            </w:r>
          </w:p>
        </w:tc>
        <w:tc>
          <w:tcPr>
            <w:tcW w:w="2007" w:type="dxa"/>
          </w:tcPr>
          <w:p w14:paraId="134F01BD" w14:textId="77777777" w:rsidR="003D269A" w:rsidRPr="000A0A5F" w:rsidRDefault="003D269A" w:rsidP="00FC69AF">
            <w:pPr>
              <w:pStyle w:val="TAN"/>
            </w:pPr>
          </w:p>
        </w:tc>
      </w:tr>
    </w:tbl>
    <w:p w14:paraId="4A7FB473" w14:textId="77777777" w:rsidR="003D269A" w:rsidRPr="000A0A5F" w:rsidRDefault="003D269A" w:rsidP="003D269A"/>
    <w:p w14:paraId="203A7366" w14:textId="77777777" w:rsidR="003D269A" w:rsidRPr="000A0A5F" w:rsidRDefault="003D269A" w:rsidP="003D269A">
      <w:r w:rsidRPr="000A0A5F">
        <w:t xml:space="preserve">Table 5.14.2.1.1-2 specifies the data types defined for the </w:t>
      </w:r>
      <w:proofErr w:type="spellStart"/>
      <w:r w:rsidRPr="000A0A5F">
        <w:t>AsSessionWithQoS</w:t>
      </w:r>
      <w:proofErr w:type="spellEnd"/>
      <w:r w:rsidRPr="000A0A5F">
        <w:t xml:space="preserve"> API.</w:t>
      </w:r>
    </w:p>
    <w:p w14:paraId="7D69DECD" w14:textId="77777777" w:rsidR="003D269A" w:rsidRPr="000A0A5F" w:rsidRDefault="003D269A" w:rsidP="003D269A">
      <w:pPr>
        <w:pStyle w:val="TH"/>
      </w:pPr>
      <w:r w:rsidRPr="000A0A5F">
        <w:lastRenderedPageBreak/>
        <w:t xml:space="preserve">Table 5.14.2.1.1-2: </w:t>
      </w:r>
      <w:proofErr w:type="spellStart"/>
      <w:r w:rsidRPr="000A0A5F">
        <w:t>AsSessionWithQoS</w:t>
      </w:r>
      <w:proofErr w:type="spellEnd"/>
      <w:r w:rsidRPr="000A0A5F">
        <w:t xml:space="preserve"> API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88"/>
        <w:gridCol w:w="1076"/>
        <w:gridCol w:w="4253"/>
        <w:gridCol w:w="1412"/>
      </w:tblGrid>
      <w:tr w:rsidR="003D269A" w:rsidRPr="000A0A5F" w14:paraId="0A4D9C44" w14:textId="77777777" w:rsidTr="00FC69AF">
        <w:trPr>
          <w:jc w:val="center"/>
        </w:trPr>
        <w:tc>
          <w:tcPr>
            <w:tcW w:w="2888" w:type="dxa"/>
            <w:shd w:val="clear" w:color="auto" w:fill="C0C0C0"/>
            <w:vAlign w:val="center"/>
            <w:hideMark/>
          </w:tcPr>
          <w:p w14:paraId="61955B00" w14:textId="77777777" w:rsidR="003D269A" w:rsidRPr="000A0A5F" w:rsidRDefault="003D269A" w:rsidP="00FC69AF">
            <w:pPr>
              <w:pStyle w:val="TAH"/>
            </w:pPr>
            <w:r w:rsidRPr="000A0A5F">
              <w:t>Data type</w:t>
            </w:r>
          </w:p>
        </w:tc>
        <w:tc>
          <w:tcPr>
            <w:tcW w:w="1076" w:type="dxa"/>
            <w:shd w:val="clear" w:color="auto" w:fill="C0C0C0"/>
            <w:vAlign w:val="center"/>
          </w:tcPr>
          <w:p w14:paraId="39D10B02" w14:textId="77777777" w:rsidR="003D269A" w:rsidRPr="000A0A5F" w:rsidRDefault="003D269A" w:rsidP="00FC69AF">
            <w:pPr>
              <w:pStyle w:val="TAH"/>
            </w:pPr>
            <w:r w:rsidRPr="000A0A5F">
              <w:t>Clause defined</w:t>
            </w:r>
          </w:p>
        </w:tc>
        <w:tc>
          <w:tcPr>
            <w:tcW w:w="4253" w:type="dxa"/>
            <w:shd w:val="clear" w:color="auto" w:fill="C0C0C0"/>
            <w:vAlign w:val="center"/>
            <w:hideMark/>
          </w:tcPr>
          <w:p w14:paraId="23A016CF" w14:textId="77777777" w:rsidR="003D269A" w:rsidRPr="000A0A5F" w:rsidRDefault="003D269A" w:rsidP="00FC69AF">
            <w:pPr>
              <w:pStyle w:val="TAH"/>
            </w:pPr>
            <w:r w:rsidRPr="000A0A5F">
              <w:t>Description</w:t>
            </w:r>
          </w:p>
        </w:tc>
        <w:tc>
          <w:tcPr>
            <w:tcW w:w="1412" w:type="dxa"/>
            <w:shd w:val="clear" w:color="auto" w:fill="C0C0C0"/>
            <w:vAlign w:val="center"/>
          </w:tcPr>
          <w:p w14:paraId="4F97B6D3" w14:textId="77777777" w:rsidR="003D269A" w:rsidRPr="000A0A5F" w:rsidRDefault="003D269A" w:rsidP="00FC69AF">
            <w:pPr>
              <w:pStyle w:val="TAH"/>
            </w:pPr>
            <w:r w:rsidRPr="000A0A5F">
              <w:t>Applicability</w:t>
            </w:r>
          </w:p>
        </w:tc>
      </w:tr>
      <w:tr w:rsidR="003D269A" w:rsidRPr="000A0A5F" w14:paraId="701AEF72" w14:textId="77777777" w:rsidTr="00FC69AF">
        <w:trPr>
          <w:jc w:val="center"/>
        </w:trPr>
        <w:tc>
          <w:tcPr>
            <w:tcW w:w="2888" w:type="dxa"/>
            <w:shd w:val="clear" w:color="auto" w:fill="auto"/>
            <w:vAlign w:val="center"/>
          </w:tcPr>
          <w:p w14:paraId="5E70877C" w14:textId="77777777" w:rsidR="003D269A" w:rsidRDefault="003D269A" w:rsidP="00FC69AF">
            <w:pPr>
              <w:pStyle w:val="TAL"/>
            </w:pPr>
            <w:proofErr w:type="spellStart"/>
            <w:r>
              <w:t>AdditionInfoAsSessionWithQos</w:t>
            </w:r>
            <w:proofErr w:type="spellEnd"/>
          </w:p>
        </w:tc>
        <w:tc>
          <w:tcPr>
            <w:tcW w:w="1076" w:type="dxa"/>
            <w:shd w:val="clear" w:color="auto" w:fill="auto"/>
            <w:vAlign w:val="center"/>
          </w:tcPr>
          <w:p w14:paraId="1E0A9563" w14:textId="77777777" w:rsidR="003D269A" w:rsidRDefault="003D269A" w:rsidP="00FC69AF">
            <w:pPr>
              <w:pStyle w:val="TAL"/>
            </w:pPr>
            <w:r>
              <w:t>5.14.2.1.11</w:t>
            </w:r>
          </w:p>
        </w:tc>
        <w:tc>
          <w:tcPr>
            <w:tcW w:w="4253" w:type="dxa"/>
            <w:shd w:val="clear" w:color="auto" w:fill="auto"/>
            <w:vAlign w:val="center"/>
          </w:tcPr>
          <w:p w14:paraId="1711BBAD" w14:textId="77777777" w:rsidR="003D269A" w:rsidRPr="000A0A5F" w:rsidRDefault="003D269A" w:rsidP="00FC69AF">
            <w:pPr>
              <w:pStyle w:val="TAL"/>
            </w:pPr>
            <w:r w:rsidRPr="000A0A5F">
              <w:t>Describes additional error information specific for this API.</w:t>
            </w:r>
          </w:p>
        </w:tc>
        <w:tc>
          <w:tcPr>
            <w:tcW w:w="1412" w:type="dxa"/>
            <w:shd w:val="clear" w:color="auto" w:fill="auto"/>
            <w:vAlign w:val="center"/>
          </w:tcPr>
          <w:p w14:paraId="1E59A4FB" w14:textId="77777777" w:rsidR="003D269A" w:rsidRPr="000A0A5F" w:rsidRDefault="003D269A" w:rsidP="00FC69AF">
            <w:pPr>
              <w:pStyle w:val="TAL"/>
            </w:pPr>
          </w:p>
        </w:tc>
      </w:tr>
      <w:tr w:rsidR="003D269A" w:rsidRPr="000A0A5F" w14:paraId="7A2A0464" w14:textId="77777777" w:rsidTr="00FC69AF">
        <w:trPr>
          <w:jc w:val="center"/>
        </w:trPr>
        <w:tc>
          <w:tcPr>
            <w:tcW w:w="2888" w:type="dxa"/>
            <w:shd w:val="clear" w:color="auto" w:fill="auto"/>
            <w:vAlign w:val="center"/>
          </w:tcPr>
          <w:p w14:paraId="5460E671" w14:textId="77777777" w:rsidR="003D269A" w:rsidRPr="000A0A5F" w:rsidRDefault="003D269A" w:rsidP="00FC69AF">
            <w:pPr>
              <w:pStyle w:val="TAL"/>
            </w:pPr>
            <w:proofErr w:type="spellStart"/>
            <w:r w:rsidRPr="000A0A5F">
              <w:t>AsSessionWithQoSSubscription</w:t>
            </w:r>
            <w:proofErr w:type="spellEnd"/>
          </w:p>
        </w:tc>
        <w:tc>
          <w:tcPr>
            <w:tcW w:w="1076" w:type="dxa"/>
            <w:vAlign w:val="center"/>
          </w:tcPr>
          <w:p w14:paraId="24756AF9" w14:textId="77777777" w:rsidR="003D269A" w:rsidRPr="000A0A5F" w:rsidRDefault="003D269A" w:rsidP="00FC69AF">
            <w:pPr>
              <w:pStyle w:val="TAC"/>
            </w:pPr>
            <w:r w:rsidRPr="000A0A5F">
              <w:t>5.14.2.1.2</w:t>
            </w:r>
          </w:p>
        </w:tc>
        <w:tc>
          <w:tcPr>
            <w:tcW w:w="4253" w:type="dxa"/>
            <w:vAlign w:val="center"/>
          </w:tcPr>
          <w:p w14:paraId="479597D7" w14:textId="77777777" w:rsidR="003D269A" w:rsidRPr="000A0A5F" w:rsidRDefault="003D269A" w:rsidP="00FC69AF">
            <w:pPr>
              <w:pStyle w:val="TAL"/>
            </w:pPr>
            <w:r w:rsidRPr="000A0A5F">
              <w:t>Represents an individual AS session with required QoS subscription resource.</w:t>
            </w:r>
          </w:p>
        </w:tc>
        <w:tc>
          <w:tcPr>
            <w:tcW w:w="1412" w:type="dxa"/>
            <w:vAlign w:val="center"/>
          </w:tcPr>
          <w:p w14:paraId="50EEF496" w14:textId="77777777" w:rsidR="003D269A" w:rsidRPr="000A0A5F" w:rsidRDefault="003D269A" w:rsidP="00FC69AF">
            <w:pPr>
              <w:pStyle w:val="TAL"/>
              <w:rPr>
                <w:rFonts w:cs="Arial"/>
                <w:szCs w:val="18"/>
                <w:lang w:eastAsia="ja-JP"/>
              </w:rPr>
            </w:pPr>
          </w:p>
        </w:tc>
      </w:tr>
      <w:tr w:rsidR="003D269A" w:rsidRPr="000A0A5F" w14:paraId="32F7ABD6" w14:textId="77777777" w:rsidTr="00FC69AF">
        <w:trPr>
          <w:jc w:val="center"/>
        </w:trPr>
        <w:tc>
          <w:tcPr>
            <w:tcW w:w="2888" w:type="dxa"/>
            <w:vAlign w:val="center"/>
          </w:tcPr>
          <w:p w14:paraId="38F771BB" w14:textId="77777777" w:rsidR="003D269A" w:rsidRPr="000A0A5F" w:rsidRDefault="003D269A" w:rsidP="00FC69AF">
            <w:pPr>
              <w:pStyle w:val="TAL"/>
              <w:rPr>
                <w:lang w:eastAsia="ja-JP"/>
              </w:rPr>
            </w:pPr>
            <w:proofErr w:type="spellStart"/>
            <w:r w:rsidRPr="000A0A5F">
              <w:t>AsSessionWithQoSSubscriptionPatch</w:t>
            </w:r>
            <w:proofErr w:type="spellEnd"/>
          </w:p>
        </w:tc>
        <w:tc>
          <w:tcPr>
            <w:tcW w:w="1076" w:type="dxa"/>
            <w:vAlign w:val="center"/>
          </w:tcPr>
          <w:p w14:paraId="07D2E116" w14:textId="77777777" w:rsidR="003D269A" w:rsidRPr="000A0A5F" w:rsidRDefault="003D269A" w:rsidP="00FC69AF">
            <w:pPr>
              <w:pStyle w:val="TAC"/>
              <w:rPr>
                <w:lang w:eastAsia="ja-JP"/>
              </w:rPr>
            </w:pPr>
            <w:r w:rsidRPr="000A0A5F">
              <w:rPr>
                <w:rFonts w:hint="eastAsia"/>
                <w:lang w:eastAsia="ja-JP"/>
              </w:rPr>
              <w:t>5</w:t>
            </w:r>
            <w:r w:rsidRPr="000A0A5F">
              <w:rPr>
                <w:lang w:eastAsia="ja-JP"/>
              </w:rPr>
              <w:t>.14.2.1.3</w:t>
            </w:r>
          </w:p>
        </w:tc>
        <w:tc>
          <w:tcPr>
            <w:tcW w:w="4253" w:type="dxa"/>
            <w:vAlign w:val="center"/>
          </w:tcPr>
          <w:p w14:paraId="4011CDC7" w14:textId="77777777" w:rsidR="003D269A" w:rsidRPr="000A0A5F" w:rsidRDefault="003D269A" w:rsidP="00FC69AF">
            <w:pPr>
              <w:pStyle w:val="TAL"/>
            </w:pPr>
            <w:r w:rsidRPr="000A0A5F">
              <w:t>Represents parameters to modify an AS session with specific QoS subscription.</w:t>
            </w:r>
          </w:p>
        </w:tc>
        <w:tc>
          <w:tcPr>
            <w:tcW w:w="1412" w:type="dxa"/>
            <w:vAlign w:val="center"/>
          </w:tcPr>
          <w:p w14:paraId="06101B65" w14:textId="77777777" w:rsidR="003D269A" w:rsidRPr="000A0A5F" w:rsidRDefault="003D269A" w:rsidP="00FC69AF">
            <w:pPr>
              <w:pStyle w:val="TAL"/>
              <w:rPr>
                <w:rFonts w:cs="Arial"/>
                <w:szCs w:val="18"/>
                <w:lang w:eastAsia="ja-JP"/>
              </w:rPr>
            </w:pPr>
          </w:p>
        </w:tc>
      </w:tr>
      <w:tr w:rsidR="003D269A" w:rsidRPr="000A0A5F" w14:paraId="43B2B47D" w14:textId="77777777" w:rsidTr="00FC69AF">
        <w:trPr>
          <w:jc w:val="center"/>
        </w:trPr>
        <w:tc>
          <w:tcPr>
            <w:tcW w:w="2888" w:type="dxa"/>
            <w:vAlign w:val="center"/>
          </w:tcPr>
          <w:p w14:paraId="628808C8" w14:textId="77777777" w:rsidR="003D269A" w:rsidRPr="000A0A5F" w:rsidRDefault="003D269A" w:rsidP="00FC69AF">
            <w:pPr>
              <w:pStyle w:val="TAL"/>
            </w:pPr>
            <w:proofErr w:type="spellStart"/>
            <w:r w:rsidRPr="000A0A5F">
              <w:t>AsSessionMediaComponent</w:t>
            </w:r>
            <w:proofErr w:type="spellEnd"/>
          </w:p>
        </w:tc>
        <w:tc>
          <w:tcPr>
            <w:tcW w:w="1076" w:type="dxa"/>
            <w:vAlign w:val="center"/>
          </w:tcPr>
          <w:p w14:paraId="17C5CAE8" w14:textId="77777777" w:rsidR="003D269A" w:rsidRPr="000A0A5F" w:rsidRDefault="003D269A" w:rsidP="00FC69AF">
            <w:pPr>
              <w:pStyle w:val="TAC"/>
              <w:rPr>
                <w:lang w:eastAsia="ja-JP"/>
              </w:rPr>
            </w:pPr>
            <w:r w:rsidRPr="000A0A5F">
              <w:rPr>
                <w:lang w:eastAsia="ja-JP"/>
              </w:rPr>
              <w:t>5.14.2.1.13</w:t>
            </w:r>
          </w:p>
        </w:tc>
        <w:tc>
          <w:tcPr>
            <w:tcW w:w="4253" w:type="dxa"/>
            <w:vAlign w:val="center"/>
          </w:tcPr>
          <w:p w14:paraId="1A05EF7D" w14:textId="77777777" w:rsidR="003D269A" w:rsidRPr="000A0A5F" w:rsidRDefault="003D269A" w:rsidP="00FC69AF">
            <w:pPr>
              <w:pStyle w:val="TAL"/>
            </w:pPr>
            <w:r>
              <w:t>Represents media component data for a multi-modal service. It contains service data flow information for a single modal data flow of a multi-modal service.</w:t>
            </w:r>
          </w:p>
        </w:tc>
        <w:tc>
          <w:tcPr>
            <w:tcW w:w="1412" w:type="dxa"/>
            <w:vAlign w:val="center"/>
          </w:tcPr>
          <w:p w14:paraId="70C153A4" w14:textId="77777777" w:rsidR="003D269A" w:rsidRPr="000A0A5F" w:rsidRDefault="003D269A" w:rsidP="00FC69AF">
            <w:pPr>
              <w:pStyle w:val="TAL"/>
              <w:rPr>
                <w:rFonts w:cs="Arial"/>
                <w:szCs w:val="18"/>
                <w:lang w:eastAsia="ja-JP"/>
              </w:rPr>
            </w:pPr>
            <w:proofErr w:type="spellStart"/>
            <w:r w:rsidRPr="000A0A5F">
              <w:rPr>
                <w:rFonts w:cs="Arial"/>
                <w:szCs w:val="18"/>
              </w:rPr>
              <w:t>MultiMedia</w:t>
            </w:r>
            <w:proofErr w:type="spellEnd"/>
          </w:p>
        </w:tc>
      </w:tr>
      <w:tr w:rsidR="003D269A" w:rsidRPr="000A0A5F" w14:paraId="4C00A363" w14:textId="77777777" w:rsidTr="00FC69AF">
        <w:trPr>
          <w:jc w:val="center"/>
        </w:trPr>
        <w:tc>
          <w:tcPr>
            <w:tcW w:w="2888" w:type="dxa"/>
            <w:vAlign w:val="center"/>
          </w:tcPr>
          <w:p w14:paraId="39C2E744" w14:textId="77777777" w:rsidR="003D269A" w:rsidRPr="000A0A5F" w:rsidRDefault="003D269A" w:rsidP="00FC69AF">
            <w:pPr>
              <w:pStyle w:val="TAL"/>
            </w:pPr>
            <w:proofErr w:type="spellStart"/>
            <w:r w:rsidRPr="000A0A5F">
              <w:t>AsSessionMediaComponentRm</w:t>
            </w:r>
            <w:proofErr w:type="spellEnd"/>
          </w:p>
        </w:tc>
        <w:tc>
          <w:tcPr>
            <w:tcW w:w="1076" w:type="dxa"/>
            <w:vAlign w:val="center"/>
          </w:tcPr>
          <w:p w14:paraId="052EFCF7" w14:textId="77777777" w:rsidR="003D269A" w:rsidRPr="000A0A5F" w:rsidRDefault="003D269A" w:rsidP="00FC69AF">
            <w:pPr>
              <w:pStyle w:val="TAC"/>
              <w:rPr>
                <w:lang w:eastAsia="ja-JP"/>
              </w:rPr>
            </w:pPr>
            <w:r w:rsidRPr="000A0A5F">
              <w:rPr>
                <w:lang w:eastAsia="ja-JP"/>
              </w:rPr>
              <w:t>5.14.2.1.14</w:t>
            </w:r>
          </w:p>
        </w:tc>
        <w:tc>
          <w:tcPr>
            <w:tcW w:w="4253" w:type="dxa"/>
            <w:vAlign w:val="center"/>
          </w:tcPr>
          <w:p w14:paraId="76AB3A5D" w14:textId="77777777" w:rsidR="003D269A" w:rsidRPr="000A0A5F" w:rsidRDefault="003D269A" w:rsidP="00FC69AF">
            <w:pPr>
              <w:pStyle w:val="TAL"/>
            </w:pPr>
            <w:r w:rsidRPr="000A0A5F">
              <w:t xml:space="preserve">Represents the same as the </w:t>
            </w:r>
            <w:proofErr w:type="spellStart"/>
            <w:r w:rsidRPr="000A0A5F">
              <w:t>AsSessionMediaComponent</w:t>
            </w:r>
            <w:proofErr w:type="spellEnd"/>
            <w:r w:rsidRPr="000A0A5F">
              <w:t xml:space="preserve"> data type but with the "nullable: true" property.</w:t>
            </w:r>
          </w:p>
        </w:tc>
        <w:tc>
          <w:tcPr>
            <w:tcW w:w="1412" w:type="dxa"/>
            <w:vAlign w:val="center"/>
          </w:tcPr>
          <w:p w14:paraId="21EAE930" w14:textId="77777777" w:rsidR="003D269A" w:rsidRPr="000A0A5F" w:rsidRDefault="003D269A" w:rsidP="00FC69AF">
            <w:pPr>
              <w:pStyle w:val="TAL"/>
              <w:rPr>
                <w:rFonts w:cs="Arial"/>
                <w:szCs w:val="18"/>
                <w:lang w:eastAsia="ja-JP"/>
              </w:rPr>
            </w:pPr>
            <w:proofErr w:type="spellStart"/>
            <w:r w:rsidRPr="000A0A5F">
              <w:rPr>
                <w:rFonts w:cs="Arial"/>
                <w:szCs w:val="18"/>
              </w:rPr>
              <w:t>MultiMedia</w:t>
            </w:r>
            <w:proofErr w:type="spellEnd"/>
          </w:p>
        </w:tc>
      </w:tr>
      <w:tr w:rsidR="003D269A" w:rsidRPr="000A0A5F" w14:paraId="6E0056D3" w14:textId="77777777" w:rsidTr="00FC69AF">
        <w:trPr>
          <w:jc w:val="center"/>
        </w:trPr>
        <w:tc>
          <w:tcPr>
            <w:tcW w:w="2888" w:type="dxa"/>
            <w:vAlign w:val="center"/>
          </w:tcPr>
          <w:p w14:paraId="4F88FBB5" w14:textId="77777777" w:rsidR="003D269A" w:rsidRPr="000A0A5F" w:rsidRDefault="003D269A" w:rsidP="00FC69AF">
            <w:pPr>
              <w:pStyle w:val="TAL"/>
            </w:pPr>
            <w:proofErr w:type="spellStart"/>
            <w:r w:rsidRPr="000A0A5F">
              <w:t>MultiModalFlows</w:t>
            </w:r>
            <w:proofErr w:type="spellEnd"/>
          </w:p>
        </w:tc>
        <w:tc>
          <w:tcPr>
            <w:tcW w:w="1076" w:type="dxa"/>
            <w:vAlign w:val="center"/>
          </w:tcPr>
          <w:p w14:paraId="552D3A6D" w14:textId="77777777" w:rsidR="003D269A" w:rsidRPr="000A0A5F" w:rsidRDefault="003D269A" w:rsidP="00FC69AF">
            <w:pPr>
              <w:pStyle w:val="TAC"/>
              <w:rPr>
                <w:lang w:eastAsia="ja-JP"/>
              </w:rPr>
            </w:pPr>
            <w:r w:rsidRPr="000A0A5F">
              <w:rPr>
                <w:lang w:eastAsia="ja-JP"/>
              </w:rPr>
              <w:t>5.14.2.1.15</w:t>
            </w:r>
          </w:p>
        </w:tc>
        <w:tc>
          <w:tcPr>
            <w:tcW w:w="4253" w:type="dxa"/>
            <w:vAlign w:val="center"/>
          </w:tcPr>
          <w:p w14:paraId="4327421C" w14:textId="77777777" w:rsidR="003D269A" w:rsidRPr="000A0A5F" w:rsidRDefault="003D269A" w:rsidP="00FC69AF">
            <w:pPr>
              <w:pStyle w:val="TAL"/>
            </w:pPr>
            <w:r>
              <w:t>Represents flow information within a single-modal data flow for a multi-modal service.</w:t>
            </w:r>
          </w:p>
        </w:tc>
        <w:tc>
          <w:tcPr>
            <w:tcW w:w="1412" w:type="dxa"/>
            <w:vAlign w:val="center"/>
          </w:tcPr>
          <w:p w14:paraId="54201632" w14:textId="77777777" w:rsidR="003D269A" w:rsidRPr="000A0A5F" w:rsidRDefault="003D269A" w:rsidP="00FC69AF">
            <w:pPr>
              <w:pStyle w:val="TAL"/>
              <w:rPr>
                <w:rFonts w:cs="Arial"/>
                <w:szCs w:val="18"/>
                <w:lang w:eastAsia="ja-JP"/>
              </w:rPr>
            </w:pPr>
            <w:proofErr w:type="spellStart"/>
            <w:r w:rsidRPr="000A0A5F">
              <w:rPr>
                <w:rFonts w:cs="Arial"/>
                <w:szCs w:val="18"/>
              </w:rPr>
              <w:t>MultiMedia</w:t>
            </w:r>
            <w:proofErr w:type="spellEnd"/>
          </w:p>
        </w:tc>
      </w:tr>
      <w:tr w:rsidR="003D269A" w:rsidRPr="000A0A5F" w14:paraId="4833801B" w14:textId="77777777" w:rsidTr="00FC69AF">
        <w:trPr>
          <w:jc w:val="center"/>
        </w:trPr>
        <w:tc>
          <w:tcPr>
            <w:tcW w:w="2888" w:type="dxa"/>
            <w:vAlign w:val="center"/>
          </w:tcPr>
          <w:p w14:paraId="1E0FD49D" w14:textId="77777777" w:rsidR="003D269A" w:rsidRDefault="003D269A" w:rsidP="00FC69AF">
            <w:pPr>
              <w:pStyle w:val="TAL"/>
            </w:pPr>
            <w:proofErr w:type="spellStart"/>
            <w:r>
              <w:t>ProblemDetailsAsSessionWithQos</w:t>
            </w:r>
            <w:proofErr w:type="spellEnd"/>
          </w:p>
        </w:tc>
        <w:tc>
          <w:tcPr>
            <w:tcW w:w="1076" w:type="dxa"/>
            <w:vAlign w:val="center"/>
          </w:tcPr>
          <w:p w14:paraId="605C5D88" w14:textId="77777777" w:rsidR="003D269A" w:rsidRDefault="003D269A" w:rsidP="00FC69AF">
            <w:pPr>
              <w:pStyle w:val="TAC"/>
              <w:rPr>
                <w:lang w:eastAsia="ja-JP"/>
              </w:rPr>
            </w:pPr>
            <w:r>
              <w:rPr>
                <w:lang w:eastAsia="ja-JP"/>
              </w:rPr>
              <w:t>5.14.2.1.12</w:t>
            </w:r>
          </w:p>
        </w:tc>
        <w:tc>
          <w:tcPr>
            <w:tcW w:w="4253" w:type="dxa"/>
            <w:vAlign w:val="center"/>
          </w:tcPr>
          <w:p w14:paraId="527D03B8" w14:textId="77777777" w:rsidR="003D269A" w:rsidRDefault="003D269A" w:rsidP="00FC69AF">
            <w:pPr>
              <w:pStyle w:val="TAL"/>
            </w:pPr>
            <w:proofErr w:type="spellStart"/>
            <w:r>
              <w:t>ProblemDetails</w:t>
            </w:r>
            <w:proofErr w:type="spellEnd"/>
            <w:r>
              <w:t xml:space="preserve"> as defined in clause 5.2.12.12 extended with specific error information for this API, as described in </w:t>
            </w:r>
            <w:proofErr w:type="spellStart"/>
            <w:r>
              <w:t>AdditionInfoAsSessionWithQos</w:t>
            </w:r>
            <w:proofErr w:type="spellEnd"/>
            <w:r>
              <w:t>.</w:t>
            </w:r>
          </w:p>
        </w:tc>
        <w:tc>
          <w:tcPr>
            <w:tcW w:w="1412" w:type="dxa"/>
            <w:vAlign w:val="center"/>
          </w:tcPr>
          <w:p w14:paraId="21049777" w14:textId="77777777" w:rsidR="003D269A" w:rsidRPr="000A0A5F" w:rsidRDefault="003D269A" w:rsidP="00FC69AF">
            <w:pPr>
              <w:pStyle w:val="TAL"/>
              <w:rPr>
                <w:rFonts w:cs="Arial"/>
                <w:szCs w:val="18"/>
                <w:lang w:eastAsia="ja-JP"/>
              </w:rPr>
            </w:pPr>
          </w:p>
        </w:tc>
      </w:tr>
      <w:tr w:rsidR="003D269A" w:rsidRPr="000A0A5F" w14:paraId="5B933D43" w14:textId="77777777" w:rsidTr="00FC69AF">
        <w:trPr>
          <w:jc w:val="center"/>
        </w:trPr>
        <w:tc>
          <w:tcPr>
            <w:tcW w:w="2888" w:type="dxa"/>
            <w:vAlign w:val="center"/>
          </w:tcPr>
          <w:p w14:paraId="7AC65768" w14:textId="77777777" w:rsidR="003D269A" w:rsidRPr="000A0A5F" w:rsidRDefault="003D269A" w:rsidP="00FC69AF">
            <w:pPr>
              <w:pStyle w:val="TAL"/>
            </w:pPr>
            <w:proofErr w:type="spellStart"/>
            <w:r w:rsidRPr="000A0A5F">
              <w:t>QosMonitoringInformation</w:t>
            </w:r>
            <w:proofErr w:type="spellEnd"/>
          </w:p>
        </w:tc>
        <w:tc>
          <w:tcPr>
            <w:tcW w:w="1076" w:type="dxa"/>
            <w:vAlign w:val="center"/>
          </w:tcPr>
          <w:p w14:paraId="26143B8D" w14:textId="77777777" w:rsidR="003D269A" w:rsidRPr="000A0A5F" w:rsidRDefault="003D269A" w:rsidP="00FC69AF">
            <w:pPr>
              <w:pStyle w:val="TAC"/>
            </w:pPr>
            <w:r w:rsidRPr="000A0A5F">
              <w:t>5.14.2.1.6</w:t>
            </w:r>
          </w:p>
        </w:tc>
        <w:tc>
          <w:tcPr>
            <w:tcW w:w="4253" w:type="dxa"/>
            <w:vAlign w:val="center"/>
          </w:tcPr>
          <w:p w14:paraId="713D52FB" w14:textId="77777777" w:rsidR="003D269A" w:rsidRPr="000A0A5F" w:rsidRDefault="003D269A" w:rsidP="00FC69AF">
            <w:pPr>
              <w:pStyle w:val="TAL"/>
            </w:pPr>
            <w:r w:rsidRPr="000A0A5F">
              <w:t>Represents QoS monitoring information.</w:t>
            </w:r>
          </w:p>
        </w:tc>
        <w:tc>
          <w:tcPr>
            <w:tcW w:w="1412" w:type="dxa"/>
            <w:vAlign w:val="center"/>
          </w:tcPr>
          <w:p w14:paraId="58A56151" w14:textId="77777777" w:rsidR="003D269A" w:rsidRPr="000A0A5F" w:rsidRDefault="003D269A" w:rsidP="00FC69AF">
            <w:pPr>
              <w:pStyle w:val="TAL"/>
              <w:rPr>
                <w:rFonts w:cs="Arial"/>
                <w:szCs w:val="18"/>
                <w:lang w:eastAsia="ja-JP"/>
              </w:rPr>
            </w:pPr>
            <w:r w:rsidRPr="000A0A5F">
              <w:rPr>
                <w:rFonts w:cs="Arial"/>
                <w:szCs w:val="18"/>
              </w:rPr>
              <w:t>QoSMonitoring_5G</w:t>
            </w:r>
            <w:r>
              <w:rPr>
                <w:rFonts w:cs="Arial"/>
                <w:szCs w:val="18"/>
              </w:rPr>
              <w:t>,</w:t>
            </w:r>
            <w:r>
              <w:rPr>
                <w:rFonts w:cs="Arial"/>
              </w:rPr>
              <w:t xml:space="preserve"> ListUE_5G</w:t>
            </w:r>
          </w:p>
        </w:tc>
      </w:tr>
      <w:tr w:rsidR="003D269A" w:rsidRPr="000A0A5F" w14:paraId="6D1CFF36" w14:textId="77777777" w:rsidTr="00FC69AF">
        <w:trPr>
          <w:jc w:val="center"/>
        </w:trPr>
        <w:tc>
          <w:tcPr>
            <w:tcW w:w="2888" w:type="dxa"/>
            <w:vAlign w:val="center"/>
          </w:tcPr>
          <w:p w14:paraId="3AA20F34" w14:textId="77777777" w:rsidR="003D269A" w:rsidRPr="000A0A5F" w:rsidRDefault="003D269A" w:rsidP="00FC69AF">
            <w:pPr>
              <w:pStyle w:val="TAL"/>
            </w:pPr>
            <w:proofErr w:type="spellStart"/>
            <w:r w:rsidRPr="000A0A5F">
              <w:t>QosMonitoringInformationRm</w:t>
            </w:r>
            <w:proofErr w:type="spellEnd"/>
          </w:p>
        </w:tc>
        <w:tc>
          <w:tcPr>
            <w:tcW w:w="1076" w:type="dxa"/>
            <w:vAlign w:val="center"/>
          </w:tcPr>
          <w:p w14:paraId="762E0BE3" w14:textId="77777777" w:rsidR="003D269A" w:rsidRPr="000A0A5F" w:rsidRDefault="003D269A" w:rsidP="00FC69AF">
            <w:pPr>
              <w:pStyle w:val="TAC"/>
            </w:pPr>
            <w:r w:rsidRPr="000A0A5F">
              <w:t>5.14.2.1.7</w:t>
            </w:r>
          </w:p>
        </w:tc>
        <w:tc>
          <w:tcPr>
            <w:tcW w:w="4253" w:type="dxa"/>
            <w:vAlign w:val="center"/>
          </w:tcPr>
          <w:p w14:paraId="5F8B070A" w14:textId="77777777" w:rsidR="003D269A" w:rsidRDefault="003D269A" w:rsidP="00FC69AF">
            <w:pPr>
              <w:pStyle w:val="TAL"/>
            </w:pPr>
            <w:r w:rsidRPr="000A0A5F">
              <w:t xml:space="preserve">Represents the same as the </w:t>
            </w:r>
            <w:proofErr w:type="spellStart"/>
            <w:r w:rsidRPr="000A0A5F">
              <w:t>QosMonitoringInformation</w:t>
            </w:r>
            <w:proofErr w:type="spellEnd"/>
            <w:r w:rsidRPr="000A0A5F">
              <w:t xml:space="preserve"> data type but with the "nullable: true" property.</w:t>
            </w:r>
          </w:p>
          <w:p w14:paraId="7399E2F8" w14:textId="77777777" w:rsidR="003D269A" w:rsidRPr="000A0A5F" w:rsidRDefault="003D269A" w:rsidP="00FC69AF">
            <w:pPr>
              <w:pStyle w:val="TAL"/>
            </w:pPr>
            <w:r>
              <w:t xml:space="preserve">The </w:t>
            </w:r>
            <w:r w:rsidRPr="000A0A5F">
              <w:t>"nullable: true" property</w:t>
            </w:r>
            <w:r>
              <w:t xml:space="preserve"> is applicable only if the </w:t>
            </w:r>
            <w:r w:rsidRPr="000A0A5F">
              <w:t>"</w:t>
            </w:r>
            <w:proofErr w:type="spellStart"/>
            <w:r w:rsidRPr="000A0A5F">
              <w:rPr>
                <w:rFonts w:hint="eastAsia"/>
                <w:lang w:eastAsia="zh-CN"/>
              </w:rPr>
              <w:t>EnQoSMon</w:t>
            </w:r>
            <w:proofErr w:type="spellEnd"/>
            <w:r w:rsidRPr="000A0A5F">
              <w:t>"</w:t>
            </w:r>
            <w:r>
              <w:rPr>
                <w:lang w:eastAsia="zh-CN"/>
              </w:rPr>
              <w:t xml:space="preserve"> feature is supported.</w:t>
            </w:r>
          </w:p>
        </w:tc>
        <w:tc>
          <w:tcPr>
            <w:tcW w:w="1412" w:type="dxa"/>
            <w:vAlign w:val="center"/>
          </w:tcPr>
          <w:p w14:paraId="71A54A36" w14:textId="77777777" w:rsidR="003D269A" w:rsidRPr="000A0A5F" w:rsidRDefault="003D269A" w:rsidP="00FC69AF">
            <w:pPr>
              <w:pStyle w:val="TAL"/>
              <w:rPr>
                <w:rFonts w:cs="Arial"/>
                <w:szCs w:val="18"/>
              </w:rPr>
            </w:pPr>
            <w:r w:rsidRPr="000A0A5F">
              <w:rPr>
                <w:rFonts w:cs="Arial"/>
                <w:szCs w:val="18"/>
              </w:rPr>
              <w:t>QoSMonitoring_5G</w:t>
            </w:r>
            <w:r>
              <w:rPr>
                <w:rFonts w:cs="Arial"/>
                <w:szCs w:val="18"/>
              </w:rPr>
              <w:t>,</w:t>
            </w:r>
            <w:r>
              <w:rPr>
                <w:rFonts w:cs="Arial"/>
              </w:rPr>
              <w:t xml:space="preserve"> ListUE_5G</w:t>
            </w:r>
          </w:p>
        </w:tc>
      </w:tr>
      <w:tr w:rsidR="003D269A" w:rsidRPr="000A0A5F" w14:paraId="2E116D41" w14:textId="77777777" w:rsidTr="00FC69AF">
        <w:trPr>
          <w:jc w:val="center"/>
        </w:trPr>
        <w:tc>
          <w:tcPr>
            <w:tcW w:w="2888" w:type="dxa"/>
            <w:vAlign w:val="center"/>
          </w:tcPr>
          <w:p w14:paraId="0C77B5BA" w14:textId="77777777" w:rsidR="003D269A" w:rsidRPr="000A0A5F" w:rsidRDefault="003D269A" w:rsidP="00FC69AF">
            <w:pPr>
              <w:pStyle w:val="TAL"/>
            </w:pPr>
            <w:proofErr w:type="spellStart"/>
            <w:r w:rsidRPr="000A0A5F">
              <w:t>QosMonitoringReport</w:t>
            </w:r>
            <w:proofErr w:type="spellEnd"/>
          </w:p>
        </w:tc>
        <w:tc>
          <w:tcPr>
            <w:tcW w:w="1076" w:type="dxa"/>
            <w:vAlign w:val="center"/>
          </w:tcPr>
          <w:p w14:paraId="678364D4" w14:textId="77777777" w:rsidR="003D269A" w:rsidRPr="000A0A5F" w:rsidRDefault="003D269A" w:rsidP="00FC69AF">
            <w:pPr>
              <w:pStyle w:val="TAC"/>
            </w:pPr>
            <w:r w:rsidRPr="000A0A5F">
              <w:t>5.14.2.1.8</w:t>
            </w:r>
          </w:p>
        </w:tc>
        <w:tc>
          <w:tcPr>
            <w:tcW w:w="4253" w:type="dxa"/>
            <w:vAlign w:val="center"/>
          </w:tcPr>
          <w:p w14:paraId="36C00510" w14:textId="77777777" w:rsidR="003D269A" w:rsidRPr="000A0A5F" w:rsidRDefault="003D269A" w:rsidP="00FC69AF">
            <w:pPr>
              <w:pStyle w:val="TAL"/>
            </w:pPr>
            <w:r w:rsidRPr="000A0A5F">
              <w:t>Represents a QoS monitoring report.</w:t>
            </w:r>
          </w:p>
        </w:tc>
        <w:tc>
          <w:tcPr>
            <w:tcW w:w="1412" w:type="dxa"/>
            <w:vAlign w:val="center"/>
          </w:tcPr>
          <w:p w14:paraId="7F8F0DCD" w14:textId="77777777" w:rsidR="003D269A" w:rsidRPr="000A0A5F" w:rsidRDefault="003D269A" w:rsidP="00FC69AF">
            <w:pPr>
              <w:pStyle w:val="TAL"/>
              <w:rPr>
                <w:rFonts w:cs="Arial"/>
                <w:szCs w:val="18"/>
              </w:rPr>
            </w:pPr>
            <w:r w:rsidRPr="000A0A5F">
              <w:rPr>
                <w:rFonts w:cs="Arial"/>
                <w:szCs w:val="18"/>
              </w:rPr>
              <w:t>QoSMonitoring_5G</w:t>
            </w:r>
            <w:r>
              <w:rPr>
                <w:rFonts w:cs="Arial"/>
                <w:szCs w:val="18"/>
              </w:rPr>
              <w:t>,</w:t>
            </w:r>
            <w:r>
              <w:rPr>
                <w:rFonts w:cs="Arial"/>
              </w:rPr>
              <w:t xml:space="preserve"> ListUE_5G</w:t>
            </w:r>
          </w:p>
        </w:tc>
      </w:tr>
      <w:tr w:rsidR="003D269A" w:rsidRPr="000A0A5F" w14:paraId="308EA678" w14:textId="77777777" w:rsidTr="00FC69AF">
        <w:trPr>
          <w:jc w:val="center"/>
        </w:trPr>
        <w:tc>
          <w:tcPr>
            <w:tcW w:w="2888" w:type="dxa"/>
            <w:vAlign w:val="center"/>
          </w:tcPr>
          <w:p w14:paraId="6D993326" w14:textId="77777777" w:rsidR="003D269A" w:rsidRPr="000A0A5F" w:rsidRDefault="003D269A" w:rsidP="00FC69AF">
            <w:pPr>
              <w:pStyle w:val="TAL"/>
            </w:pPr>
            <w:proofErr w:type="spellStart"/>
            <w:r w:rsidRPr="000A0A5F">
              <w:rPr>
                <w:lang w:eastAsia="zh-CN"/>
              </w:rPr>
              <w:t>TscQosRequirement</w:t>
            </w:r>
            <w:proofErr w:type="spellEnd"/>
          </w:p>
        </w:tc>
        <w:tc>
          <w:tcPr>
            <w:tcW w:w="1076" w:type="dxa"/>
            <w:vAlign w:val="center"/>
          </w:tcPr>
          <w:p w14:paraId="294C1F29" w14:textId="77777777" w:rsidR="003D269A" w:rsidRPr="000A0A5F" w:rsidRDefault="003D269A" w:rsidP="00FC69AF">
            <w:pPr>
              <w:pStyle w:val="TAC"/>
            </w:pPr>
            <w:r w:rsidRPr="000A0A5F">
              <w:t>5.14.2.1.9</w:t>
            </w:r>
          </w:p>
        </w:tc>
        <w:tc>
          <w:tcPr>
            <w:tcW w:w="4253" w:type="dxa"/>
            <w:vAlign w:val="center"/>
          </w:tcPr>
          <w:p w14:paraId="6854202A" w14:textId="77777777" w:rsidR="003D269A" w:rsidRPr="000A0A5F" w:rsidRDefault="003D269A" w:rsidP="00FC69AF">
            <w:pPr>
              <w:pStyle w:val="TAL"/>
            </w:pPr>
            <w:r w:rsidRPr="000A0A5F">
              <w:t>Represents QoS requirements for time sensitive communication.</w:t>
            </w:r>
          </w:p>
        </w:tc>
        <w:tc>
          <w:tcPr>
            <w:tcW w:w="1412" w:type="dxa"/>
            <w:vAlign w:val="center"/>
          </w:tcPr>
          <w:p w14:paraId="7E62D4E7" w14:textId="77777777" w:rsidR="003D269A" w:rsidRDefault="003D269A" w:rsidP="00FC69AF">
            <w:pPr>
              <w:pStyle w:val="TAL"/>
              <w:rPr>
                <w:rFonts w:cs="Arial"/>
                <w:szCs w:val="18"/>
              </w:rPr>
            </w:pPr>
            <w:r>
              <w:rPr>
                <w:rFonts w:cs="Arial" w:hint="eastAsia"/>
                <w:szCs w:val="18"/>
                <w:lang w:eastAsia="zh-CN"/>
              </w:rPr>
              <w:t>T</w:t>
            </w:r>
            <w:r>
              <w:rPr>
                <w:rFonts w:cs="Arial"/>
                <w:szCs w:val="18"/>
                <w:lang w:eastAsia="zh-CN"/>
              </w:rPr>
              <w:t xml:space="preserve">SC_5G, </w:t>
            </w:r>
            <w:r>
              <w:t>GMEC</w:t>
            </w:r>
          </w:p>
        </w:tc>
      </w:tr>
      <w:tr w:rsidR="003D269A" w:rsidRPr="000A0A5F" w14:paraId="0E54CFCD" w14:textId="77777777" w:rsidTr="00FC69AF">
        <w:trPr>
          <w:jc w:val="center"/>
        </w:trPr>
        <w:tc>
          <w:tcPr>
            <w:tcW w:w="2888" w:type="dxa"/>
            <w:vAlign w:val="center"/>
          </w:tcPr>
          <w:p w14:paraId="6B950981" w14:textId="77777777" w:rsidR="003D269A" w:rsidRPr="000A0A5F" w:rsidRDefault="003D269A" w:rsidP="00FC69AF">
            <w:pPr>
              <w:pStyle w:val="TAL"/>
            </w:pPr>
            <w:proofErr w:type="spellStart"/>
            <w:r w:rsidRPr="000A0A5F">
              <w:rPr>
                <w:lang w:eastAsia="zh-CN"/>
              </w:rPr>
              <w:t>TscQosRequirementRm</w:t>
            </w:r>
            <w:proofErr w:type="spellEnd"/>
          </w:p>
        </w:tc>
        <w:tc>
          <w:tcPr>
            <w:tcW w:w="1076" w:type="dxa"/>
            <w:vAlign w:val="center"/>
          </w:tcPr>
          <w:p w14:paraId="4F9A97BE" w14:textId="77777777" w:rsidR="003D269A" w:rsidRPr="000A0A5F" w:rsidRDefault="003D269A" w:rsidP="00FC69AF">
            <w:pPr>
              <w:pStyle w:val="TAC"/>
            </w:pPr>
            <w:r w:rsidRPr="000A0A5F">
              <w:t>5.14.2.1.10</w:t>
            </w:r>
          </w:p>
        </w:tc>
        <w:tc>
          <w:tcPr>
            <w:tcW w:w="4253" w:type="dxa"/>
            <w:vAlign w:val="center"/>
          </w:tcPr>
          <w:p w14:paraId="78BC33DB" w14:textId="77777777" w:rsidR="003D269A" w:rsidRPr="000A0A5F" w:rsidRDefault="003D269A" w:rsidP="00FC69AF">
            <w:pPr>
              <w:pStyle w:val="TAL"/>
            </w:pPr>
            <w:r w:rsidRPr="000A0A5F">
              <w:t xml:space="preserve">Represents the same as the </w:t>
            </w:r>
            <w:proofErr w:type="spellStart"/>
            <w:r w:rsidRPr="000A0A5F">
              <w:t>TscQosRequirement</w:t>
            </w:r>
            <w:proofErr w:type="spellEnd"/>
            <w:r w:rsidRPr="000A0A5F">
              <w:t xml:space="preserve"> data type but with the "nullable: true" property.</w:t>
            </w:r>
          </w:p>
        </w:tc>
        <w:tc>
          <w:tcPr>
            <w:tcW w:w="1412" w:type="dxa"/>
            <w:vAlign w:val="center"/>
          </w:tcPr>
          <w:p w14:paraId="671E3E9C" w14:textId="77777777" w:rsidR="003D269A" w:rsidRDefault="003D269A" w:rsidP="00FC69AF">
            <w:pPr>
              <w:pStyle w:val="TAL"/>
              <w:rPr>
                <w:rFonts w:cs="Arial"/>
                <w:szCs w:val="18"/>
              </w:rPr>
            </w:pPr>
            <w:r>
              <w:rPr>
                <w:rFonts w:cs="Arial" w:hint="eastAsia"/>
                <w:szCs w:val="18"/>
                <w:lang w:eastAsia="zh-CN"/>
              </w:rPr>
              <w:t>T</w:t>
            </w:r>
            <w:r>
              <w:rPr>
                <w:rFonts w:cs="Arial"/>
                <w:szCs w:val="18"/>
                <w:lang w:eastAsia="zh-CN"/>
              </w:rPr>
              <w:t xml:space="preserve">SC_5G, </w:t>
            </w:r>
            <w:r>
              <w:rPr>
                <w:rFonts w:cs="Arial"/>
                <w:szCs w:val="18"/>
              </w:rPr>
              <w:t xml:space="preserve">, </w:t>
            </w:r>
            <w:r w:rsidRPr="000A0A5F">
              <w:t>GMEC</w:t>
            </w:r>
          </w:p>
        </w:tc>
      </w:tr>
      <w:tr w:rsidR="003D269A" w:rsidRPr="000A0A5F" w14:paraId="2CB9B333" w14:textId="77777777" w:rsidTr="00FC69AF">
        <w:trPr>
          <w:jc w:val="center"/>
        </w:trPr>
        <w:tc>
          <w:tcPr>
            <w:tcW w:w="2888" w:type="dxa"/>
            <w:vAlign w:val="center"/>
          </w:tcPr>
          <w:p w14:paraId="66B498E1" w14:textId="77777777" w:rsidR="003D269A" w:rsidRPr="000A0A5F" w:rsidRDefault="003D269A" w:rsidP="00FC69AF">
            <w:pPr>
              <w:pStyle w:val="TAL"/>
            </w:pPr>
            <w:proofErr w:type="spellStart"/>
            <w:r w:rsidRPr="000A0A5F">
              <w:t>UserPlane</w:t>
            </w:r>
            <w:r w:rsidRPr="000A0A5F">
              <w:rPr>
                <w:rFonts w:hint="eastAsia"/>
                <w:lang w:eastAsia="zh-CN"/>
              </w:rPr>
              <w:t>Event</w:t>
            </w:r>
            <w:proofErr w:type="spellEnd"/>
          </w:p>
        </w:tc>
        <w:tc>
          <w:tcPr>
            <w:tcW w:w="1076" w:type="dxa"/>
            <w:vAlign w:val="center"/>
          </w:tcPr>
          <w:p w14:paraId="3959CC6D" w14:textId="77777777" w:rsidR="003D269A" w:rsidRPr="000A0A5F" w:rsidRDefault="003D269A" w:rsidP="00FC69AF">
            <w:pPr>
              <w:pStyle w:val="TAC"/>
            </w:pPr>
            <w:r w:rsidRPr="000A0A5F">
              <w:t>5.14.2.2.3</w:t>
            </w:r>
          </w:p>
        </w:tc>
        <w:tc>
          <w:tcPr>
            <w:tcW w:w="4253" w:type="dxa"/>
            <w:vAlign w:val="center"/>
          </w:tcPr>
          <w:p w14:paraId="45043F86" w14:textId="77777777" w:rsidR="003D269A" w:rsidRPr="000A0A5F" w:rsidRDefault="003D269A" w:rsidP="00FC69AF">
            <w:pPr>
              <w:pStyle w:val="TAL"/>
            </w:pPr>
            <w:r w:rsidRPr="000A0A5F">
              <w:t>Represents the user plane event.</w:t>
            </w:r>
          </w:p>
        </w:tc>
        <w:tc>
          <w:tcPr>
            <w:tcW w:w="1412" w:type="dxa"/>
            <w:vAlign w:val="center"/>
          </w:tcPr>
          <w:p w14:paraId="4F05CDEC" w14:textId="77777777" w:rsidR="003D269A" w:rsidRPr="000A0A5F" w:rsidRDefault="003D269A" w:rsidP="00FC69AF">
            <w:pPr>
              <w:pStyle w:val="TAL"/>
              <w:rPr>
                <w:rFonts w:cs="Arial"/>
                <w:szCs w:val="18"/>
              </w:rPr>
            </w:pPr>
            <w:proofErr w:type="spellStart"/>
            <w:r w:rsidRPr="000A0A5F">
              <w:rPr>
                <w:rFonts w:cs="Arial"/>
                <w:szCs w:val="18"/>
              </w:rPr>
              <w:t>enNB</w:t>
            </w:r>
            <w:proofErr w:type="spellEnd"/>
            <w:r>
              <w:rPr>
                <w:rFonts w:cs="Arial"/>
                <w:szCs w:val="18"/>
              </w:rPr>
              <w:t xml:space="preserve">, </w:t>
            </w:r>
            <w:r w:rsidRPr="000A0A5F">
              <w:t>GMEC</w:t>
            </w:r>
          </w:p>
        </w:tc>
      </w:tr>
      <w:tr w:rsidR="003D269A" w:rsidRPr="000A0A5F" w14:paraId="5FD586D1" w14:textId="77777777" w:rsidTr="00FC69AF">
        <w:trPr>
          <w:jc w:val="center"/>
        </w:trPr>
        <w:tc>
          <w:tcPr>
            <w:tcW w:w="2888" w:type="dxa"/>
            <w:vAlign w:val="center"/>
          </w:tcPr>
          <w:p w14:paraId="6B1C648C" w14:textId="77777777" w:rsidR="003D269A" w:rsidRPr="000A0A5F" w:rsidRDefault="003D269A" w:rsidP="00FC69AF">
            <w:pPr>
              <w:pStyle w:val="TAL"/>
            </w:pPr>
            <w:proofErr w:type="spellStart"/>
            <w:r w:rsidRPr="000A0A5F">
              <w:t>UserPlaneEventReport</w:t>
            </w:r>
            <w:proofErr w:type="spellEnd"/>
          </w:p>
        </w:tc>
        <w:tc>
          <w:tcPr>
            <w:tcW w:w="1076" w:type="dxa"/>
            <w:vAlign w:val="center"/>
          </w:tcPr>
          <w:p w14:paraId="3B4A3177" w14:textId="77777777" w:rsidR="003D269A" w:rsidRPr="000A0A5F" w:rsidRDefault="003D269A" w:rsidP="00FC69AF">
            <w:pPr>
              <w:pStyle w:val="TAC"/>
            </w:pPr>
            <w:r w:rsidRPr="000A0A5F">
              <w:t>5.14.2.1.5</w:t>
            </w:r>
          </w:p>
        </w:tc>
        <w:tc>
          <w:tcPr>
            <w:tcW w:w="4253" w:type="dxa"/>
            <w:vAlign w:val="center"/>
          </w:tcPr>
          <w:p w14:paraId="28587D92" w14:textId="77777777" w:rsidR="003D269A" w:rsidRPr="000A0A5F" w:rsidRDefault="003D269A" w:rsidP="00FC69AF">
            <w:pPr>
              <w:pStyle w:val="TAL"/>
            </w:pPr>
            <w:r w:rsidRPr="000A0A5F">
              <w:t>Represents an event report for user plane.</w:t>
            </w:r>
          </w:p>
        </w:tc>
        <w:tc>
          <w:tcPr>
            <w:tcW w:w="1412" w:type="dxa"/>
            <w:vAlign w:val="center"/>
          </w:tcPr>
          <w:p w14:paraId="65D60D9F" w14:textId="77777777" w:rsidR="003D269A" w:rsidRPr="000A0A5F" w:rsidRDefault="003D269A" w:rsidP="00FC69AF">
            <w:pPr>
              <w:pStyle w:val="TAL"/>
              <w:rPr>
                <w:rFonts w:cs="Arial"/>
                <w:szCs w:val="18"/>
              </w:rPr>
            </w:pPr>
            <w:proofErr w:type="spellStart"/>
            <w:r w:rsidRPr="000A0A5F">
              <w:rPr>
                <w:rFonts w:cs="Arial"/>
                <w:szCs w:val="18"/>
              </w:rPr>
              <w:t>enNB</w:t>
            </w:r>
            <w:proofErr w:type="spellEnd"/>
            <w:r>
              <w:rPr>
                <w:rFonts w:cs="Arial"/>
                <w:szCs w:val="18"/>
              </w:rPr>
              <w:t xml:space="preserve">, </w:t>
            </w:r>
            <w:r w:rsidRPr="000A0A5F">
              <w:t>GMEC</w:t>
            </w:r>
          </w:p>
        </w:tc>
      </w:tr>
      <w:tr w:rsidR="003D269A" w:rsidRPr="000A0A5F" w14:paraId="3FB56B58" w14:textId="77777777" w:rsidTr="00FC69AF">
        <w:trPr>
          <w:jc w:val="center"/>
        </w:trPr>
        <w:tc>
          <w:tcPr>
            <w:tcW w:w="2888" w:type="dxa"/>
            <w:vAlign w:val="center"/>
          </w:tcPr>
          <w:p w14:paraId="1DA1FC02" w14:textId="77777777" w:rsidR="003D269A" w:rsidRPr="000A0A5F" w:rsidRDefault="003D269A" w:rsidP="00FC69AF">
            <w:pPr>
              <w:pStyle w:val="TAL"/>
            </w:pPr>
            <w:proofErr w:type="spellStart"/>
            <w:r w:rsidRPr="000A0A5F">
              <w:t>UserPlaneNotificationData</w:t>
            </w:r>
            <w:proofErr w:type="spellEnd"/>
          </w:p>
        </w:tc>
        <w:tc>
          <w:tcPr>
            <w:tcW w:w="1076" w:type="dxa"/>
            <w:vAlign w:val="center"/>
          </w:tcPr>
          <w:p w14:paraId="6A4DAAC5" w14:textId="77777777" w:rsidR="003D269A" w:rsidRPr="000A0A5F" w:rsidRDefault="003D269A" w:rsidP="00FC69AF">
            <w:pPr>
              <w:pStyle w:val="TAC"/>
            </w:pPr>
            <w:r w:rsidRPr="000A0A5F">
              <w:t>5.14.2.1.4</w:t>
            </w:r>
          </w:p>
        </w:tc>
        <w:tc>
          <w:tcPr>
            <w:tcW w:w="4253" w:type="dxa"/>
            <w:vAlign w:val="center"/>
          </w:tcPr>
          <w:p w14:paraId="409D43CC" w14:textId="77777777" w:rsidR="003D269A" w:rsidRPr="000A0A5F" w:rsidRDefault="003D269A" w:rsidP="00FC69AF">
            <w:pPr>
              <w:pStyle w:val="TAL"/>
            </w:pPr>
            <w:r w:rsidRPr="000A0A5F">
              <w:t>Represents the parameters to be conveyed in a user plane event(s) notification.</w:t>
            </w:r>
          </w:p>
        </w:tc>
        <w:tc>
          <w:tcPr>
            <w:tcW w:w="1412" w:type="dxa"/>
            <w:vAlign w:val="center"/>
          </w:tcPr>
          <w:p w14:paraId="6C3EC917" w14:textId="77777777" w:rsidR="003D269A" w:rsidRPr="000A0A5F" w:rsidRDefault="003D269A" w:rsidP="00FC69AF">
            <w:pPr>
              <w:pStyle w:val="TAL"/>
              <w:rPr>
                <w:rFonts w:cs="Arial"/>
                <w:szCs w:val="18"/>
              </w:rPr>
            </w:pPr>
            <w:proofErr w:type="spellStart"/>
            <w:r w:rsidRPr="000A0A5F">
              <w:rPr>
                <w:rFonts w:cs="Arial"/>
                <w:szCs w:val="18"/>
              </w:rPr>
              <w:t>enNB</w:t>
            </w:r>
            <w:proofErr w:type="spellEnd"/>
            <w:r>
              <w:rPr>
                <w:rFonts w:cs="Arial"/>
                <w:szCs w:val="18"/>
              </w:rPr>
              <w:t xml:space="preserve">, </w:t>
            </w:r>
            <w:r w:rsidRPr="000A0A5F">
              <w:t>GMEC</w:t>
            </w:r>
          </w:p>
        </w:tc>
      </w:tr>
      <w:tr w:rsidR="003D269A" w:rsidRPr="000A0A5F" w14:paraId="153E0EA5" w14:textId="77777777" w:rsidTr="00FC69AF">
        <w:trPr>
          <w:jc w:val="center"/>
        </w:trPr>
        <w:tc>
          <w:tcPr>
            <w:tcW w:w="2888" w:type="dxa"/>
            <w:vAlign w:val="center"/>
          </w:tcPr>
          <w:p w14:paraId="2DE3EFB4" w14:textId="77777777" w:rsidR="003D269A" w:rsidRDefault="003D269A" w:rsidP="00FC69AF">
            <w:pPr>
              <w:pStyle w:val="TAL"/>
            </w:pPr>
            <w:proofErr w:type="spellStart"/>
            <w:r>
              <w:t>UeAddInfo</w:t>
            </w:r>
            <w:proofErr w:type="spellEnd"/>
          </w:p>
        </w:tc>
        <w:tc>
          <w:tcPr>
            <w:tcW w:w="1076" w:type="dxa"/>
            <w:vAlign w:val="center"/>
          </w:tcPr>
          <w:p w14:paraId="1C6F92FA" w14:textId="77777777" w:rsidR="003D269A" w:rsidRDefault="003D269A" w:rsidP="00FC69AF">
            <w:pPr>
              <w:pStyle w:val="TAC"/>
            </w:pPr>
            <w:r>
              <w:t>5.14.2.1.16</w:t>
            </w:r>
          </w:p>
        </w:tc>
        <w:tc>
          <w:tcPr>
            <w:tcW w:w="4253" w:type="dxa"/>
            <w:vAlign w:val="center"/>
          </w:tcPr>
          <w:p w14:paraId="7F663857" w14:textId="77777777" w:rsidR="003D269A" w:rsidRDefault="003D269A" w:rsidP="00FC69AF">
            <w:pPr>
              <w:pStyle w:val="TAL"/>
            </w:pPr>
            <w:r>
              <w:t>Represents the UE address information.</w:t>
            </w:r>
          </w:p>
        </w:tc>
        <w:tc>
          <w:tcPr>
            <w:tcW w:w="1412" w:type="dxa"/>
            <w:vAlign w:val="center"/>
          </w:tcPr>
          <w:p w14:paraId="0F8C524D" w14:textId="77777777" w:rsidR="003D269A" w:rsidRDefault="003D269A" w:rsidP="00FC69AF">
            <w:pPr>
              <w:pStyle w:val="TAL"/>
              <w:rPr>
                <w:rFonts w:cs="Arial"/>
                <w:szCs w:val="18"/>
              </w:rPr>
            </w:pPr>
            <w:r>
              <w:rPr>
                <w:rFonts w:cs="Arial"/>
                <w:szCs w:val="18"/>
              </w:rPr>
              <w:t>ListUE_5G</w:t>
            </w:r>
          </w:p>
        </w:tc>
      </w:tr>
    </w:tbl>
    <w:p w14:paraId="27B366EC" w14:textId="77777777" w:rsidR="00E4322F" w:rsidRDefault="00E4322F" w:rsidP="00E4322F"/>
    <w:p w14:paraId="572E814C" w14:textId="77777777" w:rsidR="00E4322F" w:rsidRPr="00D77DD3" w:rsidRDefault="00E4322F" w:rsidP="00E4322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A8E7B83" w14:textId="77777777" w:rsidR="00C66597" w:rsidRPr="000A0A5F" w:rsidRDefault="00C66597" w:rsidP="00C66597">
      <w:pPr>
        <w:pStyle w:val="50"/>
      </w:pPr>
      <w:bookmarkStart w:id="149" w:name="_Toc36034068"/>
      <w:bookmarkStart w:id="150" w:name="_Toc45132215"/>
      <w:bookmarkStart w:id="151" w:name="_Toc49776500"/>
      <w:bookmarkStart w:id="152" w:name="_Toc51747420"/>
      <w:bookmarkStart w:id="153" w:name="_Toc66360999"/>
      <w:bookmarkStart w:id="154" w:name="_Toc68105504"/>
      <w:bookmarkStart w:id="155" w:name="_Toc74756134"/>
      <w:bookmarkStart w:id="156" w:name="_Toc105675011"/>
      <w:bookmarkStart w:id="157" w:name="_Toc130503079"/>
      <w:bookmarkStart w:id="158" w:name="_Toc153625867"/>
      <w:bookmarkStart w:id="159" w:name="_Toc170115012"/>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r w:rsidRPr="000A0A5F">
        <w:t>5.14.2.1.5</w:t>
      </w:r>
      <w:r w:rsidRPr="000A0A5F">
        <w:tab/>
        <w:t xml:space="preserve">Type: </w:t>
      </w:r>
      <w:proofErr w:type="spellStart"/>
      <w:r w:rsidRPr="000A0A5F">
        <w:t>UserPlaneEventReport</w:t>
      </w:r>
      <w:bookmarkEnd w:id="149"/>
      <w:bookmarkEnd w:id="150"/>
      <w:bookmarkEnd w:id="151"/>
      <w:bookmarkEnd w:id="152"/>
      <w:bookmarkEnd w:id="153"/>
      <w:bookmarkEnd w:id="154"/>
      <w:bookmarkEnd w:id="155"/>
      <w:bookmarkEnd w:id="156"/>
      <w:bookmarkEnd w:id="157"/>
      <w:bookmarkEnd w:id="158"/>
      <w:bookmarkEnd w:id="159"/>
      <w:proofErr w:type="spellEnd"/>
    </w:p>
    <w:p w14:paraId="072514DA" w14:textId="77777777" w:rsidR="00C66597" w:rsidRPr="000A0A5F" w:rsidRDefault="00C66597" w:rsidP="00C66597">
      <w:r w:rsidRPr="000A0A5F">
        <w:t>This type represents an event report for user plane. It shall comply with the provisions defined in table 5.14.2.1.5-1.</w:t>
      </w:r>
    </w:p>
    <w:p w14:paraId="349DB4E1" w14:textId="77777777" w:rsidR="00C66597" w:rsidRPr="000A0A5F" w:rsidRDefault="00C66597" w:rsidP="00C66597">
      <w:pPr>
        <w:pStyle w:val="TH"/>
      </w:pPr>
      <w:r w:rsidRPr="000A0A5F">
        <w:lastRenderedPageBreak/>
        <w:t xml:space="preserve">Table 5.14.2.1.5-1: Definition of the </w:t>
      </w:r>
      <w:proofErr w:type="spellStart"/>
      <w:r w:rsidRPr="000A0A5F">
        <w:t>UserPlaneEventReport</w:t>
      </w:r>
      <w:proofErr w:type="spellEnd"/>
      <w:r w:rsidRPr="000A0A5F">
        <w:t xml:space="preserve"> data type</w:t>
      </w:r>
    </w:p>
    <w:tbl>
      <w:tblPr>
        <w:tblW w:w="499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795"/>
        <w:gridCol w:w="1688"/>
        <w:gridCol w:w="1152"/>
        <w:gridCol w:w="3728"/>
        <w:gridCol w:w="1241"/>
      </w:tblGrid>
      <w:tr w:rsidR="00C66597" w:rsidRPr="000A0A5F" w14:paraId="39B87A78" w14:textId="77777777" w:rsidTr="00FC69AF">
        <w:tc>
          <w:tcPr>
            <w:tcW w:w="934" w:type="pct"/>
            <w:shd w:val="clear" w:color="auto" w:fill="C0C0C0"/>
            <w:tcMar>
              <w:top w:w="0" w:type="dxa"/>
              <w:left w:w="108" w:type="dxa"/>
              <w:bottom w:w="0" w:type="dxa"/>
              <w:right w:w="108" w:type="dxa"/>
            </w:tcMar>
          </w:tcPr>
          <w:p w14:paraId="2130F2BB" w14:textId="77777777" w:rsidR="00C66597" w:rsidRPr="000A0A5F" w:rsidRDefault="00C66597" w:rsidP="00FC69AF">
            <w:pPr>
              <w:pStyle w:val="TAH"/>
            </w:pPr>
            <w:r w:rsidRPr="000A0A5F">
              <w:lastRenderedPageBreak/>
              <w:t>Attribute name</w:t>
            </w:r>
          </w:p>
        </w:tc>
        <w:tc>
          <w:tcPr>
            <w:tcW w:w="879" w:type="pct"/>
            <w:shd w:val="clear" w:color="auto" w:fill="C0C0C0"/>
            <w:tcMar>
              <w:top w:w="0" w:type="dxa"/>
              <w:left w:w="108" w:type="dxa"/>
              <w:bottom w:w="0" w:type="dxa"/>
              <w:right w:w="108" w:type="dxa"/>
            </w:tcMar>
          </w:tcPr>
          <w:p w14:paraId="6DDCC559" w14:textId="77777777" w:rsidR="00C66597" w:rsidRPr="000A0A5F" w:rsidRDefault="00C66597" w:rsidP="00FC69AF">
            <w:pPr>
              <w:pStyle w:val="TAH"/>
            </w:pPr>
            <w:r w:rsidRPr="000A0A5F">
              <w:t>Data type</w:t>
            </w:r>
          </w:p>
        </w:tc>
        <w:tc>
          <w:tcPr>
            <w:tcW w:w="600" w:type="pct"/>
            <w:shd w:val="clear" w:color="auto" w:fill="C0C0C0"/>
            <w:tcMar>
              <w:top w:w="0" w:type="dxa"/>
              <w:left w:w="108" w:type="dxa"/>
              <w:bottom w:w="0" w:type="dxa"/>
              <w:right w:w="108" w:type="dxa"/>
            </w:tcMar>
          </w:tcPr>
          <w:p w14:paraId="498BEA3B" w14:textId="77777777" w:rsidR="00C66597" w:rsidRPr="000A0A5F" w:rsidRDefault="00C66597" w:rsidP="00FC69AF">
            <w:pPr>
              <w:pStyle w:val="TAH"/>
            </w:pPr>
            <w:r w:rsidRPr="000A0A5F">
              <w:t>Cardinality</w:t>
            </w:r>
          </w:p>
        </w:tc>
        <w:tc>
          <w:tcPr>
            <w:tcW w:w="1941" w:type="pct"/>
            <w:shd w:val="clear" w:color="auto" w:fill="C0C0C0"/>
            <w:tcMar>
              <w:top w:w="0" w:type="dxa"/>
              <w:left w:w="108" w:type="dxa"/>
              <w:bottom w:w="0" w:type="dxa"/>
              <w:right w:w="108" w:type="dxa"/>
            </w:tcMar>
          </w:tcPr>
          <w:p w14:paraId="17A5BFDD" w14:textId="77777777" w:rsidR="00C66597" w:rsidRPr="000A0A5F" w:rsidRDefault="00C66597" w:rsidP="00FC69AF">
            <w:pPr>
              <w:pStyle w:val="TAH"/>
            </w:pPr>
            <w:r w:rsidRPr="000A0A5F">
              <w:t>Description</w:t>
            </w:r>
          </w:p>
        </w:tc>
        <w:tc>
          <w:tcPr>
            <w:tcW w:w="646" w:type="pct"/>
            <w:shd w:val="clear" w:color="auto" w:fill="C0C0C0"/>
          </w:tcPr>
          <w:p w14:paraId="4CBE4060" w14:textId="77777777" w:rsidR="00C66597" w:rsidRPr="000A0A5F" w:rsidRDefault="00C66597" w:rsidP="00FC69AF">
            <w:pPr>
              <w:pStyle w:val="TAH"/>
            </w:pPr>
            <w:r w:rsidRPr="000A0A5F">
              <w:rPr>
                <w:rFonts w:eastAsia="Times New Roman" w:cs="Arial"/>
                <w:szCs w:val="18"/>
              </w:rPr>
              <w:t>Applicability (NOTE 1)</w:t>
            </w:r>
          </w:p>
        </w:tc>
      </w:tr>
      <w:tr w:rsidR="00C66597" w:rsidRPr="000A0A5F" w14:paraId="6A1CB1AF" w14:textId="77777777" w:rsidTr="00FC69AF">
        <w:tc>
          <w:tcPr>
            <w:tcW w:w="934" w:type="pct"/>
            <w:shd w:val="clear" w:color="auto" w:fill="auto"/>
            <w:tcMar>
              <w:top w:w="0" w:type="dxa"/>
              <w:left w:w="108" w:type="dxa"/>
              <w:bottom w:w="0" w:type="dxa"/>
              <w:right w:w="108" w:type="dxa"/>
            </w:tcMar>
          </w:tcPr>
          <w:p w14:paraId="753F0E07" w14:textId="77777777" w:rsidR="00C66597" w:rsidRPr="000A0A5F" w:rsidRDefault="00C66597" w:rsidP="00FC69AF">
            <w:pPr>
              <w:pStyle w:val="TAL"/>
              <w:rPr>
                <w:lang w:eastAsia="zh-CN"/>
              </w:rPr>
            </w:pPr>
            <w:r w:rsidRPr="000A0A5F">
              <w:rPr>
                <w:lang w:eastAsia="zh-CN"/>
              </w:rPr>
              <w:t>event</w:t>
            </w:r>
          </w:p>
        </w:tc>
        <w:tc>
          <w:tcPr>
            <w:tcW w:w="879" w:type="pct"/>
            <w:shd w:val="clear" w:color="auto" w:fill="auto"/>
            <w:tcMar>
              <w:top w:w="0" w:type="dxa"/>
              <w:left w:w="108" w:type="dxa"/>
              <w:bottom w:w="0" w:type="dxa"/>
              <w:right w:w="108" w:type="dxa"/>
            </w:tcMar>
          </w:tcPr>
          <w:p w14:paraId="0F0A2AD7" w14:textId="77777777" w:rsidR="00C66597" w:rsidRPr="000A0A5F" w:rsidRDefault="00C66597" w:rsidP="00FC69AF">
            <w:pPr>
              <w:pStyle w:val="TAL"/>
              <w:rPr>
                <w:lang w:eastAsia="zh-CN"/>
              </w:rPr>
            </w:pPr>
            <w:proofErr w:type="spellStart"/>
            <w:r w:rsidRPr="000A0A5F">
              <w:t>UserPlane</w:t>
            </w:r>
            <w:r w:rsidRPr="000A0A5F">
              <w:rPr>
                <w:lang w:eastAsia="zh-CN"/>
              </w:rPr>
              <w:t>Event</w:t>
            </w:r>
            <w:proofErr w:type="spellEnd"/>
          </w:p>
        </w:tc>
        <w:tc>
          <w:tcPr>
            <w:tcW w:w="600" w:type="pct"/>
            <w:shd w:val="clear" w:color="auto" w:fill="auto"/>
            <w:tcMar>
              <w:top w:w="0" w:type="dxa"/>
              <w:left w:w="108" w:type="dxa"/>
              <w:bottom w:w="0" w:type="dxa"/>
              <w:right w:w="108" w:type="dxa"/>
            </w:tcMar>
          </w:tcPr>
          <w:p w14:paraId="141A3D2B" w14:textId="77777777" w:rsidR="00C66597" w:rsidRPr="000A0A5F" w:rsidRDefault="00C66597" w:rsidP="00FC69AF">
            <w:pPr>
              <w:pStyle w:val="TAL"/>
              <w:rPr>
                <w:lang w:eastAsia="zh-CN"/>
              </w:rPr>
            </w:pPr>
            <w:r w:rsidRPr="000A0A5F">
              <w:rPr>
                <w:rFonts w:hint="eastAsia"/>
                <w:lang w:eastAsia="zh-CN"/>
              </w:rPr>
              <w:t>1</w:t>
            </w:r>
          </w:p>
        </w:tc>
        <w:tc>
          <w:tcPr>
            <w:tcW w:w="1941" w:type="pct"/>
            <w:shd w:val="clear" w:color="auto" w:fill="auto"/>
            <w:tcMar>
              <w:top w:w="0" w:type="dxa"/>
              <w:left w:w="108" w:type="dxa"/>
              <w:bottom w:w="0" w:type="dxa"/>
              <w:right w:w="108" w:type="dxa"/>
            </w:tcMar>
          </w:tcPr>
          <w:p w14:paraId="4DA963E7" w14:textId="77777777" w:rsidR="00C66597" w:rsidRPr="000A0A5F" w:rsidRDefault="00C66597" w:rsidP="00FC69AF">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sidRPr="000A0A5F">
              <w:rPr>
                <w:rFonts w:ascii="Arial" w:hAnsi="Arial"/>
                <w:sz w:val="18"/>
              </w:rPr>
              <w:t>Indicates the event reported by the SCEF.</w:t>
            </w:r>
          </w:p>
        </w:tc>
        <w:tc>
          <w:tcPr>
            <w:tcW w:w="646" w:type="pct"/>
          </w:tcPr>
          <w:p w14:paraId="766A611E" w14:textId="77777777" w:rsidR="00C66597" w:rsidRPr="000A0A5F" w:rsidRDefault="00C66597" w:rsidP="00FC69AF">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p>
        </w:tc>
      </w:tr>
      <w:tr w:rsidR="00C66597" w:rsidRPr="000A0A5F" w14:paraId="7EB43150" w14:textId="77777777" w:rsidTr="00FC69AF">
        <w:tc>
          <w:tcPr>
            <w:tcW w:w="934" w:type="pct"/>
            <w:shd w:val="clear" w:color="auto" w:fill="auto"/>
            <w:tcMar>
              <w:top w:w="0" w:type="dxa"/>
              <w:left w:w="108" w:type="dxa"/>
              <w:bottom w:w="0" w:type="dxa"/>
              <w:right w:w="108" w:type="dxa"/>
            </w:tcMar>
          </w:tcPr>
          <w:p w14:paraId="69D97517" w14:textId="77777777" w:rsidR="00C66597" w:rsidRPr="000A0A5F" w:rsidRDefault="00C66597" w:rsidP="00FC69AF">
            <w:pPr>
              <w:pStyle w:val="TAL"/>
              <w:rPr>
                <w:lang w:eastAsia="zh-CN"/>
              </w:rPr>
            </w:pPr>
            <w:proofErr w:type="spellStart"/>
            <w:r w:rsidRPr="000A0A5F">
              <w:rPr>
                <w:rFonts w:hint="eastAsia"/>
                <w:lang w:eastAsia="zh-CN"/>
              </w:rPr>
              <w:t>accu</w:t>
            </w:r>
            <w:r w:rsidRPr="000A0A5F">
              <w:rPr>
                <w:lang w:eastAsia="zh-CN"/>
              </w:rPr>
              <w:t>mulatedUsage</w:t>
            </w:r>
            <w:proofErr w:type="spellEnd"/>
          </w:p>
        </w:tc>
        <w:tc>
          <w:tcPr>
            <w:tcW w:w="879" w:type="pct"/>
            <w:shd w:val="clear" w:color="auto" w:fill="auto"/>
            <w:tcMar>
              <w:top w:w="0" w:type="dxa"/>
              <w:left w:w="108" w:type="dxa"/>
              <w:bottom w:w="0" w:type="dxa"/>
              <w:right w:w="108" w:type="dxa"/>
            </w:tcMar>
          </w:tcPr>
          <w:p w14:paraId="566DF07C" w14:textId="77777777" w:rsidR="00C66597" w:rsidRPr="000A0A5F" w:rsidRDefault="00C66597" w:rsidP="00FC69AF">
            <w:pPr>
              <w:pStyle w:val="TAL"/>
              <w:rPr>
                <w:lang w:eastAsia="zh-CN"/>
              </w:rPr>
            </w:pPr>
            <w:proofErr w:type="spellStart"/>
            <w:r w:rsidRPr="000A0A5F">
              <w:rPr>
                <w:rFonts w:hint="eastAsia"/>
                <w:lang w:eastAsia="zh-CN"/>
              </w:rPr>
              <w:t>AccumulatedUsage</w:t>
            </w:r>
            <w:proofErr w:type="spellEnd"/>
          </w:p>
        </w:tc>
        <w:tc>
          <w:tcPr>
            <w:tcW w:w="600" w:type="pct"/>
            <w:shd w:val="clear" w:color="auto" w:fill="auto"/>
            <w:tcMar>
              <w:top w:w="0" w:type="dxa"/>
              <w:left w:w="108" w:type="dxa"/>
              <w:bottom w:w="0" w:type="dxa"/>
              <w:right w:w="108" w:type="dxa"/>
            </w:tcMar>
          </w:tcPr>
          <w:p w14:paraId="52AFABEC" w14:textId="77777777" w:rsidR="00C66597" w:rsidRPr="000A0A5F" w:rsidRDefault="00C66597" w:rsidP="00FC69AF">
            <w:pPr>
              <w:pStyle w:val="TAL"/>
              <w:rPr>
                <w:lang w:eastAsia="zh-CN"/>
              </w:rPr>
            </w:pPr>
            <w:r w:rsidRPr="000A0A5F">
              <w:rPr>
                <w:rFonts w:hint="eastAsia"/>
                <w:lang w:eastAsia="zh-CN"/>
              </w:rPr>
              <w:t>0.</w:t>
            </w:r>
            <w:r w:rsidRPr="000A0A5F">
              <w:rPr>
                <w:lang w:eastAsia="zh-CN"/>
              </w:rPr>
              <w:t>.1</w:t>
            </w:r>
          </w:p>
        </w:tc>
        <w:tc>
          <w:tcPr>
            <w:tcW w:w="1941" w:type="pct"/>
            <w:shd w:val="clear" w:color="auto" w:fill="auto"/>
            <w:tcMar>
              <w:top w:w="0" w:type="dxa"/>
              <w:left w:w="108" w:type="dxa"/>
              <w:bottom w:w="0" w:type="dxa"/>
              <w:right w:w="108" w:type="dxa"/>
            </w:tcMar>
          </w:tcPr>
          <w:p w14:paraId="386365A3" w14:textId="77777777" w:rsidR="00C66597" w:rsidRPr="000A0A5F" w:rsidRDefault="00C66597" w:rsidP="00FC69AF">
            <w:pPr>
              <w:pStyle w:val="TAL"/>
              <w:rPr>
                <w:lang w:eastAsia="zh-CN"/>
              </w:rPr>
            </w:pPr>
            <w:r w:rsidRPr="000A0A5F">
              <w:rPr>
                <w:lang w:eastAsia="zh-CN"/>
              </w:rPr>
              <w:t>Contains the applicable information corresponding to the event.</w:t>
            </w:r>
          </w:p>
        </w:tc>
        <w:tc>
          <w:tcPr>
            <w:tcW w:w="646" w:type="pct"/>
          </w:tcPr>
          <w:p w14:paraId="583EDD14" w14:textId="77777777" w:rsidR="00C66597" w:rsidRPr="000A0A5F" w:rsidRDefault="00C66597" w:rsidP="00FC69AF">
            <w:pPr>
              <w:pStyle w:val="TAL"/>
              <w:rPr>
                <w:lang w:eastAsia="zh-CN"/>
              </w:rPr>
            </w:pPr>
          </w:p>
        </w:tc>
      </w:tr>
      <w:tr w:rsidR="00C66597" w:rsidRPr="000A0A5F" w14:paraId="0391B0EC" w14:textId="77777777" w:rsidTr="00FC69AF">
        <w:tc>
          <w:tcPr>
            <w:tcW w:w="934" w:type="pct"/>
            <w:shd w:val="clear" w:color="auto" w:fill="auto"/>
            <w:tcMar>
              <w:top w:w="0" w:type="dxa"/>
              <w:left w:w="108" w:type="dxa"/>
              <w:bottom w:w="0" w:type="dxa"/>
              <w:right w:w="108" w:type="dxa"/>
            </w:tcMar>
          </w:tcPr>
          <w:p w14:paraId="61D4BD3A" w14:textId="77777777" w:rsidR="00C66597" w:rsidRPr="000A0A5F" w:rsidRDefault="00C66597" w:rsidP="00FC69AF">
            <w:pPr>
              <w:pStyle w:val="TAL"/>
              <w:rPr>
                <w:lang w:eastAsia="zh-CN"/>
              </w:rPr>
            </w:pPr>
            <w:proofErr w:type="spellStart"/>
            <w:r w:rsidRPr="000A0A5F">
              <w:rPr>
                <w:rFonts w:hint="eastAsia"/>
                <w:lang w:eastAsia="zh-CN"/>
              </w:rPr>
              <w:t>flow</w:t>
            </w:r>
            <w:r w:rsidRPr="000A0A5F">
              <w:rPr>
                <w:lang w:eastAsia="zh-CN"/>
              </w:rPr>
              <w:t>Ids</w:t>
            </w:r>
            <w:proofErr w:type="spellEnd"/>
          </w:p>
        </w:tc>
        <w:tc>
          <w:tcPr>
            <w:tcW w:w="879" w:type="pct"/>
            <w:shd w:val="clear" w:color="auto" w:fill="auto"/>
            <w:tcMar>
              <w:top w:w="0" w:type="dxa"/>
              <w:left w:w="108" w:type="dxa"/>
              <w:bottom w:w="0" w:type="dxa"/>
              <w:right w:w="108" w:type="dxa"/>
            </w:tcMar>
          </w:tcPr>
          <w:p w14:paraId="396C3AF4" w14:textId="77777777" w:rsidR="00C66597" w:rsidRPr="000A0A5F" w:rsidRDefault="00C66597" w:rsidP="00FC69AF">
            <w:pPr>
              <w:pStyle w:val="TAL"/>
              <w:rPr>
                <w:lang w:eastAsia="zh-CN"/>
              </w:rPr>
            </w:pPr>
            <w:r w:rsidRPr="000A0A5F">
              <w:rPr>
                <w:lang w:eastAsia="zh-CN"/>
              </w:rPr>
              <w:t>array(integer)</w:t>
            </w:r>
          </w:p>
        </w:tc>
        <w:tc>
          <w:tcPr>
            <w:tcW w:w="600" w:type="pct"/>
            <w:shd w:val="clear" w:color="auto" w:fill="auto"/>
            <w:tcMar>
              <w:top w:w="0" w:type="dxa"/>
              <w:left w:w="108" w:type="dxa"/>
              <w:bottom w:w="0" w:type="dxa"/>
              <w:right w:w="108" w:type="dxa"/>
            </w:tcMar>
          </w:tcPr>
          <w:p w14:paraId="081E772A" w14:textId="77777777" w:rsidR="00C66597" w:rsidRPr="000A0A5F" w:rsidRDefault="00C66597" w:rsidP="00FC69AF">
            <w:pPr>
              <w:pStyle w:val="TAL"/>
              <w:rPr>
                <w:lang w:eastAsia="zh-CN"/>
              </w:rPr>
            </w:pPr>
            <w:r w:rsidRPr="000A0A5F">
              <w:rPr>
                <w:rFonts w:hint="eastAsia"/>
                <w:lang w:eastAsia="zh-CN"/>
              </w:rPr>
              <w:t>0..N</w:t>
            </w:r>
          </w:p>
        </w:tc>
        <w:tc>
          <w:tcPr>
            <w:tcW w:w="1941" w:type="pct"/>
            <w:shd w:val="clear" w:color="auto" w:fill="auto"/>
            <w:tcMar>
              <w:top w:w="0" w:type="dxa"/>
              <w:left w:w="108" w:type="dxa"/>
              <w:bottom w:w="0" w:type="dxa"/>
              <w:right w:w="108" w:type="dxa"/>
            </w:tcMar>
          </w:tcPr>
          <w:p w14:paraId="13CE358A" w14:textId="77777777" w:rsidR="00C66597" w:rsidRPr="000A0A5F" w:rsidRDefault="00C66597" w:rsidP="00FC69AF">
            <w:pPr>
              <w:pStyle w:val="TAL"/>
              <w:rPr>
                <w:lang w:eastAsia="zh-CN"/>
              </w:rPr>
            </w:pPr>
            <w:r w:rsidRPr="000A0A5F">
              <w:rPr>
                <w:lang w:eastAsia="zh-CN"/>
              </w:rPr>
              <w:t>Identifies the affected flows that were sent during event subscription. It may be omitted when the reported event applies to all the flows sent during the subscription.</w:t>
            </w:r>
          </w:p>
          <w:p w14:paraId="68E8BA35" w14:textId="77777777" w:rsidR="00C66597" w:rsidRPr="000A0A5F" w:rsidRDefault="00C66597" w:rsidP="00FC69AF">
            <w:pPr>
              <w:pStyle w:val="TAL"/>
              <w:rPr>
                <w:lang w:eastAsia="zh-CN"/>
              </w:rPr>
            </w:pPr>
            <w:r w:rsidRPr="000A0A5F">
              <w:rPr>
                <w:lang w:eastAsia="zh-CN"/>
              </w:rPr>
              <w:t>(NOTE</w:t>
            </w:r>
            <w:r w:rsidRPr="000A0A5F">
              <w:rPr>
                <w:lang w:val="en-US" w:eastAsia="zh-CN"/>
              </w:rPr>
              <w:t> </w:t>
            </w:r>
            <w:r w:rsidRPr="000A0A5F">
              <w:rPr>
                <w:lang w:eastAsia="zh-CN"/>
              </w:rPr>
              <w:t>2)</w:t>
            </w:r>
          </w:p>
        </w:tc>
        <w:tc>
          <w:tcPr>
            <w:tcW w:w="646" w:type="pct"/>
          </w:tcPr>
          <w:p w14:paraId="433C839B" w14:textId="77777777" w:rsidR="00C66597" w:rsidRPr="000A0A5F" w:rsidRDefault="00C66597" w:rsidP="00FC69AF">
            <w:pPr>
              <w:pStyle w:val="TAL"/>
              <w:rPr>
                <w:lang w:eastAsia="zh-CN"/>
              </w:rPr>
            </w:pPr>
          </w:p>
        </w:tc>
      </w:tr>
      <w:tr w:rsidR="00C66597" w:rsidRPr="000A0A5F" w14:paraId="556AF49A" w14:textId="77777777" w:rsidTr="00FC69AF">
        <w:tc>
          <w:tcPr>
            <w:tcW w:w="934" w:type="pct"/>
            <w:shd w:val="clear" w:color="auto" w:fill="auto"/>
            <w:tcMar>
              <w:top w:w="0" w:type="dxa"/>
              <w:left w:w="108" w:type="dxa"/>
              <w:bottom w:w="0" w:type="dxa"/>
              <w:right w:w="108" w:type="dxa"/>
            </w:tcMar>
          </w:tcPr>
          <w:p w14:paraId="073CF886" w14:textId="77777777" w:rsidR="00C66597" w:rsidRPr="000A0A5F" w:rsidRDefault="00C66597" w:rsidP="00FC69AF">
            <w:pPr>
              <w:pStyle w:val="TAL"/>
              <w:rPr>
                <w:lang w:eastAsia="zh-CN"/>
              </w:rPr>
            </w:pPr>
            <w:proofErr w:type="spellStart"/>
            <w:r w:rsidRPr="000A0A5F">
              <w:rPr>
                <w:lang w:eastAsia="zh-CN"/>
              </w:rPr>
              <w:t>multiModFlows</w:t>
            </w:r>
            <w:proofErr w:type="spellEnd"/>
          </w:p>
        </w:tc>
        <w:tc>
          <w:tcPr>
            <w:tcW w:w="879" w:type="pct"/>
            <w:shd w:val="clear" w:color="auto" w:fill="auto"/>
            <w:tcMar>
              <w:top w:w="0" w:type="dxa"/>
              <w:left w:w="108" w:type="dxa"/>
              <w:bottom w:w="0" w:type="dxa"/>
              <w:right w:w="108" w:type="dxa"/>
            </w:tcMar>
          </w:tcPr>
          <w:p w14:paraId="4916D54A" w14:textId="77777777" w:rsidR="00C66597" w:rsidRPr="000A0A5F" w:rsidRDefault="00C66597" w:rsidP="00FC69AF">
            <w:pPr>
              <w:pStyle w:val="TAL"/>
              <w:rPr>
                <w:lang w:eastAsia="zh-CN"/>
              </w:rPr>
            </w:pPr>
            <w:r w:rsidRPr="000A0A5F">
              <w:rPr>
                <w:lang w:eastAsia="zh-CN"/>
              </w:rPr>
              <w:t>array(</w:t>
            </w:r>
            <w:proofErr w:type="spellStart"/>
            <w:r w:rsidRPr="000A0A5F">
              <w:rPr>
                <w:lang w:eastAsia="zh-CN"/>
              </w:rPr>
              <w:t>MultiModalFlows</w:t>
            </w:r>
            <w:proofErr w:type="spellEnd"/>
            <w:r w:rsidRPr="000A0A5F">
              <w:rPr>
                <w:lang w:eastAsia="zh-CN"/>
              </w:rPr>
              <w:t>)</w:t>
            </w:r>
          </w:p>
        </w:tc>
        <w:tc>
          <w:tcPr>
            <w:tcW w:w="600" w:type="pct"/>
            <w:shd w:val="clear" w:color="auto" w:fill="auto"/>
            <w:tcMar>
              <w:top w:w="0" w:type="dxa"/>
              <w:left w:w="108" w:type="dxa"/>
              <w:bottom w:w="0" w:type="dxa"/>
              <w:right w:w="108" w:type="dxa"/>
            </w:tcMar>
          </w:tcPr>
          <w:p w14:paraId="0C0162F5" w14:textId="77777777" w:rsidR="00C66597" w:rsidRPr="000A0A5F" w:rsidRDefault="00C66597" w:rsidP="00FC69AF">
            <w:pPr>
              <w:pStyle w:val="TAL"/>
              <w:rPr>
                <w:lang w:eastAsia="zh-CN"/>
              </w:rPr>
            </w:pPr>
            <w:r w:rsidRPr="000A0A5F">
              <w:rPr>
                <w:lang w:eastAsia="zh-CN"/>
              </w:rPr>
              <w:t>0..N</w:t>
            </w:r>
          </w:p>
        </w:tc>
        <w:tc>
          <w:tcPr>
            <w:tcW w:w="1941" w:type="pct"/>
            <w:shd w:val="clear" w:color="auto" w:fill="auto"/>
            <w:tcMar>
              <w:top w:w="0" w:type="dxa"/>
              <w:left w:w="108" w:type="dxa"/>
              <w:bottom w:w="0" w:type="dxa"/>
              <w:right w:w="108" w:type="dxa"/>
            </w:tcMar>
          </w:tcPr>
          <w:p w14:paraId="2C3E1A23" w14:textId="77777777" w:rsidR="00C66597" w:rsidRDefault="00C66597" w:rsidP="00FC69AF">
            <w:pPr>
              <w:pStyle w:val="TAL"/>
              <w:rPr>
                <w:lang w:eastAsia="zh-CN"/>
              </w:rPr>
            </w:pPr>
            <w:r>
              <w:rPr>
                <w:lang w:eastAsia="zh-CN"/>
              </w:rPr>
              <w:t>Each element of the array identifies the flow filters for the multi-modal data flows that were sent during event subscription and that are affected by the reported event. It may be omitted when the reported event applies to all the multi-modal data flows sent during the subscription.</w:t>
            </w:r>
          </w:p>
          <w:p w14:paraId="657D6EFA" w14:textId="77777777" w:rsidR="00C66597" w:rsidRPr="000A0A5F" w:rsidRDefault="00C66597" w:rsidP="00FC69AF">
            <w:pPr>
              <w:pStyle w:val="TAL"/>
              <w:rPr>
                <w:lang w:eastAsia="zh-CN"/>
              </w:rPr>
            </w:pPr>
            <w:r>
              <w:rPr>
                <w:lang w:eastAsia="zh-CN"/>
              </w:rPr>
              <w:t>(NOTE</w:t>
            </w:r>
            <w:r>
              <w:t> </w:t>
            </w:r>
            <w:r>
              <w:rPr>
                <w:lang w:eastAsia="zh-CN"/>
              </w:rPr>
              <w:t>2)</w:t>
            </w:r>
          </w:p>
        </w:tc>
        <w:tc>
          <w:tcPr>
            <w:tcW w:w="646" w:type="pct"/>
          </w:tcPr>
          <w:p w14:paraId="18176ADA" w14:textId="77777777" w:rsidR="00C66597" w:rsidRPr="000A0A5F" w:rsidRDefault="00C66597" w:rsidP="00FC69AF">
            <w:pPr>
              <w:pStyle w:val="TAL"/>
              <w:rPr>
                <w:lang w:eastAsia="zh-CN"/>
              </w:rPr>
            </w:pPr>
            <w:proofErr w:type="spellStart"/>
            <w:r w:rsidRPr="000A0A5F">
              <w:rPr>
                <w:rFonts w:cs="Arial"/>
                <w:szCs w:val="18"/>
              </w:rPr>
              <w:t>MultiMedia</w:t>
            </w:r>
            <w:proofErr w:type="spellEnd"/>
          </w:p>
        </w:tc>
      </w:tr>
      <w:tr w:rsidR="00C66597" w:rsidRPr="000A0A5F" w14:paraId="2BD78B50" w14:textId="77777777" w:rsidTr="00FC69AF">
        <w:tc>
          <w:tcPr>
            <w:tcW w:w="934" w:type="pct"/>
            <w:shd w:val="clear" w:color="auto" w:fill="auto"/>
            <w:tcMar>
              <w:top w:w="0" w:type="dxa"/>
              <w:left w:w="108" w:type="dxa"/>
              <w:bottom w:w="0" w:type="dxa"/>
              <w:right w:w="108" w:type="dxa"/>
            </w:tcMar>
          </w:tcPr>
          <w:p w14:paraId="033695C2" w14:textId="77777777" w:rsidR="00C66597" w:rsidRPr="000A0A5F" w:rsidRDefault="00C66597" w:rsidP="00FC69AF">
            <w:pPr>
              <w:pStyle w:val="TAL"/>
              <w:rPr>
                <w:lang w:eastAsia="zh-CN"/>
              </w:rPr>
            </w:pPr>
            <w:proofErr w:type="spellStart"/>
            <w:r w:rsidRPr="000A0A5F">
              <w:rPr>
                <w:lang w:eastAsia="zh-CN"/>
              </w:rPr>
              <w:t>appliedQosRef</w:t>
            </w:r>
            <w:proofErr w:type="spellEnd"/>
          </w:p>
        </w:tc>
        <w:tc>
          <w:tcPr>
            <w:tcW w:w="879" w:type="pct"/>
            <w:shd w:val="clear" w:color="auto" w:fill="auto"/>
            <w:tcMar>
              <w:top w:w="0" w:type="dxa"/>
              <w:left w:w="108" w:type="dxa"/>
              <w:bottom w:w="0" w:type="dxa"/>
              <w:right w:w="108" w:type="dxa"/>
            </w:tcMar>
          </w:tcPr>
          <w:p w14:paraId="601BF6D6" w14:textId="77777777" w:rsidR="00C66597" w:rsidRPr="000A0A5F" w:rsidRDefault="00C66597" w:rsidP="00FC69AF">
            <w:pPr>
              <w:pStyle w:val="TAL"/>
              <w:rPr>
                <w:lang w:eastAsia="zh-CN"/>
              </w:rPr>
            </w:pPr>
            <w:r w:rsidRPr="000A0A5F">
              <w:rPr>
                <w:lang w:eastAsia="zh-CN"/>
              </w:rPr>
              <w:t>string</w:t>
            </w:r>
          </w:p>
        </w:tc>
        <w:tc>
          <w:tcPr>
            <w:tcW w:w="600" w:type="pct"/>
            <w:shd w:val="clear" w:color="auto" w:fill="auto"/>
            <w:tcMar>
              <w:top w:w="0" w:type="dxa"/>
              <w:left w:w="108" w:type="dxa"/>
              <w:bottom w:w="0" w:type="dxa"/>
              <w:right w:w="108" w:type="dxa"/>
            </w:tcMar>
          </w:tcPr>
          <w:p w14:paraId="2BD954E6" w14:textId="77777777" w:rsidR="00C66597" w:rsidRPr="000A0A5F" w:rsidRDefault="00C66597" w:rsidP="00FC69AF">
            <w:pPr>
              <w:pStyle w:val="TAL"/>
              <w:rPr>
                <w:lang w:eastAsia="zh-CN"/>
              </w:rPr>
            </w:pPr>
            <w:r w:rsidRPr="000A0A5F">
              <w:rPr>
                <w:lang w:eastAsia="zh-CN"/>
              </w:rPr>
              <w:t>0..1</w:t>
            </w:r>
          </w:p>
        </w:tc>
        <w:tc>
          <w:tcPr>
            <w:tcW w:w="1941" w:type="pct"/>
            <w:shd w:val="clear" w:color="auto" w:fill="auto"/>
            <w:tcMar>
              <w:top w:w="0" w:type="dxa"/>
              <w:left w:w="108" w:type="dxa"/>
              <w:bottom w:w="0" w:type="dxa"/>
              <w:right w:w="108" w:type="dxa"/>
            </w:tcMar>
          </w:tcPr>
          <w:p w14:paraId="4B9ACE46" w14:textId="77777777" w:rsidR="00C66597" w:rsidRPr="000A0A5F" w:rsidRDefault="00C66597" w:rsidP="00FC69AF">
            <w:pPr>
              <w:pStyle w:val="TAL"/>
            </w:pPr>
            <w:r w:rsidRPr="000A0A5F">
              <w:rPr>
                <w:lang w:eastAsia="zh-CN"/>
              </w:rPr>
              <w:t xml:space="preserve">The currently applied QoS reference (or applied </w:t>
            </w:r>
            <w:r w:rsidRPr="000A0A5F">
              <w:rPr>
                <w:lang w:eastAsia="fr-FR"/>
              </w:rPr>
              <w:t xml:space="preserve">individual QoS parameter </w:t>
            </w:r>
            <w:r w:rsidRPr="000A0A5F">
              <w:rPr>
                <w:rFonts w:eastAsia="Times New Roman"/>
                <w:lang w:val="en-US"/>
              </w:rPr>
              <w:t>set, if</w:t>
            </w:r>
            <w:r w:rsidRPr="000A0A5F">
              <w:rPr>
                <w:rFonts w:cs="Arial"/>
              </w:rPr>
              <w:t xml:space="preserve"> AltQosWithIndParams_5G is supported)</w:t>
            </w:r>
            <w:r w:rsidRPr="000A0A5F">
              <w:rPr>
                <w:lang w:eastAsia="zh-CN"/>
              </w:rPr>
              <w:t>. Applicable for event</w:t>
            </w:r>
            <w:r w:rsidRPr="000A0A5F">
              <w:t xml:space="preserve"> QOS_NOT_GUARANTEED or SUCCESSFUL_RESOURCES_ALLOCATION.</w:t>
            </w:r>
          </w:p>
          <w:p w14:paraId="0CE841A7" w14:textId="77777777" w:rsidR="00C66597" w:rsidRPr="000A0A5F" w:rsidRDefault="00C66597" w:rsidP="00FC69AF">
            <w:pPr>
              <w:pStyle w:val="TAL"/>
            </w:pPr>
            <w:r w:rsidRPr="000A0A5F">
              <w:t>When it is omitted and the "event" attribute is QOS_NOT_GUARANTEED, the event report indicates that the lowest priority alternative QoS profile could not be fulfilled either.</w:t>
            </w:r>
          </w:p>
        </w:tc>
        <w:tc>
          <w:tcPr>
            <w:tcW w:w="646" w:type="pct"/>
          </w:tcPr>
          <w:p w14:paraId="452B5E90" w14:textId="77777777" w:rsidR="00C66597" w:rsidRPr="000A0A5F" w:rsidRDefault="00C66597" w:rsidP="00FC69AF">
            <w:pPr>
              <w:pStyle w:val="TAL"/>
              <w:rPr>
                <w:lang w:eastAsia="zh-CN"/>
              </w:rPr>
            </w:pPr>
            <w:r w:rsidRPr="000A0A5F">
              <w:rPr>
                <w:rFonts w:eastAsia="Times New Roman"/>
              </w:rPr>
              <w:t xml:space="preserve">AlternativeQoS_5G, </w:t>
            </w:r>
            <w:r w:rsidRPr="000A0A5F">
              <w:rPr>
                <w:rFonts w:cs="Arial"/>
              </w:rPr>
              <w:t>AltQosWithIndParams_5G</w:t>
            </w:r>
          </w:p>
        </w:tc>
      </w:tr>
      <w:tr w:rsidR="00C66597" w:rsidRPr="000A0A5F" w14:paraId="6CF29DD3" w14:textId="77777777" w:rsidTr="00FC69AF">
        <w:tc>
          <w:tcPr>
            <w:tcW w:w="934" w:type="pct"/>
            <w:shd w:val="clear" w:color="auto" w:fill="auto"/>
            <w:tcMar>
              <w:top w:w="0" w:type="dxa"/>
              <w:left w:w="108" w:type="dxa"/>
              <w:bottom w:w="0" w:type="dxa"/>
              <w:right w:w="108" w:type="dxa"/>
            </w:tcMar>
          </w:tcPr>
          <w:p w14:paraId="07083D1B" w14:textId="77777777" w:rsidR="00C66597" w:rsidRPr="000A0A5F" w:rsidRDefault="00C66597" w:rsidP="00FC69AF">
            <w:pPr>
              <w:pStyle w:val="TAL"/>
              <w:rPr>
                <w:lang w:eastAsia="zh-CN"/>
              </w:rPr>
            </w:pPr>
            <w:proofErr w:type="spellStart"/>
            <w:r w:rsidRPr="000A0A5F">
              <w:t>altQosNotSuppInd</w:t>
            </w:r>
            <w:proofErr w:type="spellEnd"/>
          </w:p>
        </w:tc>
        <w:tc>
          <w:tcPr>
            <w:tcW w:w="879" w:type="pct"/>
            <w:shd w:val="clear" w:color="auto" w:fill="auto"/>
            <w:tcMar>
              <w:top w:w="0" w:type="dxa"/>
              <w:left w:w="108" w:type="dxa"/>
              <w:bottom w:w="0" w:type="dxa"/>
              <w:right w:w="108" w:type="dxa"/>
            </w:tcMar>
          </w:tcPr>
          <w:p w14:paraId="621CDB65" w14:textId="77777777" w:rsidR="00C66597" w:rsidRPr="000A0A5F" w:rsidRDefault="00C66597" w:rsidP="00FC69AF">
            <w:pPr>
              <w:pStyle w:val="TAL"/>
              <w:rPr>
                <w:lang w:eastAsia="zh-CN"/>
              </w:rPr>
            </w:pPr>
            <w:proofErr w:type="spellStart"/>
            <w:r w:rsidRPr="000A0A5F">
              <w:rPr>
                <w:lang w:eastAsia="zh-CN"/>
              </w:rPr>
              <w:t>boolean</w:t>
            </w:r>
            <w:proofErr w:type="spellEnd"/>
          </w:p>
        </w:tc>
        <w:tc>
          <w:tcPr>
            <w:tcW w:w="600" w:type="pct"/>
            <w:shd w:val="clear" w:color="auto" w:fill="auto"/>
            <w:tcMar>
              <w:top w:w="0" w:type="dxa"/>
              <w:left w:w="108" w:type="dxa"/>
              <w:bottom w:w="0" w:type="dxa"/>
              <w:right w:w="108" w:type="dxa"/>
            </w:tcMar>
          </w:tcPr>
          <w:p w14:paraId="0819A070" w14:textId="77777777" w:rsidR="00C66597" w:rsidRPr="000A0A5F" w:rsidRDefault="00C66597" w:rsidP="00FC69AF">
            <w:pPr>
              <w:pStyle w:val="TAL"/>
              <w:rPr>
                <w:lang w:eastAsia="zh-CN"/>
              </w:rPr>
            </w:pPr>
            <w:r w:rsidRPr="000A0A5F">
              <w:rPr>
                <w:lang w:eastAsia="zh-CN"/>
              </w:rPr>
              <w:t>0..1</w:t>
            </w:r>
          </w:p>
        </w:tc>
        <w:tc>
          <w:tcPr>
            <w:tcW w:w="1941" w:type="pct"/>
            <w:shd w:val="clear" w:color="auto" w:fill="auto"/>
            <w:tcMar>
              <w:top w:w="0" w:type="dxa"/>
              <w:left w:w="108" w:type="dxa"/>
              <w:bottom w:w="0" w:type="dxa"/>
              <w:right w:w="108" w:type="dxa"/>
            </w:tcMar>
          </w:tcPr>
          <w:p w14:paraId="5A2CADFF" w14:textId="77777777" w:rsidR="00C66597" w:rsidRPr="000A0A5F" w:rsidRDefault="00C66597" w:rsidP="00FC69AF">
            <w:pPr>
              <w:pStyle w:val="TAL"/>
              <w:rPr>
                <w:lang w:eastAsia="zh-CN"/>
              </w:rPr>
            </w:pPr>
            <w:r w:rsidRPr="000A0A5F">
              <w:t>It may be set to true when the "event" attribute is QOS_NOT_GUARANTEED to indicate that alternative service requirements are not supported by the access network. The default value false shall apply if the attribute is not present.</w:t>
            </w:r>
          </w:p>
        </w:tc>
        <w:tc>
          <w:tcPr>
            <w:tcW w:w="646" w:type="pct"/>
          </w:tcPr>
          <w:p w14:paraId="7F1BEA26" w14:textId="77777777" w:rsidR="00C66597" w:rsidRPr="000A0A5F" w:rsidRDefault="00C66597" w:rsidP="00FC69AF">
            <w:pPr>
              <w:pStyle w:val="TAL"/>
            </w:pPr>
            <w:proofErr w:type="spellStart"/>
            <w:r w:rsidRPr="000A0A5F">
              <w:rPr>
                <w:lang w:eastAsia="zh-CN"/>
              </w:rPr>
              <w:t>AltQoSProfiles</w:t>
            </w:r>
            <w:r w:rsidRPr="000A0A5F">
              <w:t>SupportReport</w:t>
            </w:r>
            <w:proofErr w:type="spellEnd"/>
            <w:r>
              <w:t>, GMEC</w:t>
            </w:r>
          </w:p>
        </w:tc>
      </w:tr>
      <w:tr w:rsidR="00C66597" w:rsidRPr="000A0A5F" w14:paraId="27FC629B" w14:textId="77777777" w:rsidTr="00FC69AF">
        <w:tc>
          <w:tcPr>
            <w:tcW w:w="934" w:type="pct"/>
            <w:shd w:val="clear" w:color="auto" w:fill="auto"/>
            <w:tcMar>
              <w:top w:w="0" w:type="dxa"/>
              <w:left w:w="108" w:type="dxa"/>
              <w:bottom w:w="0" w:type="dxa"/>
              <w:right w:w="108" w:type="dxa"/>
            </w:tcMar>
          </w:tcPr>
          <w:p w14:paraId="329DA8C1" w14:textId="77777777" w:rsidR="00C66597" w:rsidRPr="000A0A5F" w:rsidRDefault="00C66597" w:rsidP="00FC69AF">
            <w:pPr>
              <w:pStyle w:val="TAL"/>
              <w:rPr>
                <w:lang w:eastAsia="zh-CN"/>
              </w:rPr>
            </w:pPr>
            <w:proofErr w:type="spellStart"/>
            <w:r w:rsidRPr="000A0A5F">
              <w:rPr>
                <w:lang w:eastAsia="zh-CN"/>
              </w:rPr>
              <w:t>plmnId</w:t>
            </w:r>
            <w:proofErr w:type="spellEnd"/>
          </w:p>
        </w:tc>
        <w:tc>
          <w:tcPr>
            <w:tcW w:w="879" w:type="pct"/>
            <w:shd w:val="clear" w:color="auto" w:fill="auto"/>
            <w:tcMar>
              <w:top w:w="0" w:type="dxa"/>
              <w:left w:w="108" w:type="dxa"/>
              <w:bottom w:w="0" w:type="dxa"/>
              <w:right w:w="108" w:type="dxa"/>
            </w:tcMar>
          </w:tcPr>
          <w:p w14:paraId="655FCCC0" w14:textId="77777777" w:rsidR="00C66597" w:rsidRPr="000A0A5F" w:rsidRDefault="00C66597" w:rsidP="00FC69AF">
            <w:pPr>
              <w:pStyle w:val="TAL"/>
              <w:rPr>
                <w:lang w:eastAsia="zh-CN"/>
              </w:rPr>
            </w:pPr>
            <w:proofErr w:type="spellStart"/>
            <w:r w:rsidRPr="000A0A5F">
              <w:rPr>
                <w:lang w:eastAsia="zh-CN"/>
              </w:rPr>
              <w:t>PlmnIdNid</w:t>
            </w:r>
            <w:proofErr w:type="spellEnd"/>
          </w:p>
        </w:tc>
        <w:tc>
          <w:tcPr>
            <w:tcW w:w="600" w:type="pct"/>
            <w:shd w:val="clear" w:color="auto" w:fill="auto"/>
            <w:tcMar>
              <w:top w:w="0" w:type="dxa"/>
              <w:left w:w="108" w:type="dxa"/>
              <w:bottom w:w="0" w:type="dxa"/>
              <w:right w:w="108" w:type="dxa"/>
            </w:tcMar>
          </w:tcPr>
          <w:p w14:paraId="273EDD62" w14:textId="77777777" w:rsidR="00C66597" w:rsidRPr="000A0A5F" w:rsidRDefault="00C66597" w:rsidP="00FC69AF">
            <w:pPr>
              <w:pStyle w:val="TAL"/>
              <w:rPr>
                <w:lang w:eastAsia="zh-CN"/>
              </w:rPr>
            </w:pPr>
            <w:r w:rsidRPr="000A0A5F">
              <w:rPr>
                <w:lang w:eastAsia="zh-CN"/>
              </w:rPr>
              <w:t>0..1</w:t>
            </w:r>
          </w:p>
        </w:tc>
        <w:tc>
          <w:tcPr>
            <w:tcW w:w="1941" w:type="pct"/>
            <w:shd w:val="clear" w:color="auto" w:fill="auto"/>
            <w:tcMar>
              <w:top w:w="0" w:type="dxa"/>
              <w:left w:w="108" w:type="dxa"/>
              <w:bottom w:w="0" w:type="dxa"/>
              <w:right w:w="108" w:type="dxa"/>
            </w:tcMar>
          </w:tcPr>
          <w:p w14:paraId="31BFC734" w14:textId="77777777" w:rsidR="00C66597" w:rsidRDefault="00C66597" w:rsidP="00FC69AF">
            <w:pPr>
              <w:pStyle w:val="TAL"/>
              <w:rPr>
                <w:lang w:eastAsia="zh-CN"/>
              </w:rPr>
            </w:pPr>
            <w:r>
              <w:rPr>
                <w:lang w:eastAsia="zh-CN"/>
              </w:rPr>
              <w:t xml:space="preserve">Contains the </w:t>
            </w:r>
            <w:r w:rsidRPr="000A0A5F">
              <w:rPr>
                <w:lang w:eastAsia="zh-CN"/>
              </w:rPr>
              <w:t>PLMN Identifier or the SNPN Identifier.</w:t>
            </w:r>
          </w:p>
          <w:p w14:paraId="2549DE20" w14:textId="77777777" w:rsidR="00C66597" w:rsidRPr="000A0A5F" w:rsidRDefault="00C66597" w:rsidP="00FC69AF">
            <w:pPr>
              <w:pStyle w:val="TAL"/>
              <w:rPr>
                <w:lang w:eastAsia="zh-CN"/>
              </w:rPr>
            </w:pPr>
          </w:p>
          <w:p w14:paraId="1DDB2900" w14:textId="77777777" w:rsidR="00C66597" w:rsidRPr="000A0A5F" w:rsidRDefault="00C66597" w:rsidP="00FC69AF">
            <w:pPr>
              <w:pStyle w:val="TAL"/>
              <w:rPr>
                <w:lang w:eastAsia="zh-CN"/>
              </w:rPr>
            </w:pPr>
            <w:r>
              <w:rPr>
                <w:lang w:eastAsia="zh-CN"/>
              </w:rPr>
              <w:t>This attribute</w:t>
            </w:r>
            <w:r w:rsidRPr="000A0A5F">
              <w:rPr>
                <w:lang w:eastAsia="zh-CN"/>
              </w:rPr>
              <w:t xml:space="preserve"> may be present when the reported event is "PLMN_CHG" and </w:t>
            </w:r>
            <w:r>
              <w:rPr>
                <w:lang w:eastAsia="zh-CN"/>
              </w:rPr>
              <w:t>it</w:t>
            </w:r>
            <w:r w:rsidRPr="000A0A5F">
              <w:rPr>
                <w:lang w:eastAsia="zh-CN"/>
              </w:rPr>
              <w:t xml:space="preserve"> is allowed to be </w:t>
            </w:r>
            <w:r>
              <w:rPr>
                <w:lang w:eastAsia="zh-CN"/>
              </w:rPr>
              <w:t>exposed</w:t>
            </w:r>
            <w:r w:rsidRPr="000A0A5F">
              <w:rPr>
                <w:lang w:eastAsia="zh-CN"/>
              </w:rPr>
              <w:t xml:space="preserve"> to the AF based on the local policy or local configuration.</w:t>
            </w:r>
          </w:p>
        </w:tc>
        <w:tc>
          <w:tcPr>
            <w:tcW w:w="646" w:type="pct"/>
          </w:tcPr>
          <w:p w14:paraId="7BC0A164" w14:textId="77777777" w:rsidR="00C66597" w:rsidRPr="000A0A5F" w:rsidRDefault="00C66597" w:rsidP="00FC69AF">
            <w:pPr>
              <w:pStyle w:val="TAL"/>
            </w:pPr>
            <w:r w:rsidRPr="000A0A5F">
              <w:t>enNB_5G</w:t>
            </w:r>
            <w:r>
              <w:t>, GMEC</w:t>
            </w:r>
          </w:p>
        </w:tc>
      </w:tr>
      <w:tr w:rsidR="00C66597" w:rsidRPr="000A0A5F" w14:paraId="7EAAF1BD" w14:textId="77777777" w:rsidTr="00FC69AF">
        <w:tc>
          <w:tcPr>
            <w:tcW w:w="934" w:type="pct"/>
            <w:shd w:val="clear" w:color="auto" w:fill="auto"/>
            <w:tcMar>
              <w:top w:w="0" w:type="dxa"/>
              <w:left w:w="108" w:type="dxa"/>
              <w:bottom w:w="0" w:type="dxa"/>
              <w:right w:w="108" w:type="dxa"/>
            </w:tcMar>
          </w:tcPr>
          <w:p w14:paraId="185F8FBB" w14:textId="77777777" w:rsidR="00C66597" w:rsidRPr="000A0A5F" w:rsidRDefault="00C66597" w:rsidP="00FC69AF">
            <w:pPr>
              <w:pStyle w:val="TAL"/>
              <w:rPr>
                <w:lang w:eastAsia="zh-CN"/>
              </w:rPr>
            </w:pPr>
            <w:proofErr w:type="spellStart"/>
            <w:r w:rsidRPr="000A0A5F">
              <w:rPr>
                <w:lang w:eastAsia="zh-CN"/>
              </w:rPr>
              <w:t>qosMonReports</w:t>
            </w:r>
            <w:proofErr w:type="spellEnd"/>
          </w:p>
        </w:tc>
        <w:tc>
          <w:tcPr>
            <w:tcW w:w="879" w:type="pct"/>
            <w:shd w:val="clear" w:color="auto" w:fill="auto"/>
            <w:tcMar>
              <w:top w:w="0" w:type="dxa"/>
              <w:left w:w="108" w:type="dxa"/>
              <w:bottom w:w="0" w:type="dxa"/>
              <w:right w:w="108" w:type="dxa"/>
            </w:tcMar>
          </w:tcPr>
          <w:p w14:paraId="2519ADFC" w14:textId="77777777" w:rsidR="00C66597" w:rsidRPr="000A0A5F" w:rsidRDefault="00C66597" w:rsidP="00FC69AF">
            <w:pPr>
              <w:pStyle w:val="TAL"/>
              <w:rPr>
                <w:lang w:eastAsia="zh-CN"/>
              </w:rPr>
            </w:pPr>
            <w:r w:rsidRPr="000A0A5F">
              <w:rPr>
                <w:lang w:eastAsia="zh-CN"/>
              </w:rPr>
              <w:t>array(</w:t>
            </w:r>
            <w:proofErr w:type="spellStart"/>
            <w:r w:rsidRPr="000A0A5F">
              <w:rPr>
                <w:lang w:eastAsia="zh-CN"/>
              </w:rPr>
              <w:t>QosMonitoringReport</w:t>
            </w:r>
            <w:proofErr w:type="spellEnd"/>
            <w:r w:rsidRPr="000A0A5F">
              <w:rPr>
                <w:lang w:eastAsia="zh-CN"/>
              </w:rPr>
              <w:t>)</w:t>
            </w:r>
          </w:p>
        </w:tc>
        <w:tc>
          <w:tcPr>
            <w:tcW w:w="600" w:type="pct"/>
            <w:shd w:val="clear" w:color="auto" w:fill="auto"/>
            <w:tcMar>
              <w:top w:w="0" w:type="dxa"/>
              <w:left w:w="108" w:type="dxa"/>
              <w:bottom w:w="0" w:type="dxa"/>
              <w:right w:w="108" w:type="dxa"/>
            </w:tcMar>
          </w:tcPr>
          <w:p w14:paraId="65346719" w14:textId="77777777" w:rsidR="00C66597" w:rsidRPr="000A0A5F" w:rsidRDefault="00C66597" w:rsidP="00FC69AF">
            <w:pPr>
              <w:pStyle w:val="TAL"/>
              <w:rPr>
                <w:lang w:eastAsia="zh-CN"/>
              </w:rPr>
            </w:pPr>
            <w:r w:rsidRPr="000A0A5F">
              <w:rPr>
                <w:lang w:eastAsia="zh-CN"/>
              </w:rPr>
              <w:t>0..N</w:t>
            </w:r>
          </w:p>
        </w:tc>
        <w:tc>
          <w:tcPr>
            <w:tcW w:w="1941" w:type="pct"/>
            <w:shd w:val="clear" w:color="auto" w:fill="auto"/>
            <w:tcMar>
              <w:top w:w="0" w:type="dxa"/>
              <w:left w:w="108" w:type="dxa"/>
              <w:bottom w:w="0" w:type="dxa"/>
              <w:right w:w="108" w:type="dxa"/>
            </w:tcMar>
          </w:tcPr>
          <w:p w14:paraId="26642005" w14:textId="77777777" w:rsidR="00C66597" w:rsidRDefault="00C66597" w:rsidP="00FC69AF">
            <w:pPr>
              <w:pStyle w:val="TAL"/>
              <w:rPr>
                <w:lang w:eastAsia="zh-CN"/>
              </w:rPr>
            </w:pPr>
            <w:r w:rsidRPr="000A0A5F">
              <w:rPr>
                <w:lang w:eastAsia="zh-CN"/>
              </w:rPr>
              <w:t>Contains the QoS Monitoring Reporting information</w:t>
            </w:r>
            <w:r>
              <w:rPr>
                <w:lang w:eastAsia="zh-CN"/>
              </w:rPr>
              <w:t xml:space="preserve"> f</w:t>
            </w:r>
            <w:r>
              <w:t>or packet delay</w:t>
            </w:r>
            <w:r w:rsidRPr="000A0A5F">
              <w:rPr>
                <w:lang w:eastAsia="zh-CN"/>
              </w:rPr>
              <w:t>.</w:t>
            </w:r>
            <w:r>
              <w:rPr>
                <w:lang w:eastAsia="zh-CN"/>
              </w:rPr>
              <w:t xml:space="preserve"> </w:t>
            </w:r>
            <w:r w:rsidRPr="000A0A5F">
              <w:rPr>
                <w:rFonts w:cs="Arial"/>
                <w:szCs w:val="18"/>
              </w:rPr>
              <w:t xml:space="preserve">It shall be present when the notified event is </w:t>
            </w:r>
            <w:r w:rsidRPr="000A0A5F">
              <w:t xml:space="preserve">"QOS_MONITORING" and </w:t>
            </w:r>
            <w:r>
              <w:t>packet delay</w:t>
            </w:r>
            <w:r w:rsidRPr="000A0A5F">
              <w:t xml:space="preserve"> measurement</w:t>
            </w:r>
            <w:r>
              <w:t xml:space="preserve"> error</w:t>
            </w:r>
            <w:r w:rsidRPr="000A0A5F">
              <w:t xml:space="preserve"> </w:t>
            </w:r>
            <w:r>
              <w:t xml:space="preserve">or packet delay measurements </w:t>
            </w:r>
            <w:r w:rsidRPr="000A0A5F">
              <w:t xml:space="preserve">are </w:t>
            </w:r>
            <w:proofErr w:type="gramStart"/>
            <w:r w:rsidRPr="000A0A5F">
              <w:t>available.</w:t>
            </w:r>
            <w:r w:rsidRPr="000A0A5F">
              <w:rPr>
                <w:lang w:eastAsia="zh-CN"/>
              </w:rPr>
              <w:t>.</w:t>
            </w:r>
            <w:proofErr w:type="gramEnd"/>
          </w:p>
          <w:p w14:paraId="6A2D35E8" w14:textId="77777777" w:rsidR="00C66597" w:rsidRDefault="00C66597" w:rsidP="00FC69AF">
            <w:pPr>
              <w:pStyle w:val="TAL"/>
            </w:pPr>
          </w:p>
          <w:p w14:paraId="6379FA2B" w14:textId="77777777" w:rsidR="00C66597" w:rsidRPr="000A0A5F" w:rsidRDefault="00C66597" w:rsidP="00FC69AF">
            <w:pPr>
              <w:pStyle w:val="TAL"/>
              <w:rPr>
                <w:lang w:eastAsia="zh-CN"/>
              </w:rPr>
            </w:pPr>
            <w:r>
              <w:t xml:space="preserve">Only the </w:t>
            </w:r>
            <w:r w:rsidRPr="000A0A5F">
              <w:t>"</w:t>
            </w:r>
            <w:proofErr w:type="spellStart"/>
            <w:r w:rsidRPr="000A0A5F">
              <w:t>ulDelays</w:t>
            </w:r>
            <w:proofErr w:type="spellEnd"/>
            <w:r w:rsidRPr="000A0A5F">
              <w:t>"</w:t>
            </w:r>
            <w:r>
              <w:t xml:space="preserve">, </w:t>
            </w:r>
            <w:r w:rsidRPr="000A0A5F">
              <w:t>"</w:t>
            </w:r>
            <w:proofErr w:type="spellStart"/>
            <w:r>
              <w:t>d</w:t>
            </w:r>
            <w:r w:rsidRPr="000A0A5F">
              <w:t>lDelays</w:t>
            </w:r>
            <w:proofErr w:type="spellEnd"/>
            <w:r w:rsidRPr="000A0A5F">
              <w:t>"</w:t>
            </w:r>
            <w:r>
              <w:t xml:space="preserve"> and/or </w:t>
            </w:r>
            <w:r w:rsidRPr="000A0A5F">
              <w:t>"</w:t>
            </w:r>
            <w:proofErr w:type="spellStart"/>
            <w:r w:rsidRPr="000A0A5F">
              <w:t>rtDelays</w:t>
            </w:r>
            <w:proofErr w:type="spellEnd"/>
            <w:r w:rsidRPr="000A0A5F">
              <w:t>"</w:t>
            </w:r>
            <w:r>
              <w:t xml:space="preserve"> attributes, or the </w:t>
            </w:r>
            <w:r w:rsidRPr="000A0A5F">
              <w:t>"</w:t>
            </w:r>
            <w:proofErr w:type="spellStart"/>
            <w:r>
              <w:t>pdmf</w:t>
            </w:r>
            <w:proofErr w:type="spellEnd"/>
            <w:r w:rsidRPr="000A0A5F">
              <w:t>"</w:t>
            </w:r>
            <w:r>
              <w:t xml:space="preserve"> attribute in </w:t>
            </w:r>
            <w:proofErr w:type="spellStart"/>
            <w:r>
              <w:rPr>
                <w:lang w:eastAsia="zh-CN"/>
              </w:rPr>
              <w:t>QosMonitoringReport</w:t>
            </w:r>
            <w:proofErr w:type="spellEnd"/>
            <w:r>
              <w:t xml:space="preserve"> may be present.</w:t>
            </w:r>
          </w:p>
        </w:tc>
        <w:tc>
          <w:tcPr>
            <w:tcW w:w="646" w:type="pct"/>
          </w:tcPr>
          <w:p w14:paraId="597F2B3F" w14:textId="77777777" w:rsidR="00C66597" w:rsidRPr="000A0A5F" w:rsidRDefault="00C66597" w:rsidP="00FC69AF">
            <w:pPr>
              <w:pStyle w:val="TAL"/>
            </w:pPr>
            <w:r w:rsidRPr="000A0A5F">
              <w:rPr>
                <w:rFonts w:cs="Arial"/>
                <w:szCs w:val="18"/>
              </w:rPr>
              <w:t>QoSMonitoring_5G</w:t>
            </w:r>
            <w:r>
              <w:rPr>
                <w:rFonts w:cs="Arial"/>
                <w:szCs w:val="18"/>
              </w:rPr>
              <w:t xml:space="preserve">, </w:t>
            </w:r>
            <w:r>
              <w:t>GMEC</w:t>
            </w:r>
          </w:p>
        </w:tc>
      </w:tr>
      <w:tr w:rsidR="00C66597" w:rsidRPr="000A0A5F" w14:paraId="51AA20DC" w14:textId="77777777" w:rsidTr="00FC69AF">
        <w:tc>
          <w:tcPr>
            <w:tcW w:w="934" w:type="pct"/>
            <w:shd w:val="clear" w:color="auto" w:fill="auto"/>
            <w:tcMar>
              <w:top w:w="0" w:type="dxa"/>
              <w:left w:w="108" w:type="dxa"/>
              <w:bottom w:w="0" w:type="dxa"/>
              <w:right w:w="108" w:type="dxa"/>
            </w:tcMar>
          </w:tcPr>
          <w:p w14:paraId="7F08E867" w14:textId="77777777" w:rsidR="00C66597" w:rsidRPr="000A0A5F" w:rsidRDefault="00C66597" w:rsidP="00FC69AF">
            <w:pPr>
              <w:pStyle w:val="TAL"/>
              <w:rPr>
                <w:lang w:eastAsia="zh-CN"/>
              </w:rPr>
            </w:pPr>
            <w:proofErr w:type="spellStart"/>
            <w:r w:rsidRPr="000A0A5F">
              <w:rPr>
                <w:rFonts w:hint="eastAsia"/>
                <w:lang w:val="en-US" w:eastAsia="zh-CN"/>
              </w:rPr>
              <w:t>pdv</w:t>
            </w:r>
            <w:r w:rsidRPr="000A0A5F">
              <w:rPr>
                <w:lang w:eastAsia="zh-CN"/>
              </w:rPr>
              <w:t>MonReports</w:t>
            </w:r>
            <w:proofErr w:type="spellEnd"/>
          </w:p>
        </w:tc>
        <w:tc>
          <w:tcPr>
            <w:tcW w:w="879" w:type="pct"/>
            <w:shd w:val="clear" w:color="auto" w:fill="auto"/>
            <w:tcMar>
              <w:top w:w="0" w:type="dxa"/>
              <w:left w:w="108" w:type="dxa"/>
              <w:bottom w:w="0" w:type="dxa"/>
              <w:right w:w="108" w:type="dxa"/>
            </w:tcMar>
          </w:tcPr>
          <w:p w14:paraId="13C8A44B" w14:textId="77777777" w:rsidR="00C66597" w:rsidRPr="000A0A5F" w:rsidRDefault="00C66597" w:rsidP="00FC69AF">
            <w:pPr>
              <w:pStyle w:val="TAL"/>
              <w:rPr>
                <w:lang w:eastAsia="zh-CN"/>
              </w:rPr>
            </w:pPr>
            <w:r w:rsidRPr="000A0A5F">
              <w:rPr>
                <w:lang w:eastAsia="zh-CN"/>
              </w:rPr>
              <w:t>array(</w:t>
            </w:r>
            <w:proofErr w:type="spellStart"/>
            <w:r w:rsidRPr="000A0A5F">
              <w:rPr>
                <w:rFonts w:hint="eastAsia"/>
                <w:lang w:val="en-US" w:eastAsia="zh-CN"/>
              </w:rPr>
              <w:t>Pdv</w:t>
            </w:r>
            <w:r w:rsidRPr="000A0A5F">
              <w:rPr>
                <w:lang w:eastAsia="zh-CN"/>
              </w:rPr>
              <w:t>MonitoringReport</w:t>
            </w:r>
            <w:proofErr w:type="spellEnd"/>
            <w:r w:rsidRPr="000A0A5F">
              <w:rPr>
                <w:lang w:eastAsia="zh-CN"/>
              </w:rPr>
              <w:t>)</w:t>
            </w:r>
          </w:p>
        </w:tc>
        <w:tc>
          <w:tcPr>
            <w:tcW w:w="600" w:type="pct"/>
            <w:shd w:val="clear" w:color="auto" w:fill="auto"/>
            <w:tcMar>
              <w:top w:w="0" w:type="dxa"/>
              <w:left w:w="108" w:type="dxa"/>
              <w:bottom w:w="0" w:type="dxa"/>
              <w:right w:w="108" w:type="dxa"/>
            </w:tcMar>
          </w:tcPr>
          <w:p w14:paraId="135381E1" w14:textId="77777777" w:rsidR="00C66597" w:rsidRPr="000A0A5F" w:rsidRDefault="00C66597" w:rsidP="00FC69AF">
            <w:pPr>
              <w:pStyle w:val="TAL"/>
              <w:rPr>
                <w:lang w:eastAsia="zh-CN"/>
              </w:rPr>
            </w:pPr>
            <w:r w:rsidRPr="000A0A5F">
              <w:rPr>
                <w:lang w:eastAsia="zh-CN"/>
              </w:rPr>
              <w:t>0..N</w:t>
            </w:r>
          </w:p>
        </w:tc>
        <w:tc>
          <w:tcPr>
            <w:tcW w:w="1941" w:type="pct"/>
            <w:shd w:val="clear" w:color="auto" w:fill="auto"/>
            <w:tcMar>
              <w:top w:w="0" w:type="dxa"/>
              <w:left w:w="108" w:type="dxa"/>
              <w:bottom w:w="0" w:type="dxa"/>
              <w:right w:w="108" w:type="dxa"/>
            </w:tcMar>
          </w:tcPr>
          <w:p w14:paraId="05AA43CC" w14:textId="77777777" w:rsidR="00C66597" w:rsidRPr="000A0A5F" w:rsidRDefault="00C66597" w:rsidP="00FC69AF">
            <w:pPr>
              <w:pStyle w:val="TAL"/>
              <w:rPr>
                <w:lang w:eastAsia="zh-CN"/>
              </w:rPr>
            </w:pPr>
            <w:r w:rsidRPr="000A0A5F">
              <w:rPr>
                <w:lang w:eastAsia="zh-CN"/>
              </w:rPr>
              <w:t xml:space="preserve">Contains the </w:t>
            </w:r>
            <w:r w:rsidRPr="000A0A5F">
              <w:rPr>
                <w:rFonts w:hint="eastAsia"/>
                <w:lang w:val="en-US" w:eastAsia="zh-CN"/>
              </w:rPr>
              <w:t>PDV</w:t>
            </w:r>
            <w:r w:rsidRPr="000A0A5F">
              <w:rPr>
                <w:lang w:eastAsia="zh-CN"/>
              </w:rPr>
              <w:t xml:space="preserve"> Monitoring Reporting information.</w:t>
            </w:r>
            <w:r>
              <w:rPr>
                <w:lang w:eastAsia="zh-CN"/>
              </w:rPr>
              <w:t xml:space="preserve"> </w:t>
            </w:r>
            <w:r w:rsidRPr="000A0A5F">
              <w:rPr>
                <w:rFonts w:cs="Arial"/>
                <w:szCs w:val="18"/>
              </w:rPr>
              <w:t xml:space="preserve">It shall be present when the notified event is </w:t>
            </w:r>
            <w:r w:rsidRPr="000A0A5F">
              <w:t xml:space="preserve">"PACK_DELAY_VAR" and </w:t>
            </w:r>
            <w:r>
              <w:t>packet delay variations</w:t>
            </w:r>
            <w:r w:rsidRPr="000A0A5F">
              <w:t xml:space="preserve"> measurements are available.</w:t>
            </w:r>
          </w:p>
          <w:p w14:paraId="6FF79F48" w14:textId="77777777" w:rsidR="00C66597" w:rsidRPr="000A0A5F" w:rsidRDefault="00C66597" w:rsidP="00FC69AF">
            <w:pPr>
              <w:pStyle w:val="TAL"/>
              <w:rPr>
                <w:lang w:eastAsia="zh-CN"/>
              </w:rPr>
            </w:pPr>
            <w:r w:rsidRPr="000A0A5F">
              <w:rPr>
                <w:lang w:eastAsia="zh-CN"/>
              </w:rPr>
              <w:t>(</w:t>
            </w:r>
            <w:r w:rsidRPr="000A0A5F">
              <w:t>NOTE 3</w:t>
            </w:r>
            <w:r w:rsidRPr="000A0A5F">
              <w:rPr>
                <w:lang w:eastAsia="zh-CN"/>
              </w:rPr>
              <w:t>)</w:t>
            </w:r>
          </w:p>
        </w:tc>
        <w:tc>
          <w:tcPr>
            <w:tcW w:w="646" w:type="pct"/>
          </w:tcPr>
          <w:p w14:paraId="09A67383" w14:textId="77777777" w:rsidR="00C66597" w:rsidRPr="000A0A5F" w:rsidRDefault="00C66597" w:rsidP="00FC69AF">
            <w:pPr>
              <w:pStyle w:val="TAL"/>
              <w:rPr>
                <w:rFonts w:cs="Arial"/>
                <w:szCs w:val="18"/>
              </w:rPr>
            </w:pPr>
            <w:proofErr w:type="spellStart"/>
            <w:r w:rsidRPr="000A0A5F">
              <w:rPr>
                <w:rFonts w:hint="eastAsia"/>
                <w:lang w:eastAsia="zh-CN"/>
              </w:rPr>
              <w:t>EnQoSMon</w:t>
            </w:r>
            <w:proofErr w:type="spellEnd"/>
            <w:r>
              <w:rPr>
                <w:lang w:eastAsia="zh-CN"/>
              </w:rPr>
              <w:t xml:space="preserve">, </w:t>
            </w:r>
            <w:r>
              <w:t>GMEC</w:t>
            </w:r>
          </w:p>
        </w:tc>
      </w:tr>
      <w:tr w:rsidR="00C66597" w:rsidRPr="000A0A5F" w14:paraId="39D7362D" w14:textId="77777777" w:rsidTr="00FC69AF">
        <w:tc>
          <w:tcPr>
            <w:tcW w:w="934" w:type="pct"/>
            <w:shd w:val="clear" w:color="auto" w:fill="auto"/>
            <w:tcMar>
              <w:top w:w="0" w:type="dxa"/>
              <w:left w:w="108" w:type="dxa"/>
              <w:bottom w:w="0" w:type="dxa"/>
              <w:right w:w="108" w:type="dxa"/>
            </w:tcMar>
          </w:tcPr>
          <w:p w14:paraId="06BB8193" w14:textId="77777777" w:rsidR="00C66597" w:rsidRPr="000A0A5F" w:rsidRDefault="00C66597" w:rsidP="00FC69AF">
            <w:pPr>
              <w:pStyle w:val="TAL"/>
              <w:rPr>
                <w:lang w:eastAsia="zh-CN"/>
              </w:rPr>
            </w:pPr>
            <w:proofErr w:type="spellStart"/>
            <w:r w:rsidRPr="000A0A5F">
              <w:rPr>
                <w:lang w:eastAsia="zh-CN"/>
              </w:rPr>
              <w:t>ratType</w:t>
            </w:r>
            <w:proofErr w:type="spellEnd"/>
          </w:p>
        </w:tc>
        <w:tc>
          <w:tcPr>
            <w:tcW w:w="879" w:type="pct"/>
            <w:shd w:val="clear" w:color="auto" w:fill="auto"/>
            <w:tcMar>
              <w:top w:w="0" w:type="dxa"/>
              <w:left w:w="108" w:type="dxa"/>
              <w:bottom w:w="0" w:type="dxa"/>
              <w:right w:w="108" w:type="dxa"/>
            </w:tcMar>
          </w:tcPr>
          <w:p w14:paraId="62669C39" w14:textId="77777777" w:rsidR="00C66597" w:rsidRPr="000A0A5F" w:rsidRDefault="00C66597" w:rsidP="00FC69AF">
            <w:pPr>
              <w:pStyle w:val="TAL"/>
              <w:rPr>
                <w:lang w:eastAsia="zh-CN"/>
              </w:rPr>
            </w:pPr>
            <w:proofErr w:type="spellStart"/>
            <w:r w:rsidRPr="000A0A5F">
              <w:rPr>
                <w:lang w:eastAsia="zh-CN"/>
              </w:rPr>
              <w:t>RatType</w:t>
            </w:r>
            <w:proofErr w:type="spellEnd"/>
          </w:p>
        </w:tc>
        <w:tc>
          <w:tcPr>
            <w:tcW w:w="600" w:type="pct"/>
            <w:shd w:val="clear" w:color="auto" w:fill="auto"/>
            <w:tcMar>
              <w:top w:w="0" w:type="dxa"/>
              <w:left w:w="108" w:type="dxa"/>
              <w:bottom w:w="0" w:type="dxa"/>
              <w:right w:w="108" w:type="dxa"/>
            </w:tcMar>
          </w:tcPr>
          <w:p w14:paraId="15841CEA" w14:textId="77777777" w:rsidR="00C66597" w:rsidRPr="000A0A5F" w:rsidRDefault="00C66597" w:rsidP="00FC69AF">
            <w:pPr>
              <w:pStyle w:val="TAL"/>
              <w:rPr>
                <w:lang w:eastAsia="zh-CN"/>
              </w:rPr>
            </w:pPr>
            <w:r w:rsidRPr="000A0A5F">
              <w:rPr>
                <w:lang w:eastAsia="zh-CN"/>
              </w:rPr>
              <w:t>0..1</w:t>
            </w:r>
          </w:p>
        </w:tc>
        <w:tc>
          <w:tcPr>
            <w:tcW w:w="1941" w:type="pct"/>
            <w:shd w:val="clear" w:color="auto" w:fill="auto"/>
            <w:tcMar>
              <w:top w:w="0" w:type="dxa"/>
              <w:left w:w="108" w:type="dxa"/>
              <w:bottom w:w="0" w:type="dxa"/>
              <w:right w:w="108" w:type="dxa"/>
            </w:tcMar>
          </w:tcPr>
          <w:p w14:paraId="0855E732" w14:textId="77777777" w:rsidR="00C66597" w:rsidRDefault="00C66597" w:rsidP="00FC69AF">
            <w:pPr>
              <w:pStyle w:val="TAL"/>
              <w:rPr>
                <w:lang w:eastAsia="zh-CN"/>
              </w:rPr>
            </w:pPr>
            <w:r>
              <w:rPr>
                <w:lang w:eastAsia="zh-CN"/>
              </w:rPr>
              <w:t xml:space="preserve">Contains the </w:t>
            </w:r>
            <w:r w:rsidRPr="000A0A5F">
              <w:rPr>
                <w:lang w:eastAsia="zh-CN"/>
              </w:rPr>
              <w:t>RAT type</w:t>
            </w:r>
            <w:r>
              <w:rPr>
                <w:lang w:eastAsia="zh-CN"/>
              </w:rPr>
              <w:t>.</w:t>
            </w:r>
          </w:p>
          <w:p w14:paraId="629326C1" w14:textId="77777777" w:rsidR="00C66597" w:rsidRDefault="00C66597" w:rsidP="00FC69AF">
            <w:pPr>
              <w:pStyle w:val="TAL"/>
              <w:rPr>
                <w:lang w:eastAsia="zh-CN"/>
              </w:rPr>
            </w:pPr>
          </w:p>
          <w:p w14:paraId="42429FCB" w14:textId="77777777" w:rsidR="00C66597" w:rsidRPr="000A0A5F" w:rsidRDefault="00C66597" w:rsidP="00FC69AF">
            <w:pPr>
              <w:pStyle w:val="TAL"/>
              <w:rPr>
                <w:lang w:eastAsia="zh-CN"/>
              </w:rPr>
            </w:pPr>
            <w:r>
              <w:rPr>
                <w:lang w:eastAsia="zh-CN"/>
              </w:rPr>
              <w:t>This attribute</w:t>
            </w:r>
            <w:r w:rsidRPr="000A0A5F">
              <w:rPr>
                <w:lang w:eastAsia="zh-CN"/>
              </w:rPr>
              <w:t xml:space="preserve"> may be present if applicable, the notified event is "ACCESS_TYPE_CHANGE" and </w:t>
            </w:r>
            <w:r>
              <w:rPr>
                <w:lang w:eastAsia="zh-CN"/>
              </w:rPr>
              <w:t>it</w:t>
            </w:r>
            <w:r w:rsidRPr="000A0A5F">
              <w:rPr>
                <w:lang w:eastAsia="zh-CN"/>
              </w:rPr>
              <w:t xml:space="preserve"> is allowed to be exposed to the AF based on the local policy or local configuration.</w:t>
            </w:r>
          </w:p>
        </w:tc>
        <w:tc>
          <w:tcPr>
            <w:tcW w:w="646" w:type="pct"/>
          </w:tcPr>
          <w:p w14:paraId="10F8F4E2" w14:textId="77777777" w:rsidR="00C66597" w:rsidRPr="000A0A5F" w:rsidRDefault="00C66597" w:rsidP="00FC69AF">
            <w:pPr>
              <w:pStyle w:val="TAL"/>
              <w:rPr>
                <w:rFonts w:cs="Arial"/>
                <w:szCs w:val="18"/>
              </w:rPr>
            </w:pPr>
            <w:r w:rsidRPr="000A0A5F">
              <w:rPr>
                <w:rFonts w:cs="Arial"/>
                <w:szCs w:val="18"/>
              </w:rPr>
              <w:t>enNB_5G</w:t>
            </w:r>
            <w:r>
              <w:rPr>
                <w:rFonts w:cs="Arial"/>
                <w:szCs w:val="18"/>
              </w:rPr>
              <w:t xml:space="preserve">, </w:t>
            </w:r>
            <w:r>
              <w:t>GMEC</w:t>
            </w:r>
          </w:p>
        </w:tc>
      </w:tr>
      <w:tr w:rsidR="00C66597" w:rsidRPr="000A0A5F" w14:paraId="4BE984EF" w14:textId="77777777" w:rsidTr="00FC69AF">
        <w:tc>
          <w:tcPr>
            <w:tcW w:w="934" w:type="pct"/>
            <w:shd w:val="clear" w:color="auto" w:fill="auto"/>
            <w:tcMar>
              <w:top w:w="0" w:type="dxa"/>
              <w:left w:w="108" w:type="dxa"/>
              <w:bottom w:w="0" w:type="dxa"/>
              <w:right w:w="108" w:type="dxa"/>
            </w:tcMar>
          </w:tcPr>
          <w:p w14:paraId="10463F68" w14:textId="77777777" w:rsidR="00C66597" w:rsidRPr="000A0A5F" w:rsidRDefault="00C66597" w:rsidP="00FC69AF">
            <w:pPr>
              <w:pStyle w:val="TAL"/>
              <w:rPr>
                <w:lang w:eastAsia="zh-CN"/>
              </w:rPr>
            </w:pPr>
            <w:proofErr w:type="spellStart"/>
            <w:r w:rsidRPr="000A0A5F">
              <w:t>batOffsetInfo</w:t>
            </w:r>
            <w:proofErr w:type="spellEnd"/>
          </w:p>
        </w:tc>
        <w:tc>
          <w:tcPr>
            <w:tcW w:w="879" w:type="pct"/>
            <w:shd w:val="clear" w:color="auto" w:fill="auto"/>
            <w:tcMar>
              <w:top w:w="0" w:type="dxa"/>
              <w:left w:w="108" w:type="dxa"/>
              <w:bottom w:w="0" w:type="dxa"/>
              <w:right w:w="108" w:type="dxa"/>
            </w:tcMar>
          </w:tcPr>
          <w:p w14:paraId="71FB3133" w14:textId="77777777" w:rsidR="00C66597" w:rsidRPr="000A0A5F" w:rsidRDefault="00C66597" w:rsidP="00FC69AF">
            <w:pPr>
              <w:pStyle w:val="TAL"/>
              <w:rPr>
                <w:lang w:eastAsia="zh-CN"/>
              </w:rPr>
            </w:pPr>
            <w:proofErr w:type="spellStart"/>
            <w:r w:rsidRPr="000A0A5F">
              <w:rPr>
                <w:lang w:eastAsia="zh-CN"/>
              </w:rPr>
              <w:t>BatOffsetInfo</w:t>
            </w:r>
            <w:proofErr w:type="spellEnd"/>
          </w:p>
        </w:tc>
        <w:tc>
          <w:tcPr>
            <w:tcW w:w="600" w:type="pct"/>
            <w:shd w:val="clear" w:color="auto" w:fill="auto"/>
            <w:tcMar>
              <w:top w:w="0" w:type="dxa"/>
              <w:left w:w="108" w:type="dxa"/>
              <w:bottom w:w="0" w:type="dxa"/>
              <w:right w:w="108" w:type="dxa"/>
            </w:tcMar>
          </w:tcPr>
          <w:p w14:paraId="4C9B691D" w14:textId="77777777" w:rsidR="00C66597" w:rsidRPr="000A0A5F" w:rsidRDefault="00C66597" w:rsidP="00FC69AF">
            <w:pPr>
              <w:pStyle w:val="TAL"/>
              <w:rPr>
                <w:lang w:eastAsia="zh-CN"/>
              </w:rPr>
            </w:pPr>
            <w:r w:rsidRPr="000A0A5F">
              <w:rPr>
                <w:lang w:eastAsia="zh-CN"/>
              </w:rPr>
              <w:t>0..1</w:t>
            </w:r>
          </w:p>
        </w:tc>
        <w:tc>
          <w:tcPr>
            <w:tcW w:w="1941" w:type="pct"/>
            <w:shd w:val="clear" w:color="auto" w:fill="auto"/>
            <w:tcMar>
              <w:top w:w="0" w:type="dxa"/>
              <w:left w:w="108" w:type="dxa"/>
              <w:bottom w:w="0" w:type="dxa"/>
              <w:right w:w="108" w:type="dxa"/>
            </w:tcMar>
          </w:tcPr>
          <w:p w14:paraId="011C537B" w14:textId="77777777" w:rsidR="00C66597" w:rsidRPr="000A0A5F" w:rsidRDefault="00C66597" w:rsidP="00FC69AF">
            <w:pPr>
              <w:pStyle w:val="TAL"/>
              <w:rPr>
                <w:lang w:eastAsia="zh-CN"/>
              </w:rPr>
            </w:pPr>
            <w:r w:rsidRPr="000A0A5F">
              <w:rPr>
                <w:rFonts w:cs="Arial"/>
                <w:szCs w:val="18"/>
                <w:lang w:eastAsia="zh-CN"/>
              </w:rPr>
              <w:t>The BAT offset and the optionally adjusted periodicity.</w:t>
            </w:r>
          </w:p>
        </w:tc>
        <w:tc>
          <w:tcPr>
            <w:tcW w:w="646" w:type="pct"/>
          </w:tcPr>
          <w:p w14:paraId="36BB5646" w14:textId="77777777" w:rsidR="00C66597" w:rsidRPr="000A0A5F" w:rsidRDefault="00C66597" w:rsidP="00FC69AF">
            <w:pPr>
              <w:pStyle w:val="TAL"/>
              <w:rPr>
                <w:rFonts w:cs="Arial"/>
                <w:szCs w:val="18"/>
              </w:rPr>
            </w:pPr>
            <w:proofErr w:type="spellStart"/>
            <w:r w:rsidRPr="000A0A5F">
              <w:t>EnTSCAC</w:t>
            </w:r>
            <w:proofErr w:type="spellEnd"/>
          </w:p>
        </w:tc>
      </w:tr>
      <w:tr w:rsidR="00C66597" w:rsidRPr="000A0A5F" w14:paraId="1F238621" w14:textId="77777777" w:rsidTr="00FC69AF">
        <w:tc>
          <w:tcPr>
            <w:tcW w:w="934" w:type="pct"/>
            <w:shd w:val="clear" w:color="auto" w:fill="auto"/>
            <w:tcMar>
              <w:top w:w="0" w:type="dxa"/>
              <w:left w:w="108" w:type="dxa"/>
              <w:bottom w:w="0" w:type="dxa"/>
              <w:right w:w="108" w:type="dxa"/>
            </w:tcMar>
          </w:tcPr>
          <w:p w14:paraId="589DB165" w14:textId="77777777" w:rsidR="00C66597" w:rsidRDefault="00C66597" w:rsidP="00FC69AF">
            <w:pPr>
              <w:pStyle w:val="TAL"/>
              <w:rPr>
                <w:lang w:eastAsia="zh-CN"/>
              </w:rPr>
            </w:pPr>
            <w:proofErr w:type="spellStart"/>
            <w:r>
              <w:rPr>
                <w:rFonts w:hint="eastAsia"/>
                <w:lang w:eastAsia="zh-CN"/>
              </w:rPr>
              <w:lastRenderedPageBreak/>
              <w:t>a</w:t>
            </w:r>
            <w:r>
              <w:rPr>
                <w:lang w:eastAsia="zh-CN"/>
              </w:rPr>
              <w:t>ggrDataRateRpts</w:t>
            </w:r>
            <w:proofErr w:type="spellEnd"/>
          </w:p>
        </w:tc>
        <w:tc>
          <w:tcPr>
            <w:tcW w:w="879" w:type="pct"/>
            <w:shd w:val="clear" w:color="auto" w:fill="auto"/>
            <w:tcMar>
              <w:top w:w="0" w:type="dxa"/>
              <w:left w:w="108" w:type="dxa"/>
              <w:bottom w:w="0" w:type="dxa"/>
              <w:right w:w="108" w:type="dxa"/>
            </w:tcMar>
          </w:tcPr>
          <w:p w14:paraId="34AB5119" w14:textId="77777777" w:rsidR="00C66597" w:rsidRDefault="00C66597" w:rsidP="00FC69AF">
            <w:pPr>
              <w:pStyle w:val="TAL"/>
              <w:rPr>
                <w:lang w:eastAsia="zh-CN"/>
              </w:rPr>
            </w:pPr>
            <w:r>
              <w:rPr>
                <w:lang w:eastAsia="zh-CN"/>
              </w:rPr>
              <w:t>array(</w:t>
            </w:r>
            <w:proofErr w:type="spellStart"/>
            <w:r>
              <w:rPr>
                <w:lang w:eastAsia="zh-CN"/>
              </w:rPr>
              <w:t>QosMonitoringReport</w:t>
            </w:r>
            <w:proofErr w:type="spellEnd"/>
            <w:r>
              <w:rPr>
                <w:lang w:eastAsia="zh-CN"/>
              </w:rPr>
              <w:t>)</w:t>
            </w:r>
          </w:p>
        </w:tc>
        <w:tc>
          <w:tcPr>
            <w:tcW w:w="600" w:type="pct"/>
            <w:shd w:val="clear" w:color="auto" w:fill="auto"/>
            <w:tcMar>
              <w:top w:w="0" w:type="dxa"/>
              <w:left w:w="108" w:type="dxa"/>
              <w:bottom w:w="0" w:type="dxa"/>
              <w:right w:w="108" w:type="dxa"/>
            </w:tcMar>
          </w:tcPr>
          <w:p w14:paraId="2B530B05" w14:textId="77777777" w:rsidR="00C66597" w:rsidRDefault="00C66597" w:rsidP="00FC69AF">
            <w:pPr>
              <w:pStyle w:val="TAL"/>
              <w:rPr>
                <w:lang w:eastAsia="zh-CN"/>
              </w:rPr>
            </w:pPr>
            <w:r>
              <w:rPr>
                <w:lang w:eastAsia="zh-CN"/>
              </w:rPr>
              <w:t>0..</w:t>
            </w:r>
            <w:r w:rsidRPr="000A0A5F">
              <w:rPr>
                <w:lang w:eastAsia="zh-CN"/>
              </w:rPr>
              <w:t>N</w:t>
            </w:r>
          </w:p>
        </w:tc>
        <w:tc>
          <w:tcPr>
            <w:tcW w:w="1941" w:type="pct"/>
            <w:shd w:val="clear" w:color="auto" w:fill="auto"/>
            <w:tcMar>
              <w:top w:w="0" w:type="dxa"/>
              <w:left w:w="108" w:type="dxa"/>
              <w:bottom w:w="0" w:type="dxa"/>
              <w:right w:w="108" w:type="dxa"/>
            </w:tcMar>
          </w:tcPr>
          <w:p w14:paraId="2BDA779D" w14:textId="77777777" w:rsidR="00C66597" w:rsidRDefault="00C66597" w:rsidP="00FC69AF">
            <w:pPr>
              <w:pStyle w:val="TAL"/>
            </w:pPr>
            <w:r>
              <w:rPr>
                <w:rFonts w:cs="Arial"/>
                <w:szCs w:val="18"/>
              </w:rPr>
              <w:t xml:space="preserve">Contains QoS Monitoring for </w:t>
            </w:r>
            <w:r>
              <w:t xml:space="preserve">aggregated </w:t>
            </w:r>
            <w:r>
              <w:rPr>
                <w:rFonts w:cs="Arial"/>
                <w:szCs w:val="18"/>
              </w:rPr>
              <w:t xml:space="preserve">data rate reporting information. It shall be present when the notified event is </w:t>
            </w:r>
            <w:r>
              <w:t>"QOS_MONITORING" and data rate measurements are available.</w:t>
            </w:r>
          </w:p>
          <w:p w14:paraId="772B8FBC" w14:textId="77777777" w:rsidR="00C66597" w:rsidRDefault="00C66597" w:rsidP="00FC69AF">
            <w:pPr>
              <w:pStyle w:val="TAL"/>
            </w:pPr>
          </w:p>
          <w:p w14:paraId="5D3606FF" w14:textId="77777777" w:rsidR="00C66597" w:rsidRDefault="00C66597" w:rsidP="00FC69AF">
            <w:pPr>
              <w:pStyle w:val="TAL"/>
              <w:rPr>
                <w:rFonts w:cs="Arial"/>
                <w:szCs w:val="18"/>
                <w:lang w:eastAsia="zh-CN"/>
              </w:rPr>
            </w:pPr>
            <w:r>
              <w:t xml:space="preserve">Only the </w:t>
            </w:r>
            <w:r w:rsidRPr="000A0A5F">
              <w:t>"</w:t>
            </w:r>
            <w:proofErr w:type="spellStart"/>
            <w:r>
              <w:t>ulAggrDataRate</w:t>
            </w:r>
            <w:proofErr w:type="spellEnd"/>
            <w:r w:rsidRPr="000A0A5F">
              <w:t>"</w:t>
            </w:r>
            <w:r>
              <w:t xml:space="preserve"> and/or </w:t>
            </w:r>
            <w:r w:rsidRPr="000A0A5F">
              <w:t>"</w:t>
            </w:r>
            <w:proofErr w:type="spellStart"/>
            <w:r>
              <w:t>dlAggrDataRate</w:t>
            </w:r>
            <w:proofErr w:type="spellEnd"/>
            <w:r w:rsidRPr="000A0A5F">
              <w:t>"</w:t>
            </w:r>
            <w:r>
              <w:t xml:space="preserve"> attributes in </w:t>
            </w:r>
            <w:proofErr w:type="spellStart"/>
            <w:r>
              <w:rPr>
                <w:lang w:eastAsia="zh-CN"/>
              </w:rPr>
              <w:t>QosMonitoringReport</w:t>
            </w:r>
            <w:proofErr w:type="spellEnd"/>
            <w:r>
              <w:t xml:space="preserve"> may be present.</w:t>
            </w:r>
          </w:p>
        </w:tc>
        <w:tc>
          <w:tcPr>
            <w:tcW w:w="646" w:type="pct"/>
          </w:tcPr>
          <w:p w14:paraId="7CB74D75" w14:textId="77777777" w:rsidR="00C66597" w:rsidRDefault="00C66597" w:rsidP="00FC69AF">
            <w:pPr>
              <w:pStyle w:val="TAL"/>
              <w:rPr>
                <w:noProof/>
              </w:rPr>
            </w:pPr>
            <w:r>
              <w:t>ListUE_5G, GMEC</w:t>
            </w:r>
          </w:p>
        </w:tc>
      </w:tr>
      <w:tr w:rsidR="00C66597" w:rsidRPr="000A0A5F" w14:paraId="1D8BC911" w14:textId="77777777" w:rsidTr="00FC69AF">
        <w:tc>
          <w:tcPr>
            <w:tcW w:w="934" w:type="pct"/>
            <w:shd w:val="clear" w:color="auto" w:fill="auto"/>
            <w:tcMar>
              <w:top w:w="0" w:type="dxa"/>
              <w:left w:w="108" w:type="dxa"/>
              <w:bottom w:w="0" w:type="dxa"/>
              <w:right w:w="108" w:type="dxa"/>
            </w:tcMar>
          </w:tcPr>
          <w:p w14:paraId="30DD66F2" w14:textId="77777777" w:rsidR="00C66597" w:rsidRPr="000A0A5F" w:rsidRDefault="00C66597" w:rsidP="00FC69AF">
            <w:pPr>
              <w:pStyle w:val="TAL"/>
            </w:pPr>
            <w:proofErr w:type="spellStart"/>
            <w:r w:rsidRPr="000A0A5F">
              <w:t>rttMonReports</w:t>
            </w:r>
            <w:proofErr w:type="spellEnd"/>
          </w:p>
        </w:tc>
        <w:tc>
          <w:tcPr>
            <w:tcW w:w="879" w:type="pct"/>
            <w:shd w:val="clear" w:color="auto" w:fill="auto"/>
            <w:tcMar>
              <w:top w:w="0" w:type="dxa"/>
              <w:left w:w="108" w:type="dxa"/>
              <w:bottom w:w="0" w:type="dxa"/>
              <w:right w:w="108" w:type="dxa"/>
            </w:tcMar>
          </w:tcPr>
          <w:p w14:paraId="38C32C47" w14:textId="77777777" w:rsidR="00C66597" w:rsidRPr="000A0A5F" w:rsidRDefault="00C66597" w:rsidP="00FC69AF">
            <w:pPr>
              <w:pStyle w:val="TAL"/>
              <w:rPr>
                <w:lang w:eastAsia="zh-CN"/>
              </w:rPr>
            </w:pPr>
            <w:r w:rsidRPr="000A0A5F">
              <w:rPr>
                <w:lang w:eastAsia="zh-CN"/>
              </w:rPr>
              <w:t>array(</w:t>
            </w:r>
            <w:proofErr w:type="spellStart"/>
            <w:r w:rsidRPr="000A0A5F">
              <w:rPr>
                <w:lang w:eastAsia="zh-CN"/>
              </w:rPr>
              <w:t>QosMonitoringReport</w:t>
            </w:r>
            <w:proofErr w:type="spellEnd"/>
            <w:r w:rsidRPr="000A0A5F">
              <w:rPr>
                <w:lang w:eastAsia="zh-CN"/>
              </w:rPr>
              <w:t>)</w:t>
            </w:r>
          </w:p>
        </w:tc>
        <w:tc>
          <w:tcPr>
            <w:tcW w:w="600" w:type="pct"/>
            <w:shd w:val="clear" w:color="auto" w:fill="auto"/>
            <w:tcMar>
              <w:top w:w="0" w:type="dxa"/>
              <w:left w:w="108" w:type="dxa"/>
              <w:bottom w:w="0" w:type="dxa"/>
              <w:right w:w="108" w:type="dxa"/>
            </w:tcMar>
          </w:tcPr>
          <w:p w14:paraId="32867BE2" w14:textId="77777777" w:rsidR="00C66597" w:rsidRPr="000A0A5F" w:rsidRDefault="00C66597" w:rsidP="00FC69AF">
            <w:pPr>
              <w:pStyle w:val="TAL"/>
              <w:rPr>
                <w:lang w:eastAsia="zh-CN"/>
              </w:rPr>
            </w:pPr>
            <w:r w:rsidRPr="000A0A5F">
              <w:rPr>
                <w:lang w:eastAsia="zh-CN"/>
              </w:rPr>
              <w:t>0..N</w:t>
            </w:r>
          </w:p>
        </w:tc>
        <w:tc>
          <w:tcPr>
            <w:tcW w:w="1941" w:type="pct"/>
            <w:shd w:val="clear" w:color="auto" w:fill="auto"/>
            <w:tcMar>
              <w:top w:w="0" w:type="dxa"/>
              <w:left w:w="108" w:type="dxa"/>
              <w:bottom w:w="0" w:type="dxa"/>
              <w:right w:w="108" w:type="dxa"/>
            </w:tcMar>
          </w:tcPr>
          <w:p w14:paraId="6C4B49A4" w14:textId="77777777" w:rsidR="00C66597" w:rsidRDefault="00C66597" w:rsidP="00FC69AF">
            <w:pPr>
              <w:pStyle w:val="TAL"/>
            </w:pPr>
            <w:r w:rsidRPr="000A0A5F">
              <w:rPr>
                <w:rFonts w:cs="Arial"/>
                <w:szCs w:val="18"/>
              </w:rPr>
              <w:t xml:space="preserve">Round-Trip delay for the indicated UL and DL QoS flows. It shall be present when the notified event is </w:t>
            </w:r>
            <w:r w:rsidRPr="000A0A5F">
              <w:t>"RT_DELAY_TWO_QOS_FLOWS".</w:t>
            </w:r>
          </w:p>
          <w:p w14:paraId="1F550FCB" w14:textId="77777777" w:rsidR="00C66597" w:rsidRDefault="00C66597" w:rsidP="00FC69AF">
            <w:pPr>
              <w:pStyle w:val="TAL"/>
            </w:pPr>
          </w:p>
          <w:p w14:paraId="1D4B91ED" w14:textId="77777777" w:rsidR="00C66597" w:rsidRPr="000A0A5F" w:rsidRDefault="00C66597" w:rsidP="00FC69AF">
            <w:pPr>
              <w:pStyle w:val="TAL"/>
              <w:rPr>
                <w:rFonts w:cs="Arial"/>
                <w:szCs w:val="18"/>
                <w:lang w:eastAsia="zh-CN"/>
              </w:rPr>
            </w:pPr>
            <w:r>
              <w:t xml:space="preserve">Only the </w:t>
            </w:r>
            <w:r w:rsidRPr="000A0A5F">
              <w:t>"</w:t>
            </w:r>
            <w:proofErr w:type="spellStart"/>
            <w:r w:rsidRPr="000A0A5F">
              <w:t>rtDelays</w:t>
            </w:r>
            <w:proofErr w:type="spellEnd"/>
            <w:r w:rsidRPr="000A0A5F">
              <w:t>"</w:t>
            </w:r>
            <w:r>
              <w:t xml:space="preserve"> attributes in </w:t>
            </w:r>
            <w:proofErr w:type="spellStart"/>
            <w:r>
              <w:rPr>
                <w:lang w:eastAsia="zh-CN"/>
              </w:rPr>
              <w:t>QosMonitoringReport</w:t>
            </w:r>
            <w:proofErr w:type="spellEnd"/>
            <w:r>
              <w:t xml:space="preserve"> may be present.</w:t>
            </w:r>
          </w:p>
        </w:tc>
        <w:tc>
          <w:tcPr>
            <w:tcW w:w="646" w:type="pct"/>
          </w:tcPr>
          <w:p w14:paraId="7729E6E5" w14:textId="77777777" w:rsidR="00C66597" w:rsidRPr="000A0A5F" w:rsidRDefault="00C66597" w:rsidP="00FC69AF">
            <w:pPr>
              <w:pStyle w:val="TAL"/>
            </w:pPr>
            <w:proofErr w:type="spellStart"/>
            <w:r w:rsidRPr="000A0A5F">
              <w:rPr>
                <w:rFonts w:hint="eastAsia"/>
                <w:lang w:eastAsia="zh-CN"/>
              </w:rPr>
              <w:t>EnQoSMon</w:t>
            </w:r>
            <w:proofErr w:type="spellEnd"/>
            <w:r>
              <w:rPr>
                <w:lang w:eastAsia="zh-CN"/>
              </w:rPr>
              <w:t xml:space="preserve">, </w:t>
            </w:r>
            <w:r>
              <w:t>GMEC</w:t>
            </w:r>
          </w:p>
        </w:tc>
      </w:tr>
      <w:tr w:rsidR="00C66597" w:rsidRPr="000A0A5F" w14:paraId="5B88A81D" w14:textId="77777777" w:rsidTr="00FC69AF">
        <w:tc>
          <w:tcPr>
            <w:tcW w:w="934" w:type="pct"/>
            <w:shd w:val="clear" w:color="auto" w:fill="auto"/>
            <w:tcMar>
              <w:top w:w="0" w:type="dxa"/>
              <w:left w:w="108" w:type="dxa"/>
              <w:bottom w:w="0" w:type="dxa"/>
              <w:right w:w="108" w:type="dxa"/>
            </w:tcMar>
          </w:tcPr>
          <w:p w14:paraId="16AD5DFB" w14:textId="77777777" w:rsidR="00C66597" w:rsidRPr="000A0A5F" w:rsidRDefault="00C66597" w:rsidP="00FC69AF">
            <w:pPr>
              <w:pStyle w:val="TAL"/>
            </w:pPr>
            <w:proofErr w:type="spellStart"/>
            <w:r w:rsidRPr="000A0A5F">
              <w:t>qosMonDatRateReps</w:t>
            </w:r>
            <w:proofErr w:type="spellEnd"/>
          </w:p>
        </w:tc>
        <w:tc>
          <w:tcPr>
            <w:tcW w:w="879" w:type="pct"/>
            <w:shd w:val="clear" w:color="auto" w:fill="auto"/>
            <w:tcMar>
              <w:top w:w="0" w:type="dxa"/>
              <w:left w:w="108" w:type="dxa"/>
              <w:bottom w:w="0" w:type="dxa"/>
              <w:right w:w="108" w:type="dxa"/>
            </w:tcMar>
          </w:tcPr>
          <w:p w14:paraId="13FB20A1" w14:textId="77777777" w:rsidR="00C66597" w:rsidRPr="000A0A5F" w:rsidRDefault="00C66597" w:rsidP="00FC69AF">
            <w:pPr>
              <w:pStyle w:val="TAL"/>
              <w:rPr>
                <w:lang w:eastAsia="zh-CN"/>
              </w:rPr>
            </w:pPr>
            <w:r w:rsidRPr="000A0A5F">
              <w:rPr>
                <w:lang w:eastAsia="zh-CN"/>
              </w:rPr>
              <w:t>array(</w:t>
            </w:r>
            <w:proofErr w:type="spellStart"/>
            <w:r w:rsidRPr="000A0A5F">
              <w:rPr>
                <w:lang w:eastAsia="zh-CN"/>
              </w:rPr>
              <w:t>QosMonitoringReport</w:t>
            </w:r>
            <w:proofErr w:type="spellEnd"/>
            <w:r w:rsidRPr="000A0A5F">
              <w:rPr>
                <w:lang w:eastAsia="zh-CN"/>
              </w:rPr>
              <w:t>)</w:t>
            </w:r>
          </w:p>
        </w:tc>
        <w:tc>
          <w:tcPr>
            <w:tcW w:w="600" w:type="pct"/>
            <w:shd w:val="clear" w:color="auto" w:fill="auto"/>
            <w:tcMar>
              <w:top w:w="0" w:type="dxa"/>
              <w:left w:w="108" w:type="dxa"/>
              <w:bottom w:w="0" w:type="dxa"/>
              <w:right w:w="108" w:type="dxa"/>
            </w:tcMar>
          </w:tcPr>
          <w:p w14:paraId="241F8E0B" w14:textId="06BDF885" w:rsidR="00C66597" w:rsidRPr="000A0A5F" w:rsidRDefault="00C66597" w:rsidP="00FC69AF">
            <w:pPr>
              <w:pStyle w:val="TAL"/>
              <w:rPr>
                <w:lang w:eastAsia="zh-CN"/>
              </w:rPr>
            </w:pPr>
            <w:r w:rsidRPr="000A0A5F">
              <w:rPr>
                <w:lang w:eastAsia="zh-CN"/>
              </w:rPr>
              <w:t>0..</w:t>
            </w:r>
            <w:ins w:id="160" w:author="Huawei" w:date="2024-09-24T09:26:00Z">
              <w:r w:rsidRPr="000A0A5F">
                <w:rPr>
                  <w:lang w:eastAsia="zh-CN"/>
                </w:rPr>
                <w:t>N</w:t>
              </w:r>
            </w:ins>
            <w:del w:id="161" w:author="Huawei" w:date="2024-09-24T09:26:00Z">
              <w:r w:rsidRPr="000A0A5F" w:rsidDel="00C66597">
                <w:rPr>
                  <w:lang w:eastAsia="zh-CN"/>
                </w:rPr>
                <w:delText>1</w:delText>
              </w:r>
            </w:del>
          </w:p>
        </w:tc>
        <w:tc>
          <w:tcPr>
            <w:tcW w:w="1941" w:type="pct"/>
            <w:shd w:val="clear" w:color="auto" w:fill="auto"/>
            <w:tcMar>
              <w:top w:w="0" w:type="dxa"/>
              <w:left w:w="108" w:type="dxa"/>
              <w:bottom w:w="0" w:type="dxa"/>
              <w:right w:w="108" w:type="dxa"/>
            </w:tcMar>
          </w:tcPr>
          <w:p w14:paraId="6998EF65" w14:textId="77777777" w:rsidR="00C66597" w:rsidRDefault="00C66597" w:rsidP="00FC69AF">
            <w:pPr>
              <w:pStyle w:val="TAL"/>
            </w:pPr>
            <w:r w:rsidRPr="000A0A5F">
              <w:rPr>
                <w:rFonts w:cs="Arial"/>
                <w:szCs w:val="18"/>
              </w:rPr>
              <w:t xml:space="preserve">Contains QoS Monitoring for data rate reporting information. It shall be present when the notified event is </w:t>
            </w:r>
            <w:r w:rsidRPr="000A0A5F">
              <w:t>"QOS_MONITORING" and data rate measurements are available.</w:t>
            </w:r>
          </w:p>
          <w:p w14:paraId="2B24E6C3" w14:textId="77777777" w:rsidR="00C66597" w:rsidRDefault="00C66597" w:rsidP="00FC69AF">
            <w:pPr>
              <w:pStyle w:val="TAL"/>
            </w:pPr>
          </w:p>
          <w:p w14:paraId="41B57DFD" w14:textId="77777777" w:rsidR="00C66597" w:rsidRPr="000A0A5F" w:rsidRDefault="00C66597" w:rsidP="00FC69AF">
            <w:pPr>
              <w:pStyle w:val="TAL"/>
              <w:rPr>
                <w:rFonts w:cs="Arial"/>
                <w:szCs w:val="18"/>
                <w:lang w:eastAsia="zh-CN"/>
              </w:rPr>
            </w:pPr>
            <w:r>
              <w:t xml:space="preserve">Only the </w:t>
            </w:r>
            <w:r w:rsidRPr="000A0A5F">
              <w:t>"</w:t>
            </w:r>
            <w:proofErr w:type="spellStart"/>
            <w:r w:rsidRPr="000A0A5F">
              <w:t>ulDataRate</w:t>
            </w:r>
            <w:proofErr w:type="spellEnd"/>
            <w:r w:rsidRPr="000A0A5F">
              <w:t>"</w:t>
            </w:r>
            <w:r>
              <w:t xml:space="preserve"> and/or </w:t>
            </w:r>
            <w:r w:rsidRPr="000A0A5F">
              <w:t>"</w:t>
            </w:r>
            <w:proofErr w:type="spellStart"/>
            <w:r>
              <w:t>d</w:t>
            </w:r>
            <w:r w:rsidRPr="000A0A5F">
              <w:t>lDataRate</w:t>
            </w:r>
            <w:proofErr w:type="spellEnd"/>
            <w:r w:rsidRPr="000A0A5F">
              <w:t>"</w:t>
            </w:r>
            <w:r>
              <w:t xml:space="preserve"> attributes in </w:t>
            </w:r>
            <w:proofErr w:type="spellStart"/>
            <w:r>
              <w:rPr>
                <w:lang w:eastAsia="zh-CN"/>
              </w:rPr>
              <w:t>QosMonitoringReport</w:t>
            </w:r>
            <w:proofErr w:type="spellEnd"/>
            <w:r>
              <w:t xml:space="preserve"> may be present.</w:t>
            </w:r>
          </w:p>
        </w:tc>
        <w:tc>
          <w:tcPr>
            <w:tcW w:w="646" w:type="pct"/>
          </w:tcPr>
          <w:p w14:paraId="6AAF20C2" w14:textId="77777777" w:rsidR="00C66597" w:rsidRPr="000A0A5F" w:rsidRDefault="00C66597" w:rsidP="00FC69AF">
            <w:pPr>
              <w:pStyle w:val="TAL"/>
            </w:pPr>
            <w:proofErr w:type="spellStart"/>
            <w:r w:rsidRPr="000A0A5F">
              <w:rPr>
                <w:rFonts w:hint="eastAsia"/>
                <w:lang w:eastAsia="zh-CN"/>
              </w:rPr>
              <w:t>EnQoSMon</w:t>
            </w:r>
            <w:proofErr w:type="spellEnd"/>
            <w:r>
              <w:rPr>
                <w:lang w:eastAsia="zh-CN"/>
              </w:rPr>
              <w:t xml:space="preserve">, </w:t>
            </w:r>
            <w:r>
              <w:t>GMEC</w:t>
            </w:r>
          </w:p>
        </w:tc>
      </w:tr>
      <w:tr w:rsidR="00C66597" w:rsidRPr="000A0A5F" w14:paraId="1B19625D" w14:textId="77777777" w:rsidTr="00FC69AF">
        <w:tc>
          <w:tcPr>
            <w:tcW w:w="934" w:type="pct"/>
            <w:shd w:val="clear" w:color="auto" w:fill="auto"/>
            <w:tcMar>
              <w:top w:w="0" w:type="dxa"/>
              <w:left w:w="108" w:type="dxa"/>
              <w:bottom w:w="0" w:type="dxa"/>
              <w:right w:w="108" w:type="dxa"/>
            </w:tcMar>
          </w:tcPr>
          <w:p w14:paraId="24A6411F" w14:textId="77777777" w:rsidR="00C66597" w:rsidRPr="000A0A5F" w:rsidRDefault="00C66597" w:rsidP="00FC69AF">
            <w:pPr>
              <w:pStyle w:val="TAL"/>
              <w:rPr>
                <w:lang w:eastAsia="zh-CN"/>
              </w:rPr>
            </w:pPr>
            <w:proofErr w:type="spellStart"/>
            <w:r w:rsidRPr="000A0A5F">
              <w:rPr>
                <w:lang w:eastAsia="zh-CN"/>
              </w:rPr>
              <w:t>qosMonConInfoReps</w:t>
            </w:r>
            <w:proofErr w:type="spellEnd"/>
          </w:p>
        </w:tc>
        <w:tc>
          <w:tcPr>
            <w:tcW w:w="879" w:type="pct"/>
            <w:shd w:val="clear" w:color="auto" w:fill="auto"/>
            <w:tcMar>
              <w:top w:w="0" w:type="dxa"/>
              <w:left w:w="108" w:type="dxa"/>
              <w:bottom w:w="0" w:type="dxa"/>
              <w:right w:w="108" w:type="dxa"/>
            </w:tcMar>
          </w:tcPr>
          <w:p w14:paraId="191CFAE9" w14:textId="77777777" w:rsidR="00C66597" w:rsidRPr="000A0A5F" w:rsidRDefault="00C66597" w:rsidP="00FC69AF">
            <w:pPr>
              <w:pStyle w:val="TAL"/>
              <w:rPr>
                <w:lang w:eastAsia="zh-CN"/>
              </w:rPr>
            </w:pPr>
            <w:r w:rsidRPr="000A0A5F">
              <w:rPr>
                <w:lang w:eastAsia="zh-CN"/>
              </w:rPr>
              <w:t>array(</w:t>
            </w:r>
            <w:proofErr w:type="spellStart"/>
            <w:r w:rsidRPr="000A0A5F">
              <w:t>QosMonitoringReport</w:t>
            </w:r>
            <w:proofErr w:type="spellEnd"/>
            <w:r w:rsidRPr="000A0A5F">
              <w:rPr>
                <w:lang w:eastAsia="zh-CN"/>
              </w:rPr>
              <w:t>)</w:t>
            </w:r>
          </w:p>
        </w:tc>
        <w:tc>
          <w:tcPr>
            <w:tcW w:w="600" w:type="pct"/>
            <w:shd w:val="clear" w:color="auto" w:fill="auto"/>
            <w:tcMar>
              <w:top w:w="0" w:type="dxa"/>
              <w:left w:w="108" w:type="dxa"/>
              <w:bottom w:w="0" w:type="dxa"/>
              <w:right w:w="108" w:type="dxa"/>
            </w:tcMar>
          </w:tcPr>
          <w:p w14:paraId="07D27C6A" w14:textId="77777777" w:rsidR="00C66597" w:rsidRPr="000A0A5F" w:rsidRDefault="00C66597" w:rsidP="00FC69AF">
            <w:pPr>
              <w:pStyle w:val="TAL"/>
              <w:rPr>
                <w:lang w:eastAsia="zh-CN"/>
              </w:rPr>
            </w:pPr>
            <w:r w:rsidRPr="000A0A5F">
              <w:rPr>
                <w:lang w:eastAsia="zh-CN"/>
              </w:rPr>
              <w:t>0..N</w:t>
            </w:r>
          </w:p>
        </w:tc>
        <w:tc>
          <w:tcPr>
            <w:tcW w:w="1941" w:type="pct"/>
            <w:shd w:val="clear" w:color="auto" w:fill="auto"/>
            <w:tcMar>
              <w:top w:w="0" w:type="dxa"/>
              <w:left w:w="108" w:type="dxa"/>
              <w:bottom w:w="0" w:type="dxa"/>
              <w:right w:w="108" w:type="dxa"/>
            </w:tcMar>
          </w:tcPr>
          <w:p w14:paraId="30FB91BA" w14:textId="77777777" w:rsidR="00C66597" w:rsidRDefault="00C66597" w:rsidP="00FC69AF">
            <w:pPr>
              <w:pStyle w:val="TAL"/>
            </w:pPr>
            <w:r w:rsidRPr="000A0A5F">
              <w:rPr>
                <w:rFonts w:cs="Arial"/>
                <w:szCs w:val="18"/>
              </w:rPr>
              <w:t xml:space="preserve">Contains QoS Monitoring for congestion information (ECN marking percentage). It shall be present when the notified event is </w:t>
            </w:r>
            <w:r w:rsidRPr="000A0A5F">
              <w:t>"QOS_MONITORING" and congestion measurements are available.</w:t>
            </w:r>
          </w:p>
          <w:p w14:paraId="3E124E48" w14:textId="77777777" w:rsidR="00C66597" w:rsidRDefault="00C66597" w:rsidP="00FC69AF">
            <w:pPr>
              <w:pStyle w:val="TAL"/>
            </w:pPr>
          </w:p>
          <w:p w14:paraId="5F520575" w14:textId="77777777" w:rsidR="00C66597" w:rsidRPr="000A0A5F" w:rsidRDefault="00C66597" w:rsidP="00FC69AF">
            <w:pPr>
              <w:pStyle w:val="TAL"/>
              <w:rPr>
                <w:rFonts w:cs="Arial"/>
                <w:szCs w:val="18"/>
                <w:lang w:eastAsia="zh-CN"/>
              </w:rPr>
            </w:pPr>
            <w:r>
              <w:t xml:space="preserve">Only the </w:t>
            </w:r>
            <w:r w:rsidRPr="000A0A5F">
              <w:t>"</w:t>
            </w:r>
            <w:proofErr w:type="spellStart"/>
            <w:r w:rsidRPr="000A0A5F">
              <w:t>ulConInfo</w:t>
            </w:r>
            <w:proofErr w:type="spellEnd"/>
            <w:r w:rsidRPr="000A0A5F">
              <w:t>"</w:t>
            </w:r>
            <w:r>
              <w:t xml:space="preserve"> and/or </w:t>
            </w:r>
            <w:r w:rsidRPr="000A0A5F">
              <w:t>"</w:t>
            </w:r>
            <w:proofErr w:type="spellStart"/>
            <w:r w:rsidRPr="000A0A5F">
              <w:t>dlConInfo</w:t>
            </w:r>
            <w:proofErr w:type="spellEnd"/>
            <w:r w:rsidRPr="000A0A5F">
              <w:t>"</w:t>
            </w:r>
            <w:r>
              <w:t xml:space="preserve"> attributes in </w:t>
            </w:r>
            <w:proofErr w:type="spellStart"/>
            <w:r>
              <w:rPr>
                <w:lang w:eastAsia="zh-CN"/>
              </w:rPr>
              <w:t>QosMonitoringReport</w:t>
            </w:r>
            <w:proofErr w:type="spellEnd"/>
            <w:r>
              <w:t xml:space="preserve"> may be present.</w:t>
            </w:r>
          </w:p>
        </w:tc>
        <w:tc>
          <w:tcPr>
            <w:tcW w:w="646" w:type="pct"/>
          </w:tcPr>
          <w:p w14:paraId="68A84985" w14:textId="77777777" w:rsidR="00C66597" w:rsidRPr="000A0A5F" w:rsidRDefault="00C66597" w:rsidP="00FC69AF">
            <w:pPr>
              <w:pStyle w:val="TAL"/>
            </w:pPr>
            <w:proofErr w:type="spellStart"/>
            <w:r w:rsidRPr="000A0A5F">
              <w:rPr>
                <w:rFonts w:hint="eastAsia"/>
                <w:lang w:eastAsia="zh-CN"/>
              </w:rPr>
              <w:t>EnQoSMon</w:t>
            </w:r>
            <w:proofErr w:type="spellEnd"/>
            <w:r>
              <w:rPr>
                <w:lang w:eastAsia="zh-CN"/>
              </w:rPr>
              <w:t xml:space="preserve">, </w:t>
            </w:r>
            <w:r>
              <w:t>GMEC</w:t>
            </w:r>
          </w:p>
        </w:tc>
      </w:tr>
      <w:tr w:rsidR="00C66597" w:rsidRPr="000A0A5F" w14:paraId="582702ED" w14:textId="77777777" w:rsidTr="00FC69AF">
        <w:tc>
          <w:tcPr>
            <w:tcW w:w="934" w:type="pct"/>
            <w:shd w:val="clear" w:color="auto" w:fill="auto"/>
            <w:tcMar>
              <w:top w:w="0" w:type="dxa"/>
              <w:left w:w="108" w:type="dxa"/>
              <w:bottom w:w="0" w:type="dxa"/>
              <w:right w:w="108" w:type="dxa"/>
            </w:tcMar>
          </w:tcPr>
          <w:p w14:paraId="37DF449B" w14:textId="77777777" w:rsidR="00C66597" w:rsidRPr="000A0A5F" w:rsidRDefault="00C66597" w:rsidP="00FC69AF">
            <w:pPr>
              <w:pStyle w:val="TAL"/>
              <w:rPr>
                <w:lang w:eastAsia="zh-CN"/>
              </w:rPr>
            </w:pPr>
            <w:proofErr w:type="spellStart"/>
            <w:r>
              <w:rPr>
                <w:lang w:eastAsia="zh-CN"/>
              </w:rPr>
              <w:t>qosMonCapRepo</w:t>
            </w:r>
            <w:proofErr w:type="spellEnd"/>
          </w:p>
        </w:tc>
        <w:tc>
          <w:tcPr>
            <w:tcW w:w="879" w:type="pct"/>
            <w:shd w:val="clear" w:color="auto" w:fill="auto"/>
            <w:tcMar>
              <w:top w:w="0" w:type="dxa"/>
              <w:left w:w="108" w:type="dxa"/>
              <w:bottom w:w="0" w:type="dxa"/>
              <w:right w:w="108" w:type="dxa"/>
            </w:tcMar>
          </w:tcPr>
          <w:p w14:paraId="0B57B857" w14:textId="77777777" w:rsidR="00C66597" w:rsidRPr="000A0A5F" w:rsidRDefault="00C66597" w:rsidP="00FC69AF">
            <w:pPr>
              <w:pStyle w:val="TAL"/>
              <w:rPr>
                <w:lang w:eastAsia="zh-CN"/>
              </w:rPr>
            </w:pPr>
            <w:proofErr w:type="spellStart"/>
            <w:r>
              <w:rPr>
                <w:lang w:eastAsia="zh-CN"/>
              </w:rPr>
              <w:t>NotifCap</w:t>
            </w:r>
            <w:proofErr w:type="spellEnd"/>
          </w:p>
        </w:tc>
        <w:tc>
          <w:tcPr>
            <w:tcW w:w="600" w:type="pct"/>
            <w:shd w:val="clear" w:color="auto" w:fill="auto"/>
            <w:tcMar>
              <w:top w:w="0" w:type="dxa"/>
              <w:left w:w="108" w:type="dxa"/>
              <w:bottom w:w="0" w:type="dxa"/>
              <w:right w:w="108" w:type="dxa"/>
            </w:tcMar>
          </w:tcPr>
          <w:p w14:paraId="3F47A6C4" w14:textId="77777777" w:rsidR="00C66597" w:rsidRPr="000A0A5F" w:rsidRDefault="00C66597" w:rsidP="00FC69AF">
            <w:pPr>
              <w:pStyle w:val="TAL"/>
              <w:rPr>
                <w:lang w:eastAsia="zh-CN"/>
              </w:rPr>
            </w:pPr>
            <w:r>
              <w:rPr>
                <w:lang w:eastAsia="zh-CN"/>
              </w:rPr>
              <w:t>0</w:t>
            </w:r>
            <w:r w:rsidRPr="003107D3">
              <w:rPr>
                <w:lang w:eastAsia="zh-CN"/>
              </w:rPr>
              <w:t>..</w:t>
            </w:r>
            <w:r>
              <w:rPr>
                <w:lang w:eastAsia="zh-CN"/>
              </w:rPr>
              <w:t>1</w:t>
            </w:r>
          </w:p>
        </w:tc>
        <w:tc>
          <w:tcPr>
            <w:tcW w:w="1941" w:type="pct"/>
            <w:shd w:val="clear" w:color="auto" w:fill="auto"/>
            <w:tcMar>
              <w:top w:w="0" w:type="dxa"/>
              <w:left w:w="108" w:type="dxa"/>
              <w:bottom w:w="0" w:type="dxa"/>
              <w:right w:w="108" w:type="dxa"/>
            </w:tcMar>
          </w:tcPr>
          <w:p w14:paraId="3AD579C8" w14:textId="77777777" w:rsidR="00C66597" w:rsidRDefault="00C66597" w:rsidP="00FC69AF">
            <w:pPr>
              <w:pStyle w:val="TAL"/>
              <w:rPr>
                <w:lang w:eastAsia="zh-CN"/>
              </w:rPr>
            </w:pPr>
            <w:r w:rsidRPr="00A148BB">
              <w:t>QoS Monitoring</w:t>
            </w:r>
            <w:r>
              <w:t xml:space="preserve"> notification</w:t>
            </w:r>
            <w:r w:rsidRPr="00A148BB">
              <w:t xml:space="preserve"> can be performed</w:t>
            </w:r>
            <w:r>
              <w:t xml:space="preserve"> or not</w:t>
            </w:r>
            <w:r w:rsidRPr="003107D3">
              <w:rPr>
                <w:lang w:eastAsia="zh-CN"/>
              </w:rPr>
              <w:t>.</w:t>
            </w:r>
          </w:p>
          <w:p w14:paraId="2AADB98F" w14:textId="77777777" w:rsidR="00C66597" w:rsidRPr="000A0A5F" w:rsidRDefault="00C66597" w:rsidP="00FC69AF">
            <w:pPr>
              <w:pStyle w:val="TAL"/>
              <w:rPr>
                <w:rFonts w:cs="Arial"/>
                <w:szCs w:val="18"/>
              </w:rPr>
            </w:pPr>
            <w:r>
              <w:rPr>
                <w:rFonts w:cs="Arial"/>
                <w:szCs w:val="18"/>
              </w:rPr>
              <w:t xml:space="preserve">It shall be present when the notified event is </w:t>
            </w:r>
            <w:r>
              <w:t>"QOS_MON_CAP_REPO".</w:t>
            </w:r>
          </w:p>
        </w:tc>
        <w:tc>
          <w:tcPr>
            <w:tcW w:w="646" w:type="pct"/>
          </w:tcPr>
          <w:p w14:paraId="65B47CDC" w14:textId="77777777" w:rsidR="00C66597" w:rsidRPr="000A0A5F" w:rsidRDefault="00C66597" w:rsidP="00FC69AF">
            <w:pPr>
              <w:pStyle w:val="TAL"/>
              <w:rPr>
                <w:lang w:eastAsia="zh-CN"/>
              </w:rPr>
            </w:pPr>
            <w:proofErr w:type="spellStart"/>
            <w:r>
              <w:rPr>
                <w:lang w:val="en-US"/>
              </w:rPr>
              <w:t>QoSMonCapRepo</w:t>
            </w:r>
            <w:proofErr w:type="spellEnd"/>
          </w:p>
        </w:tc>
      </w:tr>
      <w:tr w:rsidR="00C66597" w:rsidRPr="000A0A5F" w14:paraId="74CCF6C9" w14:textId="77777777" w:rsidTr="00FC69AF">
        <w:tc>
          <w:tcPr>
            <w:tcW w:w="5000" w:type="pct"/>
            <w:gridSpan w:val="5"/>
            <w:shd w:val="clear" w:color="auto" w:fill="auto"/>
            <w:tcMar>
              <w:top w:w="0" w:type="dxa"/>
              <w:left w:w="108" w:type="dxa"/>
              <w:bottom w:w="0" w:type="dxa"/>
              <w:right w:w="108" w:type="dxa"/>
            </w:tcMar>
          </w:tcPr>
          <w:p w14:paraId="6BA8135D" w14:textId="77777777" w:rsidR="00C66597" w:rsidRPr="000A0A5F" w:rsidRDefault="00C66597" w:rsidP="00FC69AF">
            <w:pPr>
              <w:pStyle w:val="TAN"/>
            </w:pPr>
            <w:r w:rsidRPr="000A0A5F">
              <w:t>NOTE 1:</w:t>
            </w:r>
            <w:r w:rsidRPr="000A0A5F">
              <w:tab/>
              <w:t>Properties marked with a feature as defined in clause 5.14.4 are applicable as described in clause 5.2.7. If no features are indicated, the related property applies for all the features.</w:t>
            </w:r>
          </w:p>
          <w:p w14:paraId="29FBCBC0" w14:textId="77777777" w:rsidR="00C66597" w:rsidRPr="000A0A5F" w:rsidRDefault="00C66597" w:rsidP="00FC69AF">
            <w:pPr>
              <w:pStyle w:val="TAN"/>
            </w:pPr>
            <w:r w:rsidRPr="000A0A5F">
              <w:t>NOTE 2:</w:t>
            </w:r>
            <w:r w:rsidRPr="000A0A5F">
              <w:tab/>
              <w:t>The attributes "</w:t>
            </w:r>
            <w:proofErr w:type="spellStart"/>
            <w:r w:rsidRPr="000A0A5F">
              <w:t>flowIds</w:t>
            </w:r>
            <w:proofErr w:type="spellEnd"/>
            <w:r w:rsidRPr="000A0A5F">
              <w:t>" and "</w:t>
            </w:r>
            <w:proofErr w:type="spellStart"/>
            <w:r w:rsidRPr="000A0A5F">
              <w:t>multiModFlows</w:t>
            </w:r>
            <w:proofErr w:type="spellEnd"/>
            <w:r w:rsidRPr="000A0A5F">
              <w:t>" are mutually exclusive.</w:t>
            </w:r>
          </w:p>
          <w:p w14:paraId="3BC44D0E" w14:textId="77777777" w:rsidR="00C66597" w:rsidRPr="000A0A5F" w:rsidRDefault="00C66597" w:rsidP="00FC69AF">
            <w:pPr>
              <w:pStyle w:val="TAN"/>
              <w:rPr>
                <w:lang w:eastAsia="zh-CN"/>
              </w:rPr>
            </w:pPr>
            <w:r w:rsidRPr="000A0A5F">
              <w:t>NOTE 3:</w:t>
            </w:r>
            <w:r w:rsidRPr="000A0A5F">
              <w:tab/>
              <w:t xml:space="preserve">The </w:t>
            </w:r>
            <w:proofErr w:type="spellStart"/>
            <w:r w:rsidRPr="000A0A5F">
              <w:t>PdvMonitoringReport</w:t>
            </w:r>
            <w:proofErr w:type="spellEnd"/>
            <w:r w:rsidRPr="000A0A5F">
              <w:t xml:space="preserve"> </w:t>
            </w:r>
            <w:r>
              <w:t>data type</w:t>
            </w:r>
            <w:r w:rsidRPr="000A0A5F">
              <w:t xml:space="preserve"> does not include the "flows" attribute in this API.</w:t>
            </w:r>
          </w:p>
        </w:tc>
      </w:tr>
    </w:tbl>
    <w:p w14:paraId="541B41FD" w14:textId="77777777" w:rsidR="00E73749" w:rsidRPr="00CC1B5E" w:rsidRDefault="00E73749" w:rsidP="002172AA">
      <w:pPr>
        <w:rPr>
          <w:lang w:eastAsia="zh-CN"/>
        </w:rPr>
      </w:pPr>
      <w:bookmarkStart w:id="162" w:name="_Toc164921237"/>
      <w:bookmarkStart w:id="163" w:name="_Toc170120779"/>
      <w:bookmarkEnd w:id="37"/>
      <w:bookmarkEnd w:id="38"/>
      <w:bookmarkEnd w:id="39"/>
    </w:p>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162"/>
    <w:bookmarkEnd w:id="163"/>
    <w:p w14:paraId="68C9CD36" w14:textId="1CABB76C" w:rsidR="001E41F3" w:rsidRPr="00D77DD3" w:rsidRDefault="009D7CFC" w:rsidP="00D77DD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D77D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1EC82D" w14:textId="77777777" w:rsidR="00971B83" w:rsidRDefault="00971B83">
      <w:r>
        <w:separator/>
      </w:r>
    </w:p>
  </w:endnote>
  <w:endnote w:type="continuationSeparator" w:id="0">
    <w:p w14:paraId="6C47FD9E" w14:textId="77777777" w:rsidR="00971B83" w:rsidRDefault="00971B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94B92F" w14:textId="77777777" w:rsidR="00971B83" w:rsidRDefault="00971B83">
      <w:r>
        <w:separator/>
      </w:r>
    </w:p>
  </w:footnote>
  <w:footnote w:type="continuationSeparator" w:id="0">
    <w:p w14:paraId="2421624D" w14:textId="77777777" w:rsidR="00971B83" w:rsidRDefault="00971B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4"/>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3"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4" w15:restartNumberingAfterBreak="0">
    <w:nsid w:val="29F978E9"/>
    <w:multiLevelType w:val="multilevel"/>
    <w:tmpl w:val="29F978E9"/>
    <w:lvl w:ilvl="0">
      <w:start w:val="1"/>
      <w:numFmt w:val="bullet"/>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AD227B"/>
    <w:multiLevelType w:val="hybridMultilevel"/>
    <w:tmpl w:val="333E4316"/>
    <w:lvl w:ilvl="0" w:tplc="7BBEC9CC">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52037B0E"/>
    <w:multiLevelType w:val="hybridMultilevel"/>
    <w:tmpl w:val="9E187C68"/>
    <w:lvl w:ilvl="0" w:tplc="14C2AEBA">
      <w:start w:val="1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549E07F2"/>
    <w:multiLevelType w:val="hybridMultilevel"/>
    <w:tmpl w:val="D5325CF4"/>
    <w:lvl w:ilvl="0" w:tplc="B8983468">
      <w:start w:val="8"/>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6"/>
  </w:num>
  <w:num w:numId="2">
    <w:abstractNumId w:val="3"/>
  </w:num>
  <w:num w:numId="3">
    <w:abstractNumId w:val="5"/>
  </w:num>
  <w:num w:numId="4">
    <w:abstractNumId w:val="8"/>
  </w:num>
  <w:num w:numId="5">
    <w:abstractNumId w:val="6"/>
  </w:num>
  <w:num w:numId="6">
    <w:abstractNumId w:val="2"/>
  </w:num>
  <w:num w:numId="7">
    <w:abstractNumId w:val="7"/>
  </w:num>
  <w:num w:numId="8">
    <w:abstractNumId w:val="4"/>
  </w:num>
  <w:num w:numId="9">
    <w:abstractNumId w:val="1"/>
  </w:num>
  <w:num w:numId="10">
    <w:abstractNumId w:val="0"/>
  </w:num>
  <w:num w:numId="11">
    <w:abstractNumId w:val="14"/>
  </w:num>
  <w:num w:numId="12">
    <w:abstractNumId w:val="12"/>
  </w:num>
  <w:num w:numId="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1"/>
  </w:num>
  <w:num w:numId="15">
    <w:abstractNumId w:val="20"/>
  </w:num>
  <w:num w:numId="16">
    <w:abstractNumId w:val="17"/>
  </w:num>
  <w:num w:numId="1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21"/>
  </w:num>
  <w:num w:numId="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9"/>
  </w:num>
  <w:num w:numId="2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6">
    <w:abstractNumId w:val="13"/>
  </w:num>
  <w:num w:numId="27">
    <w:abstractNumId w:val="18"/>
  </w:num>
  <w:num w:numId="28">
    <w:abstractNumId w:val="19"/>
  </w:num>
  <w:num w:numId="2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Parthasarathi [Nokia]">
    <w15:presenceInfo w15:providerId="None" w15:userId="Parthasarathi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93"/>
    <w:rsid w:val="00005DCF"/>
    <w:rsid w:val="0001294F"/>
    <w:rsid w:val="00022E4A"/>
    <w:rsid w:val="00052B80"/>
    <w:rsid w:val="00070E09"/>
    <w:rsid w:val="000765BE"/>
    <w:rsid w:val="00081FCA"/>
    <w:rsid w:val="00084410"/>
    <w:rsid w:val="000A3253"/>
    <w:rsid w:val="000A6394"/>
    <w:rsid w:val="000B0AA2"/>
    <w:rsid w:val="000B2F8B"/>
    <w:rsid w:val="000B7FED"/>
    <w:rsid w:val="000C038A"/>
    <w:rsid w:val="000C6598"/>
    <w:rsid w:val="000D44B3"/>
    <w:rsid w:val="000F4D41"/>
    <w:rsid w:val="001040FF"/>
    <w:rsid w:val="00145D43"/>
    <w:rsid w:val="00164F4A"/>
    <w:rsid w:val="00185ACE"/>
    <w:rsid w:val="00192C46"/>
    <w:rsid w:val="001A08B3"/>
    <w:rsid w:val="001A7B60"/>
    <w:rsid w:val="001B52F0"/>
    <w:rsid w:val="001B7A65"/>
    <w:rsid w:val="001E41F3"/>
    <w:rsid w:val="00205E88"/>
    <w:rsid w:val="002172AA"/>
    <w:rsid w:val="00222B09"/>
    <w:rsid w:val="00224F7A"/>
    <w:rsid w:val="00226F66"/>
    <w:rsid w:val="00257A2C"/>
    <w:rsid w:val="0026004D"/>
    <w:rsid w:val="002640DD"/>
    <w:rsid w:val="00267359"/>
    <w:rsid w:val="00275D12"/>
    <w:rsid w:val="00284FEB"/>
    <w:rsid w:val="002860C4"/>
    <w:rsid w:val="002909F7"/>
    <w:rsid w:val="00290B5D"/>
    <w:rsid w:val="002B5741"/>
    <w:rsid w:val="002E472E"/>
    <w:rsid w:val="002F1BA5"/>
    <w:rsid w:val="00302550"/>
    <w:rsid w:val="00305409"/>
    <w:rsid w:val="00313D1F"/>
    <w:rsid w:val="003159C5"/>
    <w:rsid w:val="00317378"/>
    <w:rsid w:val="003309CB"/>
    <w:rsid w:val="00357F4F"/>
    <w:rsid w:val="003609EF"/>
    <w:rsid w:val="0036231A"/>
    <w:rsid w:val="00374DD4"/>
    <w:rsid w:val="003941CB"/>
    <w:rsid w:val="003D269A"/>
    <w:rsid w:val="003E1A36"/>
    <w:rsid w:val="00410371"/>
    <w:rsid w:val="004166E8"/>
    <w:rsid w:val="00420CCF"/>
    <w:rsid w:val="004242F1"/>
    <w:rsid w:val="0043160F"/>
    <w:rsid w:val="00441897"/>
    <w:rsid w:val="00453B22"/>
    <w:rsid w:val="004A33DD"/>
    <w:rsid w:val="004B38F1"/>
    <w:rsid w:val="004B75B7"/>
    <w:rsid w:val="004E07E0"/>
    <w:rsid w:val="004F60E8"/>
    <w:rsid w:val="005033C1"/>
    <w:rsid w:val="005113A2"/>
    <w:rsid w:val="00512617"/>
    <w:rsid w:val="005141D9"/>
    <w:rsid w:val="0051580D"/>
    <w:rsid w:val="00521612"/>
    <w:rsid w:val="005337E0"/>
    <w:rsid w:val="00543121"/>
    <w:rsid w:val="00547111"/>
    <w:rsid w:val="005709F7"/>
    <w:rsid w:val="00573511"/>
    <w:rsid w:val="00592D74"/>
    <w:rsid w:val="005B278F"/>
    <w:rsid w:val="005E2C44"/>
    <w:rsid w:val="00621188"/>
    <w:rsid w:val="00624ACE"/>
    <w:rsid w:val="006257ED"/>
    <w:rsid w:val="00653DE4"/>
    <w:rsid w:val="0065545F"/>
    <w:rsid w:val="00665C47"/>
    <w:rsid w:val="00683E09"/>
    <w:rsid w:val="00693AFF"/>
    <w:rsid w:val="00695808"/>
    <w:rsid w:val="006B46FB"/>
    <w:rsid w:val="006B6196"/>
    <w:rsid w:val="006C2D84"/>
    <w:rsid w:val="006D4AB4"/>
    <w:rsid w:val="006E21FB"/>
    <w:rsid w:val="006F15B4"/>
    <w:rsid w:val="007063CF"/>
    <w:rsid w:val="00754181"/>
    <w:rsid w:val="007649C5"/>
    <w:rsid w:val="00792342"/>
    <w:rsid w:val="007977A8"/>
    <w:rsid w:val="007B512A"/>
    <w:rsid w:val="007C0FFD"/>
    <w:rsid w:val="007C2097"/>
    <w:rsid w:val="007D0160"/>
    <w:rsid w:val="007D6A07"/>
    <w:rsid w:val="007E0B8C"/>
    <w:rsid w:val="007F4A10"/>
    <w:rsid w:val="007F7259"/>
    <w:rsid w:val="007F73DA"/>
    <w:rsid w:val="008040A8"/>
    <w:rsid w:val="008230FD"/>
    <w:rsid w:val="00825B8C"/>
    <w:rsid w:val="00825F31"/>
    <w:rsid w:val="008279FA"/>
    <w:rsid w:val="00847410"/>
    <w:rsid w:val="0085454E"/>
    <w:rsid w:val="008626E7"/>
    <w:rsid w:val="00870EE7"/>
    <w:rsid w:val="008863B9"/>
    <w:rsid w:val="008A45A6"/>
    <w:rsid w:val="008A5891"/>
    <w:rsid w:val="008B210E"/>
    <w:rsid w:val="008C18BE"/>
    <w:rsid w:val="008D183B"/>
    <w:rsid w:val="008D3CCC"/>
    <w:rsid w:val="008D78E2"/>
    <w:rsid w:val="008E0794"/>
    <w:rsid w:val="008F3789"/>
    <w:rsid w:val="008F686C"/>
    <w:rsid w:val="009148DE"/>
    <w:rsid w:val="009261AE"/>
    <w:rsid w:val="00937067"/>
    <w:rsid w:val="00941E30"/>
    <w:rsid w:val="009467DB"/>
    <w:rsid w:val="009531B0"/>
    <w:rsid w:val="00962074"/>
    <w:rsid w:val="00971B83"/>
    <w:rsid w:val="009741B3"/>
    <w:rsid w:val="009777D9"/>
    <w:rsid w:val="00991B88"/>
    <w:rsid w:val="009A406A"/>
    <w:rsid w:val="009A5753"/>
    <w:rsid w:val="009A579D"/>
    <w:rsid w:val="009B35DF"/>
    <w:rsid w:val="009C2DB7"/>
    <w:rsid w:val="009C4F63"/>
    <w:rsid w:val="009D7CFC"/>
    <w:rsid w:val="009E3297"/>
    <w:rsid w:val="009F734F"/>
    <w:rsid w:val="00A246B6"/>
    <w:rsid w:val="00A47E70"/>
    <w:rsid w:val="00A50CF0"/>
    <w:rsid w:val="00A5573F"/>
    <w:rsid w:val="00A7671C"/>
    <w:rsid w:val="00AA2CBC"/>
    <w:rsid w:val="00AA6513"/>
    <w:rsid w:val="00AC5820"/>
    <w:rsid w:val="00AD1CD8"/>
    <w:rsid w:val="00B060C4"/>
    <w:rsid w:val="00B15561"/>
    <w:rsid w:val="00B258BB"/>
    <w:rsid w:val="00B37115"/>
    <w:rsid w:val="00B45193"/>
    <w:rsid w:val="00B61025"/>
    <w:rsid w:val="00B67B97"/>
    <w:rsid w:val="00B968C8"/>
    <w:rsid w:val="00BA3EC5"/>
    <w:rsid w:val="00BA51D9"/>
    <w:rsid w:val="00BB5DFC"/>
    <w:rsid w:val="00BD279D"/>
    <w:rsid w:val="00BD6BB8"/>
    <w:rsid w:val="00C00878"/>
    <w:rsid w:val="00C022AB"/>
    <w:rsid w:val="00C16E53"/>
    <w:rsid w:val="00C20727"/>
    <w:rsid w:val="00C343FC"/>
    <w:rsid w:val="00C66597"/>
    <w:rsid w:val="00C666B2"/>
    <w:rsid w:val="00C66BA2"/>
    <w:rsid w:val="00C75547"/>
    <w:rsid w:val="00C870F6"/>
    <w:rsid w:val="00C873F7"/>
    <w:rsid w:val="00C94603"/>
    <w:rsid w:val="00C95985"/>
    <w:rsid w:val="00C97AA5"/>
    <w:rsid w:val="00CB0C56"/>
    <w:rsid w:val="00CC1B5E"/>
    <w:rsid w:val="00CC5026"/>
    <w:rsid w:val="00CC68D0"/>
    <w:rsid w:val="00D03F9A"/>
    <w:rsid w:val="00D06D51"/>
    <w:rsid w:val="00D24991"/>
    <w:rsid w:val="00D27B2F"/>
    <w:rsid w:val="00D50255"/>
    <w:rsid w:val="00D513BF"/>
    <w:rsid w:val="00D66520"/>
    <w:rsid w:val="00D67AA1"/>
    <w:rsid w:val="00D77DD3"/>
    <w:rsid w:val="00D84AE9"/>
    <w:rsid w:val="00D9124E"/>
    <w:rsid w:val="00DE34CF"/>
    <w:rsid w:val="00E13F3D"/>
    <w:rsid w:val="00E17316"/>
    <w:rsid w:val="00E25385"/>
    <w:rsid w:val="00E258E8"/>
    <w:rsid w:val="00E34898"/>
    <w:rsid w:val="00E364D5"/>
    <w:rsid w:val="00E4322F"/>
    <w:rsid w:val="00E73749"/>
    <w:rsid w:val="00E81BC4"/>
    <w:rsid w:val="00EB09B7"/>
    <w:rsid w:val="00EE3686"/>
    <w:rsid w:val="00EE7D7C"/>
    <w:rsid w:val="00EF14C3"/>
    <w:rsid w:val="00EF52D9"/>
    <w:rsid w:val="00F25D98"/>
    <w:rsid w:val="00F300FB"/>
    <w:rsid w:val="00F7607D"/>
    <w:rsid w:val="00F86FD2"/>
    <w:rsid w:val="00FB09DF"/>
    <w:rsid w:val="00FB6386"/>
    <w:rsid w:val="00FE50A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4"/>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qFormat/>
    <w:rsid w:val="000B7FED"/>
  </w:style>
  <w:style w:type="paragraph" w:customStyle="1" w:styleId="B5">
    <w:name w:val="B5"/>
    <w:basedOn w:val="51"/>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af8">
    <w:name w:val="macro"/>
    <w:link w:val="af9"/>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9">
    <w:name w:val="宏文本 字符"/>
    <w:basedOn w:val="a0"/>
    <w:link w:val="af8"/>
    <w:rsid w:val="00AA6513"/>
    <w:rPr>
      <w:rFonts w:ascii="Courier New" w:hAnsi="Courier New" w:cs="Courier New"/>
      <w:lang w:val="en-GB" w:eastAsia="en-US"/>
    </w:rPr>
  </w:style>
  <w:style w:type="character" w:customStyle="1" w:styleId="10">
    <w:name w:val="标题 1 字符"/>
    <w:link w:val="1"/>
    <w:rsid w:val="00AA6513"/>
    <w:rPr>
      <w:rFonts w:ascii="Arial" w:hAnsi="Arial"/>
      <w:sz w:val="36"/>
      <w:lang w:val="en-GB" w:eastAsia="en-US"/>
    </w:rPr>
  </w:style>
  <w:style w:type="character" w:customStyle="1" w:styleId="20">
    <w:name w:val="标题 2 字符"/>
    <w:link w:val="2"/>
    <w:rsid w:val="00AA6513"/>
    <w:rPr>
      <w:rFonts w:ascii="Arial" w:hAnsi="Arial"/>
      <w:sz w:val="32"/>
      <w:lang w:val="en-GB" w:eastAsia="en-US"/>
    </w:rPr>
  </w:style>
  <w:style w:type="character" w:customStyle="1" w:styleId="31">
    <w:name w:val="标题 3 字符"/>
    <w:link w:val="30"/>
    <w:rsid w:val="00AA6513"/>
    <w:rPr>
      <w:rFonts w:ascii="Arial" w:hAnsi="Arial"/>
      <w:sz w:val="28"/>
      <w:lang w:val="en-GB" w:eastAsia="en-US"/>
    </w:rPr>
  </w:style>
  <w:style w:type="character" w:customStyle="1" w:styleId="41">
    <w:name w:val="标题 4 字符"/>
    <w:link w:val="40"/>
    <w:rsid w:val="00AA6513"/>
    <w:rPr>
      <w:rFonts w:ascii="Arial" w:hAnsi="Arial"/>
      <w:sz w:val="24"/>
      <w:lang w:val="en-GB" w:eastAsia="en-US"/>
    </w:rPr>
  </w:style>
  <w:style w:type="character" w:customStyle="1" w:styleId="54">
    <w:name w:val="标题 5 字符4"/>
    <w:link w:val="50"/>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60">
    <w:name w:val="标题 6 字符"/>
    <w:link w:val="6"/>
    <w:rsid w:val="00AA6513"/>
    <w:rPr>
      <w:rFonts w:ascii="Arial" w:hAnsi="Arial"/>
      <w:lang w:val="en-GB" w:eastAsia="en-US"/>
    </w:rPr>
  </w:style>
  <w:style w:type="character" w:customStyle="1" w:styleId="70">
    <w:name w:val="标题 7 字符"/>
    <w:link w:val="7"/>
    <w:rsid w:val="00AA6513"/>
    <w:rPr>
      <w:rFonts w:ascii="Arial" w:hAnsi="Arial"/>
      <w:lang w:val="en-GB" w:eastAsia="en-US"/>
    </w:rPr>
  </w:style>
  <w:style w:type="character" w:customStyle="1" w:styleId="80">
    <w:name w:val="标题 8 字符"/>
    <w:link w:val="8"/>
    <w:rsid w:val="00AA6513"/>
    <w:rPr>
      <w:rFonts w:ascii="Arial" w:hAnsi="Arial"/>
      <w:sz w:val="36"/>
      <w:lang w:val="en-GB" w:eastAsia="en-US"/>
    </w:rPr>
  </w:style>
  <w:style w:type="character" w:customStyle="1" w:styleId="90">
    <w:name w:val="标题 9 字符"/>
    <w:link w:val="9"/>
    <w:rsid w:val="00AA6513"/>
    <w:rPr>
      <w:rFonts w:ascii="Arial" w:hAnsi="Arial"/>
      <w:sz w:val="36"/>
      <w:lang w:val="en-GB" w:eastAsia="en-US"/>
    </w:rPr>
  </w:style>
  <w:style w:type="paragraph" w:styleId="afa">
    <w:name w:val="table of authorities"/>
    <w:basedOn w:val="a"/>
    <w:next w:val="a"/>
    <w:rsid w:val="00AA6513"/>
    <w:pPr>
      <w:ind w:left="200" w:hanging="200"/>
    </w:pPr>
  </w:style>
  <w:style w:type="paragraph" w:styleId="afb">
    <w:name w:val="Note Heading"/>
    <w:basedOn w:val="a"/>
    <w:next w:val="a"/>
    <w:link w:val="afc"/>
    <w:rsid w:val="00AA6513"/>
  </w:style>
  <w:style w:type="character" w:customStyle="1" w:styleId="afc">
    <w:name w:val="注释标题 字符"/>
    <w:basedOn w:val="a0"/>
    <w:link w:val="afb"/>
    <w:rsid w:val="00AA6513"/>
    <w:rPr>
      <w:rFonts w:ascii="Times New Roman" w:hAnsi="Times New Roman"/>
      <w:lang w:val="en-GB" w:eastAsia="en-US"/>
    </w:rPr>
  </w:style>
  <w:style w:type="paragraph" w:styleId="81">
    <w:name w:val="index 8"/>
    <w:basedOn w:val="a"/>
    <w:next w:val="a"/>
    <w:rsid w:val="00AA6513"/>
    <w:pPr>
      <w:ind w:left="1600" w:hanging="200"/>
    </w:pPr>
  </w:style>
  <w:style w:type="paragraph" w:styleId="afd">
    <w:name w:val="E-mail Signature"/>
    <w:basedOn w:val="a"/>
    <w:link w:val="afe"/>
    <w:rsid w:val="00AA6513"/>
  </w:style>
  <w:style w:type="character" w:customStyle="1" w:styleId="afe">
    <w:name w:val="电子邮件签名 字符"/>
    <w:basedOn w:val="a0"/>
    <w:link w:val="afd"/>
    <w:rsid w:val="00AA6513"/>
    <w:rPr>
      <w:rFonts w:ascii="Times New Roman" w:hAnsi="Times New Roman"/>
      <w:lang w:val="en-GB" w:eastAsia="en-US"/>
    </w:rPr>
  </w:style>
  <w:style w:type="paragraph" w:styleId="aff">
    <w:name w:val="Normal Indent"/>
    <w:basedOn w:val="a"/>
    <w:rsid w:val="00AA6513"/>
    <w:pPr>
      <w:ind w:left="720"/>
    </w:pPr>
  </w:style>
  <w:style w:type="paragraph" w:styleId="aff0">
    <w:name w:val="caption"/>
    <w:basedOn w:val="a"/>
    <w:next w:val="a"/>
    <w:qFormat/>
    <w:rsid w:val="00AA6513"/>
    <w:rPr>
      <w:b/>
      <w:bCs/>
    </w:rPr>
  </w:style>
  <w:style w:type="paragraph" w:styleId="53">
    <w:name w:val="index 5"/>
    <w:basedOn w:val="a"/>
    <w:next w:val="a"/>
    <w:rsid w:val="00AA6513"/>
    <w:pPr>
      <w:ind w:left="1000" w:hanging="200"/>
    </w:pPr>
  </w:style>
  <w:style w:type="paragraph" w:styleId="aff1">
    <w:name w:val="envelope address"/>
    <w:basedOn w:val="a"/>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af7">
    <w:name w:val="文档结构图 字符"/>
    <w:link w:val="af6"/>
    <w:rsid w:val="00AA6513"/>
    <w:rPr>
      <w:rFonts w:ascii="Tahoma" w:hAnsi="Tahoma" w:cs="Tahoma"/>
      <w:shd w:val="clear" w:color="auto" w:fill="000080"/>
      <w:lang w:val="en-GB" w:eastAsia="en-US"/>
    </w:rPr>
  </w:style>
  <w:style w:type="paragraph" w:styleId="aff2">
    <w:name w:val="toa heading"/>
    <w:basedOn w:val="a"/>
    <w:next w:val="a"/>
    <w:rsid w:val="00AA6513"/>
    <w:pPr>
      <w:spacing w:before="120"/>
    </w:pPr>
    <w:rPr>
      <w:rFonts w:ascii="Calibri Light" w:eastAsia="Yu Gothic Light" w:hAnsi="Calibri Light"/>
      <w:b/>
      <w:bCs/>
      <w:sz w:val="24"/>
      <w:szCs w:val="24"/>
    </w:rPr>
  </w:style>
  <w:style w:type="character" w:customStyle="1" w:styleId="af0">
    <w:name w:val="批注文字 字符"/>
    <w:link w:val="af"/>
    <w:rsid w:val="00AA6513"/>
    <w:rPr>
      <w:rFonts w:ascii="Times New Roman" w:hAnsi="Times New Roman"/>
      <w:lang w:val="en-GB" w:eastAsia="en-US"/>
    </w:rPr>
  </w:style>
  <w:style w:type="paragraph" w:styleId="61">
    <w:name w:val="index 6"/>
    <w:basedOn w:val="a"/>
    <w:next w:val="a"/>
    <w:rsid w:val="00AA6513"/>
    <w:pPr>
      <w:ind w:left="1200" w:hanging="200"/>
    </w:pPr>
  </w:style>
  <w:style w:type="paragraph" w:styleId="aff3">
    <w:name w:val="Salutation"/>
    <w:basedOn w:val="a"/>
    <w:next w:val="a"/>
    <w:link w:val="aff4"/>
    <w:rsid w:val="00AA6513"/>
  </w:style>
  <w:style w:type="character" w:customStyle="1" w:styleId="aff4">
    <w:name w:val="称呼 字符"/>
    <w:basedOn w:val="a0"/>
    <w:link w:val="aff3"/>
    <w:rsid w:val="00AA6513"/>
    <w:rPr>
      <w:rFonts w:ascii="Times New Roman" w:hAnsi="Times New Roman"/>
      <w:lang w:val="en-GB" w:eastAsia="en-US"/>
    </w:rPr>
  </w:style>
  <w:style w:type="paragraph" w:styleId="34">
    <w:name w:val="Body Text 3"/>
    <w:basedOn w:val="a"/>
    <w:link w:val="35"/>
    <w:rsid w:val="00AA6513"/>
    <w:pPr>
      <w:spacing w:after="120"/>
    </w:pPr>
    <w:rPr>
      <w:sz w:val="16"/>
      <w:szCs w:val="16"/>
    </w:rPr>
  </w:style>
  <w:style w:type="character" w:customStyle="1" w:styleId="35">
    <w:name w:val="正文文本 3 字符"/>
    <w:basedOn w:val="a0"/>
    <w:link w:val="34"/>
    <w:rsid w:val="00AA6513"/>
    <w:rPr>
      <w:rFonts w:ascii="Times New Roman" w:hAnsi="Times New Roman"/>
      <w:sz w:val="16"/>
      <w:szCs w:val="16"/>
      <w:lang w:val="en-GB" w:eastAsia="en-US"/>
    </w:rPr>
  </w:style>
  <w:style w:type="paragraph" w:styleId="aff5">
    <w:name w:val="Closing"/>
    <w:basedOn w:val="a"/>
    <w:link w:val="aff6"/>
    <w:rsid w:val="00AA6513"/>
    <w:pPr>
      <w:ind w:left="4252"/>
    </w:pPr>
  </w:style>
  <w:style w:type="character" w:customStyle="1" w:styleId="aff6">
    <w:name w:val="结束语 字符"/>
    <w:basedOn w:val="a0"/>
    <w:link w:val="aff5"/>
    <w:rsid w:val="00AA6513"/>
    <w:rPr>
      <w:rFonts w:ascii="Times New Roman" w:hAnsi="Times New Roman"/>
      <w:lang w:val="en-GB" w:eastAsia="en-US"/>
    </w:rPr>
  </w:style>
  <w:style w:type="paragraph" w:styleId="aff7">
    <w:name w:val="Body Text"/>
    <w:basedOn w:val="a"/>
    <w:link w:val="aff8"/>
    <w:rsid w:val="00AA6513"/>
    <w:pPr>
      <w:spacing w:after="120"/>
    </w:pPr>
  </w:style>
  <w:style w:type="character" w:customStyle="1" w:styleId="aff8">
    <w:name w:val="正文文本 字符"/>
    <w:basedOn w:val="a0"/>
    <w:link w:val="aff7"/>
    <w:rsid w:val="00AA6513"/>
    <w:rPr>
      <w:rFonts w:ascii="Times New Roman" w:hAnsi="Times New Roman"/>
      <w:lang w:val="en-GB" w:eastAsia="en-US"/>
    </w:rPr>
  </w:style>
  <w:style w:type="paragraph" w:styleId="aff9">
    <w:name w:val="Body Text Indent"/>
    <w:basedOn w:val="a"/>
    <w:link w:val="affa"/>
    <w:rsid w:val="00AA6513"/>
    <w:pPr>
      <w:spacing w:after="120"/>
      <w:ind w:left="283"/>
    </w:pPr>
  </w:style>
  <w:style w:type="character" w:customStyle="1" w:styleId="affa">
    <w:name w:val="正文文本缩进 字符"/>
    <w:basedOn w:val="a0"/>
    <w:link w:val="aff9"/>
    <w:rsid w:val="00AA6513"/>
    <w:rPr>
      <w:rFonts w:ascii="Times New Roman" w:hAnsi="Times New Roman"/>
      <w:lang w:val="en-GB" w:eastAsia="en-US"/>
    </w:rPr>
  </w:style>
  <w:style w:type="paragraph" w:styleId="3">
    <w:name w:val="List Number 3"/>
    <w:basedOn w:val="a"/>
    <w:rsid w:val="00AA6513"/>
    <w:pPr>
      <w:numPr>
        <w:numId w:val="5"/>
      </w:numPr>
      <w:tabs>
        <w:tab w:val="left" w:pos="926"/>
      </w:tabs>
      <w:contextualSpacing/>
    </w:pPr>
  </w:style>
  <w:style w:type="paragraph" w:styleId="affb">
    <w:name w:val="List Continue"/>
    <w:basedOn w:val="a"/>
    <w:rsid w:val="00AA6513"/>
    <w:pPr>
      <w:spacing w:after="120"/>
      <w:ind w:left="283"/>
      <w:contextualSpacing/>
    </w:pPr>
  </w:style>
  <w:style w:type="paragraph" w:styleId="affc">
    <w:name w:val="Block Text"/>
    <w:basedOn w:val="a"/>
    <w:rsid w:val="00AA6513"/>
    <w:pPr>
      <w:spacing w:after="120"/>
      <w:ind w:left="1440" w:right="1440"/>
    </w:pPr>
  </w:style>
  <w:style w:type="paragraph" w:styleId="HTML">
    <w:name w:val="HTML Address"/>
    <w:basedOn w:val="a"/>
    <w:link w:val="HTML0"/>
    <w:rsid w:val="00AA6513"/>
    <w:rPr>
      <w:i/>
      <w:iCs/>
    </w:rPr>
  </w:style>
  <w:style w:type="character" w:customStyle="1" w:styleId="HTML0">
    <w:name w:val="HTML 地址 字符"/>
    <w:basedOn w:val="a0"/>
    <w:link w:val="HTML"/>
    <w:rsid w:val="00AA6513"/>
    <w:rPr>
      <w:rFonts w:ascii="Times New Roman" w:hAnsi="Times New Roman"/>
      <w:i/>
      <w:iCs/>
      <w:lang w:val="en-GB" w:eastAsia="en-US"/>
    </w:rPr>
  </w:style>
  <w:style w:type="paragraph" w:styleId="44">
    <w:name w:val="index 4"/>
    <w:basedOn w:val="a"/>
    <w:next w:val="a"/>
    <w:rsid w:val="00AA6513"/>
    <w:pPr>
      <w:ind w:left="800" w:hanging="200"/>
    </w:pPr>
  </w:style>
  <w:style w:type="paragraph" w:styleId="affd">
    <w:name w:val="Plain Text"/>
    <w:basedOn w:val="a"/>
    <w:link w:val="affe"/>
    <w:rsid w:val="00AA6513"/>
    <w:rPr>
      <w:rFonts w:ascii="Courier New" w:hAnsi="Courier New" w:cs="Courier New"/>
    </w:rPr>
  </w:style>
  <w:style w:type="character" w:customStyle="1" w:styleId="affe">
    <w:name w:val="纯文本 字符"/>
    <w:basedOn w:val="a0"/>
    <w:link w:val="affd"/>
    <w:rsid w:val="00AA6513"/>
    <w:rPr>
      <w:rFonts w:ascii="Courier New" w:hAnsi="Courier New" w:cs="Courier New"/>
      <w:lang w:val="en-GB" w:eastAsia="en-US"/>
    </w:rPr>
  </w:style>
  <w:style w:type="paragraph" w:styleId="4">
    <w:name w:val="List Number 4"/>
    <w:basedOn w:val="a"/>
    <w:rsid w:val="00AA6513"/>
    <w:pPr>
      <w:numPr>
        <w:numId w:val="8"/>
      </w:numPr>
      <w:tabs>
        <w:tab w:val="left" w:pos="1209"/>
      </w:tabs>
      <w:contextualSpacing/>
    </w:pPr>
  </w:style>
  <w:style w:type="paragraph" w:styleId="36">
    <w:name w:val="index 3"/>
    <w:basedOn w:val="a"/>
    <w:next w:val="a"/>
    <w:rsid w:val="00AA6513"/>
    <w:pPr>
      <w:ind w:left="600" w:hanging="200"/>
    </w:pPr>
  </w:style>
  <w:style w:type="paragraph" w:styleId="afff">
    <w:name w:val="Date"/>
    <w:basedOn w:val="a"/>
    <w:next w:val="a"/>
    <w:link w:val="afff0"/>
    <w:rsid w:val="00AA6513"/>
  </w:style>
  <w:style w:type="character" w:customStyle="1" w:styleId="afff0">
    <w:name w:val="日期 字符"/>
    <w:basedOn w:val="a0"/>
    <w:link w:val="afff"/>
    <w:rsid w:val="00AA6513"/>
    <w:rPr>
      <w:rFonts w:ascii="Times New Roman" w:hAnsi="Times New Roman"/>
      <w:lang w:val="en-GB" w:eastAsia="en-US"/>
    </w:rPr>
  </w:style>
  <w:style w:type="paragraph" w:styleId="25">
    <w:name w:val="Body Text Indent 2"/>
    <w:basedOn w:val="a"/>
    <w:link w:val="26"/>
    <w:rsid w:val="00AA6513"/>
    <w:pPr>
      <w:spacing w:after="120" w:line="480" w:lineRule="auto"/>
      <w:ind w:left="283"/>
    </w:pPr>
  </w:style>
  <w:style w:type="character" w:customStyle="1" w:styleId="26">
    <w:name w:val="正文文本缩进 2 字符"/>
    <w:basedOn w:val="a0"/>
    <w:link w:val="25"/>
    <w:rsid w:val="00AA6513"/>
    <w:rPr>
      <w:rFonts w:ascii="Times New Roman" w:hAnsi="Times New Roman"/>
      <w:lang w:val="en-GB" w:eastAsia="en-US"/>
    </w:rPr>
  </w:style>
  <w:style w:type="paragraph" w:styleId="afff1">
    <w:name w:val="endnote text"/>
    <w:basedOn w:val="a"/>
    <w:link w:val="afff2"/>
    <w:rsid w:val="00AA6513"/>
  </w:style>
  <w:style w:type="character" w:customStyle="1" w:styleId="afff2">
    <w:name w:val="尾注文本 字符"/>
    <w:basedOn w:val="a0"/>
    <w:link w:val="afff1"/>
    <w:rsid w:val="00AA6513"/>
    <w:rPr>
      <w:rFonts w:ascii="Times New Roman" w:hAnsi="Times New Roman"/>
      <w:lang w:val="en-GB" w:eastAsia="en-US"/>
    </w:rPr>
  </w:style>
  <w:style w:type="paragraph" w:styleId="55">
    <w:name w:val="List Continue 5"/>
    <w:basedOn w:val="a"/>
    <w:rsid w:val="00AA6513"/>
    <w:pPr>
      <w:spacing w:after="120"/>
      <w:ind w:left="1415"/>
      <w:contextualSpacing/>
    </w:pPr>
  </w:style>
  <w:style w:type="character" w:customStyle="1" w:styleId="af3">
    <w:name w:val="批注框文本 字符"/>
    <w:link w:val="af2"/>
    <w:rsid w:val="00AA6513"/>
    <w:rPr>
      <w:rFonts w:ascii="Tahoma" w:hAnsi="Tahoma" w:cs="Tahoma"/>
      <w:sz w:val="16"/>
      <w:szCs w:val="16"/>
      <w:lang w:val="en-GB" w:eastAsia="en-US"/>
    </w:rPr>
  </w:style>
  <w:style w:type="character" w:customStyle="1" w:styleId="a5">
    <w:name w:val="页眉 字符"/>
    <w:link w:val="a4"/>
    <w:rsid w:val="00AA6513"/>
    <w:rPr>
      <w:rFonts w:ascii="Arial" w:hAnsi="Arial"/>
      <w:b/>
      <w:noProof/>
      <w:sz w:val="18"/>
      <w:lang w:val="en-GB" w:eastAsia="en-US"/>
    </w:rPr>
  </w:style>
  <w:style w:type="character" w:customStyle="1" w:styleId="ac">
    <w:name w:val="页脚 字符"/>
    <w:link w:val="ab"/>
    <w:rsid w:val="00AA6513"/>
    <w:rPr>
      <w:rFonts w:ascii="Arial" w:hAnsi="Arial"/>
      <w:b/>
      <w:i/>
      <w:noProof/>
      <w:sz w:val="18"/>
      <w:lang w:val="en-GB" w:eastAsia="en-US"/>
    </w:rPr>
  </w:style>
  <w:style w:type="paragraph" w:styleId="afff3">
    <w:name w:val="envelope return"/>
    <w:basedOn w:val="a"/>
    <w:rsid w:val="00AA6513"/>
    <w:rPr>
      <w:rFonts w:ascii="Calibri Light" w:eastAsia="Yu Gothic Light" w:hAnsi="Calibri Light"/>
    </w:rPr>
  </w:style>
  <w:style w:type="paragraph" w:styleId="afff4">
    <w:name w:val="Signature"/>
    <w:basedOn w:val="a"/>
    <w:link w:val="afff5"/>
    <w:rsid w:val="00AA6513"/>
    <w:pPr>
      <w:ind w:left="4252"/>
    </w:pPr>
  </w:style>
  <w:style w:type="character" w:customStyle="1" w:styleId="afff5">
    <w:name w:val="签名 字符"/>
    <w:basedOn w:val="a0"/>
    <w:link w:val="afff4"/>
    <w:rsid w:val="00AA6513"/>
    <w:rPr>
      <w:rFonts w:ascii="Times New Roman" w:hAnsi="Times New Roman"/>
      <w:lang w:val="en-GB" w:eastAsia="en-US"/>
    </w:rPr>
  </w:style>
  <w:style w:type="paragraph" w:styleId="45">
    <w:name w:val="List Continue 4"/>
    <w:basedOn w:val="a"/>
    <w:rsid w:val="00AA6513"/>
    <w:pPr>
      <w:spacing w:after="120"/>
      <w:ind w:left="1132"/>
      <w:contextualSpacing/>
    </w:pPr>
  </w:style>
  <w:style w:type="paragraph" w:styleId="afff6">
    <w:name w:val="index heading"/>
    <w:basedOn w:val="a"/>
    <w:next w:val="11"/>
    <w:rsid w:val="00AA6513"/>
    <w:rPr>
      <w:rFonts w:ascii="Calibri Light" w:eastAsia="Yu Gothic Light" w:hAnsi="Calibri Light"/>
      <w:b/>
      <w:bCs/>
    </w:rPr>
  </w:style>
  <w:style w:type="paragraph" w:styleId="afff7">
    <w:name w:val="Subtitle"/>
    <w:basedOn w:val="a"/>
    <w:next w:val="a"/>
    <w:link w:val="afff8"/>
    <w:qFormat/>
    <w:rsid w:val="00AA6513"/>
    <w:pPr>
      <w:spacing w:after="60"/>
      <w:jc w:val="center"/>
      <w:outlineLvl w:val="1"/>
    </w:pPr>
    <w:rPr>
      <w:rFonts w:ascii="Calibri Light" w:eastAsia="Yu Gothic Light" w:hAnsi="Calibri Light"/>
      <w:sz w:val="24"/>
      <w:szCs w:val="24"/>
    </w:rPr>
  </w:style>
  <w:style w:type="character" w:customStyle="1" w:styleId="afff8">
    <w:name w:val="副标题 字符"/>
    <w:basedOn w:val="a0"/>
    <w:link w:val="afff7"/>
    <w:rsid w:val="00AA6513"/>
    <w:rPr>
      <w:rFonts w:ascii="Calibri Light" w:eastAsia="Yu Gothic Light" w:hAnsi="Calibri Light"/>
      <w:sz w:val="24"/>
      <w:szCs w:val="24"/>
      <w:lang w:val="en-GB" w:eastAsia="en-US"/>
    </w:rPr>
  </w:style>
  <w:style w:type="paragraph" w:styleId="5">
    <w:name w:val="List Number 5"/>
    <w:basedOn w:val="a"/>
    <w:rsid w:val="00AA6513"/>
    <w:pPr>
      <w:numPr>
        <w:numId w:val="9"/>
      </w:numPr>
      <w:tabs>
        <w:tab w:val="left" w:pos="1492"/>
      </w:tabs>
      <w:contextualSpacing/>
    </w:pPr>
  </w:style>
  <w:style w:type="character" w:customStyle="1" w:styleId="a8">
    <w:name w:val="脚注文本 字符"/>
    <w:link w:val="a7"/>
    <w:rsid w:val="00AA6513"/>
    <w:rPr>
      <w:rFonts w:ascii="Times New Roman" w:hAnsi="Times New Roman"/>
      <w:sz w:val="16"/>
      <w:lang w:val="en-GB" w:eastAsia="en-US"/>
    </w:rPr>
  </w:style>
  <w:style w:type="paragraph" w:styleId="37">
    <w:name w:val="Body Text Indent 3"/>
    <w:basedOn w:val="a"/>
    <w:link w:val="38"/>
    <w:rsid w:val="00AA6513"/>
    <w:pPr>
      <w:spacing w:after="120"/>
      <w:ind w:left="283"/>
    </w:pPr>
    <w:rPr>
      <w:sz w:val="16"/>
      <w:szCs w:val="16"/>
    </w:rPr>
  </w:style>
  <w:style w:type="character" w:customStyle="1" w:styleId="38">
    <w:name w:val="正文文本缩进 3 字符"/>
    <w:basedOn w:val="a0"/>
    <w:link w:val="37"/>
    <w:rsid w:val="00AA6513"/>
    <w:rPr>
      <w:rFonts w:ascii="Times New Roman" w:hAnsi="Times New Roman"/>
      <w:sz w:val="16"/>
      <w:szCs w:val="16"/>
      <w:lang w:val="en-GB" w:eastAsia="en-US"/>
    </w:rPr>
  </w:style>
  <w:style w:type="paragraph" w:styleId="71">
    <w:name w:val="index 7"/>
    <w:basedOn w:val="a"/>
    <w:next w:val="a"/>
    <w:rsid w:val="00AA6513"/>
    <w:pPr>
      <w:ind w:left="1400" w:hanging="200"/>
    </w:pPr>
  </w:style>
  <w:style w:type="paragraph" w:styleId="91">
    <w:name w:val="index 9"/>
    <w:basedOn w:val="a"/>
    <w:next w:val="a"/>
    <w:rsid w:val="00AA6513"/>
    <w:pPr>
      <w:ind w:left="1800" w:hanging="200"/>
    </w:pPr>
  </w:style>
  <w:style w:type="paragraph" w:styleId="afff9">
    <w:name w:val="table of figures"/>
    <w:basedOn w:val="a"/>
    <w:next w:val="a"/>
    <w:rsid w:val="00AA6513"/>
  </w:style>
  <w:style w:type="paragraph" w:styleId="27">
    <w:name w:val="Body Text 2"/>
    <w:basedOn w:val="a"/>
    <w:link w:val="28"/>
    <w:rsid w:val="00AA6513"/>
    <w:pPr>
      <w:spacing w:after="120" w:line="480" w:lineRule="auto"/>
    </w:pPr>
  </w:style>
  <w:style w:type="character" w:customStyle="1" w:styleId="28">
    <w:name w:val="正文文本 2 字符"/>
    <w:basedOn w:val="a0"/>
    <w:link w:val="27"/>
    <w:rsid w:val="00AA6513"/>
    <w:rPr>
      <w:rFonts w:ascii="Times New Roman" w:hAnsi="Times New Roman"/>
      <w:lang w:val="en-GB" w:eastAsia="en-US"/>
    </w:rPr>
  </w:style>
  <w:style w:type="paragraph" w:styleId="29">
    <w:name w:val="List Continue 2"/>
    <w:basedOn w:val="a"/>
    <w:rsid w:val="00AA6513"/>
    <w:pPr>
      <w:spacing w:after="120"/>
      <w:ind w:left="566"/>
      <w:contextualSpacing/>
    </w:pPr>
  </w:style>
  <w:style w:type="paragraph" w:styleId="afffa">
    <w:name w:val="Message Header"/>
    <w:basedOn w:val="a"/>
    <w:link w:val="afffb"/>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b">
    <w:name w:val="信息标题 字符"/>
    <w:basedOn w:val="a0"/>
    <w:link w:val="afffa"/>
    <w:rsid w:val="00AA6513"/>
    <w:rPr>
      <w:rFonts w:ascii="Calibri Light" w:eastAsia="Yu Gothic Light" w:hAnsi="Calibri Light"/>
      <w:sz w:val="24"/>
      <w:szCs w:val="24"/>
      <w:shd w:val="pct20" w:color="auto" w:fill="auto"/>
      <w:lang w:val="en-GB" w:eastAsia="en-US"/>
    </w:rPr>
  </w:style>
  <w:style w:type="paragraph" w:styleId="HTML1">
    <w:name w:val="HTML Preformatted"/>
    <w:basedOn w:val="a"/>
    <w:link w:val="HTML2"/>
    <w:rsid w:val="00AA6513"/>
    <w:rPr>
      <w:rFonts w:ascii="Courier New" w:hAnsi="Courier New" w:cs="Courier New"/>
    </w:rPr>
  </w:style>
  <w:style w:type="character" w:customStyle="1" w:styleId="HTML2">
    <w:name w:val="HTML 预设格式 字符"/>
    <w:basedOn w:val="a0"/>
    <w:link w:val="HTML1"/>
    <w:rsid w:val="00AA6513"/>
    <w:rPr>
      <w:rFonts w:ascii="Courier New" w:hAnsi="Courier New" w:cs="Courier New"/>
      <w:lang w:val="en-GB" w:eastAsia="en-US"/>
    </w:rPr>
  </w:style>
  <w:style w:type="paragraph" w:styleId="afffc">
    <w:name w:val="Normal (Web)"/>
    <w:basedOn w:val="a"/>
    <w:rsid w:val="00AA6513"/>
    <w:rPr>
      <w:sz w:val="24"/>
      <w:szCs w:val="24"/>
    </w:rPr>
  </w:style>
  <w:style w:type="paragraph" w:styleId="39">
    <w:name w:val="List Continue 3"/>
    <w:basedOn w:val="a"/>
    <w:rsid w:val="00AA6513"/>
    <w:pPr>
      <w:spacing w:after="120"/>
      <w:ind w:left="849"/>
      <w:contextualSpacing/>
    </w:pPr>
  </w:style>
  <w:style w:type="paragraph" w:styleId="afffd">
    <w:name w:val="Title"/>
    <w:basedOn w:val="a"/>
    <w:next w:val="a"/>
    <w:link w:val="afffe"/>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afffe">
    <w:name w:val="标题 字符"/>
    <w:basedOn w:val="a0"/>
    <w:link w:val="afffd"/>
    <w:rsid w:val="00AA6513"/>
    <w:rPr>
      <w:rFonts w:ascii="Calibri Light" w:eastAsia="Yu Gothic Light" w:hAnsi="Calibri Light"/>
      <w:b/>
      <w:bCs/>
      <w:kern w:val="28"/>
      <w:sz w:val="32"/>
      <w:szCs w:val="32"/>
      <w:lang w:val="en-GB" w:eastAsia="en-US"/>
    </w:rPr>
  </w:style>
  <w:style w:type="character" w:customStyle="1" w:styleId="af5">
    <w:name w:val="批注主题 字符"/>
    <w:link w:val="af4"/>
    <w:rsid w:val="00AA6513"/>
    <w:rPr>
      <w:rFonts w:ascii="Times New Roman" w:hAnsi="Times New Roman"/>
      <w:b/>
      <w:bCs/>
      <w:lang w:val="en-GB" w:eastAsia="en-US"/>
    </w:rPr>
  </w:style>
  <w:style w:type="paragraph" w:styleId="affff">
    <w:name w:val="Body Text First Indent"/>
    <w:basedOn w:val="aff7"/>
    <w:link w:val="affff0"/>
    <w:rsid w:val="00AA6513"/>
    <w:pPr>
      <w:ind w:firstLine="210"/>
    </w:pPr>
  </w:style>
  <w:style w:type="character" w:customStyle="1" w:styleId="affff0">
    <w:name w:val="正文文本首行缩进 字符"/>
    <w:basedOn w:val="aff8"/>
    <w:link w:val="affff"/>
    <w:rsid w:val="00AA6513"/>
    <w:rPr>
      <w:rFonts w:ascii="Times New Roman" w:hAnsi="Times New Roman"/>
      <w:lang w:val="en-GB" w:eastAsia="en-US"/>
    </w:rPr>
  </w:style>
  <w:style w:type="paragraph" w:styleId="2a">
    <w:name w:val="Body Text First Indent 2"/>
    <w:basedOn w:val="aff9"/>
    <w:link w:val="2b"/>
    <w:rsid w:val="00AA6513"/>
    <w:pPr>
      <w:ind w:firstLine="210"/>
    </w:pPr>
  </w:style>
  <w:style w:type="character" w:customStyle="1" w:styleId="2b">
    <w:name w:val="正文文本首行缩进 2 字符"/>
    <w:basedOn w:val="affa"/>
    <w:link w:val="2a"/>
    <w:rsid w:val="00AA6513"/>
    <w:rPr>
      <w:rFonts w:ascii="Times New Roman" w:hAnsi="Times New Roman"/>
      <w:lang w:val="en-GB" w:eastAsia="en-US"/>
    </w:rPr>
  </w:style>
  <w:style w:type="table" w:styleId="affff1">
    <w:name w:val="Table Grid"/>
    <w:basedOn w:val="a1"/>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2">
    <w:name w:val="Strong"/>
    <w:qFormat/>
    <w:rsid w:val="00AA6513"/>
    <w:rPr>
      <w:b/>
      <w:bCs/>
    </w:rPr>
  </w:style>
  <w:style w:type="character" w:styleId="affff3">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a"/>
    <w:rsid w:val="00AA6513"/>
    <w:rPr>
      <w:i/>
      <w:color w:val="0000FF"/>
    </w:rPr>
  </w:style>
  <w:style w:type="paragraph" w:styleId="TOC">
    <w:name w:val="TOC Heading"/>
    <w:basedOn w:val="1"/>
    <w:next w:val="a"/>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a"/>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10"/>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2">
    <w:name w:val="未处理的提及1"/>
    <w:uiPriority w:val="99"/>
    <w:unhideWhenUsed/>
    <w:rsid w:val="00AA6513"/>
    <w:rPr>
      <w:color w:val="808080"/>
      <w:shd w:val="clear" w:color="auto" w:fill="E6E6E6"/>
    </w:rPr>
  </w:style>
  <w:style w:type="character" w:customStyle="1" w:styleId="EditorsNoteCharChar">
    <w:name w:val="Editor's Note Char Char"/>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3">
    <w:name w:val="网格型1"/>
    <w:basedOn w:val="a1"/>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AA6513"/>
    <w:pPr>
      <w:spacing w:before="100" w:beforeAutospacing="1" w:after="100" w:afterAutospacing="1"/>
    </w:pPr>
    <w:rPr>
      <w:rFonts w:ascii="宋体" w:hAnsi="宋体" w:cs="宋体"/>
      <w:sz w:val="24"/>
      <w:szCs w:val="24"/>
      <w:lang w:eastAsia="zh-CN"/>
    </w:rPr>
  </w:style>
  <w:style w:type="paragraph" w:styleId="affff4">
    <w:name w:val="Revision"/>
    <w:uiPriority w:val="99"/>
    <w:semiHidden/>
    <w:rsid w:val="00AA6513"/>
    <w:rPr>
      <w:rFonts w:ascii="Times New Roman" w:hAnsi="Times New Roman"/>
      <w:lang w:val="en-GB" w:eastAsia="en-US"/>
    </w:rPr>
  </w:style>
  <w:style w:type="character" w:customStyle="1" w:styleId="510">
    <w:name w:val="标题 5 字符1"/>
    <w:semiHidden/>
    <w:locked/>
    <w:rsid w:val="00AA6513"/>
    <w:rPr>
      <w:rFonts w:ascii="Arial" w:hAnsi="Arial"/>
      <w:sz w:val="22"/>
      <w:lang w:val="en-GB" w:eastAsia="en-US"/>
    </w:rPr>
  </w:style>
  <w:style w:type="paragraph" w:styleId="affff5">
    <w:name w:val="Bibliography"/>
    <w:basedOn w:val="a"/>
    <w:next w:val="a"/>
    <w:uiPriority w:val="37"/>
    <w:unhideWhenUsed/>
    <w:rsid w:val="00AA6513"/>
  </w:style>
  <w:style w:type="paragraph" w:styleId="affff6">
    <w:name w:val="Intense Quote"/>
    <w:basedOn w:val="a"/>
    <w:next w:val="a"/>
    <w:link w:val="affff7"/>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affff7">
    <w:name w:val="明显引用 字符"/>
    <w:basedOn w:val="a0"/>
    <w:link w:val="affff6"/>
    <w:uiPriority w:val="30"/>
    <w:rsid w:val="00AA6513"/>
    <w:rPr>
      <w:rFonts w:ascii="Times New Roman" w:hAnsi="Times New Roman"/>
      <w:i/>
      <w:iCs/>
      <w:color w:val="4472C4"/>
      <w:lang w:val="en-GB" w:eastAsia="en-US"/>
    </w:rPr>
  </w:style>
  <w:style w:type="paragraph" w:styleId="affff8">
    <w:name w:val="List Paragraph"/>
    <w:basedOn w:val="a"/>
    <w:uiPriority w:val="34"/>
    <w:qFormat/>
    <w:rsid w:val="00AA6513"/>
    <w:pPr>
      <w:ind w:left="720"/>
    </w:pPr>
  </w:style>
  <w:style w:type="paragraph" w:styleId="affff9">
    <w:name w:val="No Spacing"/>
    <w:uiPriority w:val="1"/>
    <w:qFormat/>
    <w:rsid w:val="00AA6513"/>
    <w:rPr>
      <w:rFonts w:ascii="Times New Roman" w:hAnsi="Times New Roman"/>
      <w:lang w:val="en-GB" w:eastAsia="en-US"/>
    </w:rPr>
  </w:style>
  <w:style w:type="paragraph" w:styleId="affffa">
    <w:name w:val="Quote"/>
    <w:basedOn w:val="a"/>
    <w:next w:val="a"/>
    <w:link w:val="affffb"/>
    <w:uiPriority w:val="29"/>
    <w:qFormat/>
    <w:rsid w:val="00AA6513"/>
    <w:pPr>
      <w:spacing w:before="200" w:after="160"/>
      <w:ind w:left="864" w:right="864"/>
      <w:jc w:val="center"/>
    </w:pPr>
    <w:rPr>
      <w:i/>
      <w:iCs/>
      <w:color w:val="404040"/>
    </w:rPr>
  </w:style>
  <w:style w:type="character" w:customStyle="1" w:styleId="affffb">
    <w:name w:val="引用 字符"/>
    <w:basedOn w:val="a0"/>
    <w:link w:val="affffa"/>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a"/>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a"/>
    <w:link w:val="AltNormalChar"/>
    <w:rsid w:val="00AA6513"/>
    <w:pPr>
      <w:spacing w:before="120" w:after="0"/>
    </w:pPr>
    <w:rPr>
      <w:rFonts w:ascii="Arial" w:eastAsia="等线" w:hAnsi="Arial"/>
    </w:rPr>
  </w:style>
  <w:style w:type="character" w:customStyle="1" w:styleId="AltNormalChar">
    <w:name w:val="AltNormal Char"/>
    <w:link w:val="AltNormal"/>
    <w:rsid w:val="00AA6513"/>
    <w:rPr>
      <w:rFonts w:ascii="Arial" w:eastAsia="等线"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a"/>
    <w:qFormat/>
    <w:rsid w:val="00AA6513"/>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AA6513"/>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AA6513"/>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0">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8"/>
    <w:qFormat/>
    <w:rsid w:val="00AA6513"/>
    <w:pPr>
      <w:pageBreakBefore/>
    </w:pPr>
  </w:style>
  <w:style w:type="paragraph" w:customStyle="1" w:styleId="b20">
    <w:name w:val="b2"/>
    <w:basedOn w:val="a"/>
    <w:rsid w:val="00AA6513"/>
    <w:pPr>
      <w:spacing w:before="100" w:beforeAutospacing="1" w:after="100" w:afterAutospacing="1"/>
    </w:pPr>
    <w:rPr>
      <w:rFonts w:ascii="宋体" w:hAnsi="宋体" w:cs="宋体"/>
      <w:sz w:val="24"/>
      <w:szCs w:val="24"/>
      <w:lang w:eastAsia="zh-CN"/>
    </w:rPr>
  </w:style>
  <w:style w:type="paragraph" w:customStyle="1" w:styleId="tal0">
    <w:name w:val="tal"/>
    <w:basedOn w:val="a"/>
    <w:rsid w:val="00AA6513"/>
    <w:pPr>
      <w:spacing w:before="100" w:beforeAutospacing="1" w:after="100" w:afterAutospacing="1"/>
    </w:pPr>
    <w:rPr>
      <w:rFonts w:ascii="宋体" w:hAnsi="宋体" w:cs="宋体"/>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4">
    <w:name w:val="文档结构图 字符1"/>
    <w:rsid w:val="00AA6513"/>
    <w:rPr>
      <w:rFonts w:ascii="Tahoma" w:hAnsi="Tahoma" w:cs="Tahoma"/>
      <w:shd w:val="clear" w:color="auto" w:fill="000080"/>
      <w:lang w:val="en-GB" w:eastAsia="en-US"/>
    </w:rPr>
  </w:style>
  <w:style w:type="table" w:customStyle="1" w:styleId="TableGrid1">
    <w:name w:val="Table Grid1"/>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AA6513"/>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AA6513"/>
    <w:rPr>
      <w:rFonts w:ascii="Times New Roman" w:hAnsi="Times New Roman"/>
      <w:sz w:val="16"/>
      <w:szCs w:val="16"/>
      <w:lang w:val="en-GB" w:eastAsia="en-US"/>
    </w:rPr>
  </w:style>
  <w:style w:type="character" w:customStyle="1" w:styleId="530">
    <w:name w:val="标题 5 字符3"/>
    <w:rsid w:val="00AA6513"/>
    <w:rPr>
      <w:rFonts w:ascii="Arial" w:hAnsi="Arial"/>
      <w:sz w:val="22"/>
      <w:lang w:val="en-GB" w:eastAsia="en-US"/>
    </w:rPr>
  </w:style>
  <w:style w:type="character" w:customStyle="1" w:styleId="15">
    <w:name w:val="日期 字符1"/>
    <w:rsid w:val="00AA6513"/>
    <w:rPr>
      <w:rFonts w:ascii="Times New Roman" w:hAnsi="Times New Roman"/>
      <w:lang w:val="en-GB" w:eastAsia="en-US"/>
    </w:rPr>
  </w:style>
  <w:style w:type="character" w:customStyle="1" w:styleId="16">
    <w:name w:val="引用 字符1"/>
    <w:uiPriority w:val="29"/>
    <w:rsid w:val="00AA6513"/>
    <w:rPr>
      <w:rFonts w:ascii="Times New Roman" w:hAnsi="Times New Roman"/>
      <w:i/>
      <w:iCs/>
      <w:color w:val="404040"/>
      <w:lang w:val="en-GB" w:eastAsia="en-US"/>
    </w:rPr>
  </w:style>
  <w:style w:type="character" w:customStyle="1" w:styleId="17">
    <w:name w:val="纯文本 字符1"/>
    <w:rsid w:val="00AA6513"/>
    <w:rPr>
      <w:rFonts w:ascii="Consolas" w:hAnsi="Consolas"/>
      <w:sz w:val="21"/>
      <w:szCs w:val="21"/>
      <w:lang w:val="en-GB" w:eastAsia="en-US"/>
    </w:rPr>
  </w:style>
  <w:style w:type="character" w:customStyle="1" w:styleId="56">
    <w:name w:val="标题 5 字符"/>
    <w:rsid w:val="003D269A"/>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A7A386-50C0-45E2-8986-6370D5BDA2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231</TotalTime>
  <Pages>17</Pages>
  <Words>4558</Words>
  <Characters>25981</Characters>
  <Application>Microsoft Office Word</Application>
  <DocSecurity>0</DocSecurity>
  <Lines>216</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30479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99</cp:revision>
  <cp:lastPrinted>1899-12-31T23:00:00Z</cp:lastPrinted>
  <dcterms:created xsi:type="dcterms:W3CDTF">2020-02-03T08:32:00Z</dcterms:created>
  <dcterms:modified xsi:type="dcterms:W3CDTF">2024-10-17T15:11:00Z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